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09BD" w14:textId="73436A57" w:rsidR="006E21BD" w:rsidRDefault="00E4178F" w:rsidP="009F3D5F">
      <w:pPr>
        <w:pStyle w:val="berschrift1"/>
        <w:rPr>
          <w:sz w:val="48"/>
        </w:rPr>
      </w:pPr>
      <w:r>
        <w:rPr>
          <w:noProof/>
          <w:sz w:val="48"/>
        </w:rPr>
        <w:drawing>
          <wp:inline distT="0" distB="0" distL="0" distR="0" wp14:anchorId="7C538D74" wp14:editId="2F7DDCDE">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FE076E5" w14:textId="77777777" w:rsidR="00493B65" w:rsidRDefault="007166CE" w:rsidP="009F3D5F">
      <w:pPr>
        <w:pStyle w:val="berschrift1"/>
      </w:pPr>
      <w:r>
        <w:br w:type="page"/>
      </w:r>
      <w:r w:rsidR="00493B65">
        <w:lastRenderedPageBreak/>
        <w:t>Vorwort</w:t>
      </w:r>
    </w:p>
    <w:p w14:paraId="013E03DD" w14:textId="77777777" w:rsidR="00493B65" w:rsidRDefault="001F558F" w:rsidP="009F3D5F">
      <w:r>
        <w:t>Ich bin der Meinung, es sei an der Zeit, von unseren Vätern und Müttern im Glauben zu lernen, was und wie sie geglaubt haben. Viel Wissen ist im Laufe der Jahrhunderte verloren gegangen, und dafür ist manche Torheit ins Christentum eingeflossen.</w:t>
      </w:r>
    </w:p>
    <w:p w14:paraId="4326F280" w14:textId="77777777" w:rsidR="001F558F" w:rsidRDefault="001F558F" w:rsidP="009F3D5F">
      <w:r>
        <w:t>Deshalb gibt es die Glaubensstimme, und deshalb gibt es auch die Bücher, die Ihr hier herunterladen könnt. Manche Autoren sind Euch sicher bekannt, andere eher weniger.</w:t>
      </w:r>
    </w:p>
    <w:p w14:paraId="483201B3" w14:textId="77777777" w:rsidR="001F558F" w:rsidRDefault="001F558F" w:rsidP="009F3D5F">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178163B" w14:textId="77777777" w:rsidR="001F558F" w:rsidRDefault="001F558F" w:rsidP="009F3D5F">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6F9A5FB" w14:textId="77777777" w:rsidR="00493B65" w:rsidRDefault="00493B65" w:rsidP="009F3D5F">
      <w:r>
        <w:t>Gruß &amp; Segen,</w:t>
      </w:r>
    </w:p>
    <w:p w14:paraId="22617224" w14:textId="77777777" w:rsidR="007166CE" w:rsidRDefault="00493B65" w:rsidP="009F3D5F">
      <w:r>
        <w:t>Andreas</w:t>
      </w:r>
    </w:p>
    <w:p w14:paraId="0F648E65" w14:textId="77777777" w:rsidR="0022039F" w:rsidRDefault="007166CE" w:rsidP="009F3D5F">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0BD7F2A" w14:textId="7DAB4DD9" w:rsidR="009F3D5F" w:rsidRDefault="009F3D5F" w:rsidP="009F3D5F">
      <w:pPr>
        <w:spacing w:after="0" w:line="240" w:lineRule="auto"/>
      </w:pPr>
      <w:r>
        <w:rPr>
          <w:noProof/>
        </w:rPr>
        <w:lastRenderedPageBreak/>
        <w:drawing>
          <wp:inline distT="0" distB="0" distL="0" distR="0" wp14:anchorId="2FD67CF2" wp14:editId="33931F2A">
            <wp:extent cx="3924848" cy="431542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924848" cy="4315427"/>
                    </a:xfrm>
                    <a:prstGeom prst="rect">
                      <a:avLst/>
                    </a:prstGeom>
                  </pic:spPr>
                </pic:pic>
              </a:graphicData>
            </a:graphic>
          </wp:inline>
        </w:drawing>
      </w:r>
    </w:p>
    <w:p w14:paraId="5D893F17" w14:textId="1EC82EF0" w:rsidR="00BD71A4" w:rsidRDefault="00BD71A4" w:rsidP="009F3D5F">
      <w:pPr>
        <w:spacing w:after="0" w:line="240" w:lineRule="auto"/>
        <w:rPr>
          <w:rFonts w:eastAsia="Times New Roman"/>
          <w:b/>
          <w:bCs/>
          <w:color w:val="000000"/>
          <w:kern w:val="36"/>
          <w:sz w:val="36"/>
          <w:szCs w:val="48"/>
          <w:lang w:eastAsia="de-DE"/>
        </w:rPr>
      </w:pPr>
      <w:r>
        <w:br w:type="page"/>
      </w:r>
    </w:p>
    <w:p w14:paraId="05CC9A0D" w14:textId="68D3D0B1" w:rsidR="009F3D5F" w:rsidRDefault="009F3D5F" w:rsidP="009F3D5F">
      <w:pPr>
        <w:pStyle w:val="berschrift1"/>
        <w:rPr>
          <w:sz w:val="48"/>
        </w:rPr>
      </w:pPr>
      <w:r>
        <w:lastRenderedPageBreak/>
        <w:t>Nikolaus Ludwig Freiherr von Zinzendorf und Pottendorf - Lieder</w:t>
      </w:r>
    </w:p>
    <w:p w14:paraId="61D2643C" w14:textId="5F5C4FAD" w:rsidR="003E727B" w:rsidRDefault="003E727B" w:rsidP="003E727B">
      <w:pPr>
        <w:pStyle w:val="berschrift1"/>
      </w:pPr>
      <w:r>
        <w:t>A</w:t>
      </w:r>
    </w:p>
    <w:p w14:paraId="3766FDDF" w14:textId="77777777" w:rsidR="003E727B" w:rsidRDefault="003E727B" w:rsidP="003E727B">
      <w:pPr>
        <w:pStyle w:val="berschrift1"/>
      </w:pPr>
      <w:r>
        <w:t>Ach, Bein von meinen Beinen</w:t>
      </w:r>
    </w:p>
    <w:p w14:paraId="05261248" w14:textId="77777777" w:rsidR="003E727B" w:rsidRDefault="003E727B" w:rsidP="003E727B">
      <w:pPr>
        <w:pStyle w:val="StandardWeb"/>
      </w:pPr>
      <w:r>
        <w:t>Ach, Bein von meinen Beinen,</w:t>
      </w:r>
      <w:r>
        <w:br/>
        <w:t>Du edles Angesicht!</w:t>
      </w:r>
      <w:r>
        <w:br/>
        <w:t>Wie bald Du wirst erscheinen</w:t>
      </w:r>
      <w:r>
        <w:br/>
        <w:t>Leibhaftig, weiß ich nicht,</w:t>
      </w:r>
      <w:r>
        <w:br/>
        <w:t>So, wie die Elf einmal</w:t>
      </w:r>
      <w:r>
        <w:br/>
        <w:t xml:space="preserve">Dich </w:t>
      </w:r>
      <w:proofErr w:type="spellStart"/>
      <w:r>
        <w:t>sah’n</w:t>
      </w:r>
      <w:proofErr w:type="spellEnd"/>
      <w:r>
        <w:t xml:space="preserve"> in ihrem Saal:</w:t>
      </w:r>
      <w:r>
        <w:br/>
        <w:t>Indes komm und erscheine</w:t>
      </w:r>
      <w:r>
        <w:br/>
        <w:t xml:space="preserve">Im Geist uns tausendmal! </w:t>
      </w:r>
    </w:p>
    <w:p w14:paraId="20980576" w14:textId="77777777" w:rsidR="003E727B" w:rsidRDefault="003E727B" w:rsidP="003E727B">
      <w:pPr>
        <w:pStyle w:val="StandardWeb"/>
      </w:pPr>
      <w:r>
        <w:t>Du lebst, wir sollen leben!</w:t>
      </w:r>
      <w:r>
        <w:br/>
        <w:t>Du wirst von Deiner Schar</w:t>
      </w:r>
      <w:r>
        <w:br/>
        <w:t>Bald den, bald die erheben,</w:t>
      </w:r>
      <w:r>
        <w:br/>
        <w:t xml:space="preserve">Zu </w:t>
      </w:r>
      <w:proofErr w:type="spellStart"/>
      <w:r>
        <w:t>schau’n</w:t>
      </w:r>
      <w:proofErr w:type="spellEnd"/>
      <w:r>
        <w:t xml:space="preserve"> Dein Antlitz klar.</w:t>
      </w:r>
      <w:r>
        <w:br/>
        <w:t>O Martermann, so schön!</w:t>
      </w:r>
      <w:r>
        <w:br/>
        <w:t xml:space="preserve">Dem wir </w:t>
      </w:r>
      <w:proofErr w:type="spellStart"/>
      <w:r>
        <w:t>entgegengeh’n</w:t>
      </w:r>
      <w:proofErr w:type="spellEnd"/>
      <w:r>
        <w:t>:</w:t>
      </w:r>
      <w:r>
        <w:br/>
        <w:t>Stärk‘ uns so lang‘ im Glauben,</w:t>
      </w:r>
      <w:r>
        <w:br/>
        <w:t xml:space="preserve">Bis wir Dich Alle </w:t>
      </w:r>
      <w:proofErr w:type="spellStart"/>
      <w:r>
        <w:t>seh’n</w:t>
      </w:r>
      <w:proofErr w:type="spellEnd"/>
      <w:r>
        <w:t>.</w:t>
      </w:r>
    </w:p>
    <w:p w14:paraId="45CD2C68" w14:textId="2FF4EA6F" w:rsidR="003E727B" w:rsidRDefault="003E727B" w:rsidP="003E727B">
      <w:pPr>
        <w:pStyle w:val="berschrift1"/>
      </w:pPr>
      <w:r>
        <w:t xml:space="preserve">Ach, das </w:t>
      </w:r>
      <w:proofErr w:type="spellStart"/>
      <w:r>
        <w:t>Nichtseh’n</w:t>
      </w:r>
      <w:proofErr w:type="spellEnd"/>
      <w:r>
        <w:t xml:space="preserve"> und </w:t>
      </w:r>
      <w:proofErr w:type="spellStart"/>
      <w:r>
        <w:t>Gläuben</w:t>
      </w:r>
      <w:proofErr w:type="spellEnd"/>
    </w:p>
    <w:p w14:paraId="6B2D7881" w14:textId="77777777" w:rsidR="003E727B" w:rsidRDefault="003E727B" w:rsidP="003E727B">
      <w:pPr>
        <w:pStyle w:val="StandardWeb"/>
      </w:pPr>
      <w:r>
        <w:t xml:space="preserve">Ach, das </w:t>
      </w:r>
      <w:proofErr w:type="spellStart"/>
      <w:r>
        <w:t>Nichtseh’n</w:t>
      </w:r>
      <w:proofErr w:type="spellEnd"/>
      <w:r>
        <w:t xml:space="preserve"> und </w:t>
      </w:r>
      <w:proofErr w:type="spellStart"/>
      <w:r>
        <w:t>Gläuben</w:t>
      </w:r>
      <w:proofErr w:type="spellEnd"/>
      <w:r>
        <w:t>,</w:t>
      </w:r>
      <w:r>
        <w:br/>
        <w:t>Das kann ich gut beschreiben;</w:t>
      </w:r>
      <w:r>
        <w:br/>
        <w:t>Die Seligkeit erfahre</w:t>
      </w:r>
      <w:r>
        <w:br/>
        <w:t xml:space="preserve">Ich schon bald fünfzig Jahre. </w:t>
      </w:r>
    </w:p>
    <w:p w14:paraId="4A74EE30" w14:textId="77777777" w:rsidR="003E727B" w:rsidRDefault="003E727B" w:rsidP="003E727B">
      <w:pPr>
        <w:pStyle w:val="StandardWeb"/>
      </w:pPr>
      <w:r>
        <w:t>Doch, wie dem sei, ich finde:</w:t>
      </w:r>
      <w:r>
        <w:br/>
        <w:t>Wenn ich mein Glück verstände,</w:t>
      </w:r>
      <w:r>
        <w:br/>
        <w:t>Müsst ich so nah Ihm gehen,</w:t>
      </w:r>
      <w:r>
        <w:br/>
        <w:t xml:space="preserve">Dass ich fast könnte sehen. </w:t>
      </w:r>
    </w:p>
    <w:p w14:paraId="02E29510" w14:textId="77777777" w:rsidR="003E727B" w:rsidRDefault="003E727B" w:rsidP="003E727B">
      <w:pPr>
        <w:pStyle w:val="StandardWeb"/>
      </w:pPr>
      <w:r>
        <w:t xml:space="preserve">Er wolle mein </w:t>
      </w:r>
      <w:proofErr w:type="spellStart"/>
      <w:r>
        <w:t>gedenken</w:t>
      </w:r>
      <w:proofErr w:type="spellEnd"/>
      <w:r>
        <w:t>,</w:t>
      </w:r>
      <w:r>
        <w:br/>
        <w:t>Dass Ihm mein stilles Kränken,</w:t>
      </w:r>
      <w:r>
        <w:br/>
        <w:t>Um Seine nächste Nähe</w:t>
      </w:r>
      <w:r>
        <w:br/>
        <w:t xml:space="preserve">Aufs Neu‘ zu Herzen gehe! </w:t>
      </w:r>
    </w:p>
    <w:p w14:paraId="497D3053" w14:textId="24E999FC" w:rsidR="003E727B" w:rsidRDefault="003E727B" w:rsidP="003E727B">
      <w:pPr>
        <w:pStyle w:val="StandardWeb"/>
      </w:pPr>
      <w:r>
        <w:t>Ach, einem Thomasglücke</w:t>
      </w:r>
      <w:r w:rsidR="00E123C5">
        <w:rPr>
          <w:rStyle w:val="Funotenzeichen"/>
        </w:rPr>
        <w:footnoteReference w:id="1"/>
      </w:r>
      <w:r>
        <w:t xml:space="preserve"> </w:t>
      </w:r>
      <w:r>
        <w:br/>
        <w:t>Für ein paar Augenblicke,</w:t>
      </w:r>
      <w:r>
        <w:br/>
        <w:t>Dem wollt ich zu Gefallen</w:t>
      </w:r>
      <w:r>
        <w:br/>
        <w:t xml:space="preserve">Gern tausend Meilen wallen, </w:t>
      </w:r>
    </w:p>
    <w:p w14:paraId="62B3ABC1" w14:textId="77777777" w:rsidR="003E727B" w:rsidRDefault="003E727B" w:rsidP="003E727B">
      <w:pPr>
        <w:pStyle w:val="StandardWeb"/>
      </w:pPr>
      <w:r>
        <w:lastRenderedPageBreak/>
        <w:t>Mich zum Gerippe sehnen,</w:t>
      </w:r>
      <w:r>
        <w:br/>
        <w:t>Und einen Bach von Tränen</w:t>
      </w:r>
      <w:r>
        <w:br/>
        <w:t>Aus beiden Augen schütten,</w:t>
      </w:r>
      <w:r>
        <w:br/>
        <w:t xml:space="preserve">Wenn Er sich ließ‘ erbitten! </w:t>
      </w:r>
    </w:p>
    <w:p w14:paraId="21D10686" w14:textId="77777777" w:rsidR="003E727B" w:rsidRDefault="003E727B" w:rsidP="003E727B">
      <w:pPr>
        <w:pStyle w:val="StandardWeb"/>
      </w:pPr>
      <w:r>
        <w:t>Doch, lieber Gott, was wähl ich?</w:t>
      </w:r>
      <w:r>
        <w:br/>
        <w:t>Mach‘ mich beim Glauben selig:</w:t>
      </w:r>
      <w:r>
        <w:br/>
        <w:t>Willst Du die Augen binden,</w:t>
      </w:r>
      <w:r>
        <w:br/>
        <w:t xml:space="preserve">Mein Herz kann blindlings finden! </w:t>
      </w:r>
    </w:p>
    <w:p w14:paraId="6E1E31A2" w14:textId="77777777" w:rsidR="003E727B" w:rsidRDefault="003E727B" w:rsidP="003E727B">
      <w:pPr>
        <w:pStyle w:val="berschrift1"/>
      </w:pPr>
      <w:r>
        <w:t>Ach, käme doch der schöne Tag</w:t>
      </w:r>
    </w:p>
    <w:p w14:paraId="1762F868" w14:textId="77777777" w:rsidR="003E727B" w:rsidRDefault="003E727B" w:rsidP="003E727B">
      <w:pPr>
        <w:pStyle w:val="StandardWeb"/>
      </w:pPr>
      <w:r>
        <w:t>Ach, käme doch der schöne Tag,</w:t>
      </w:r>
      <w:r>
        <w:br/>
        <w:t>Darauf wir Alle sehnlich hoffen,</w:t>
      </w:r>
      <w:r>
        <w:br/>
        <w:t>Der Tag, an dem man jauchzen mag,</w:t>
      </w:r>
      <w:r>
        <w:br/>
        <w:t>Das Ziel, das wir noch nicht getroffen!</w:t>
      </w:r>
      <w:r>
        <w:br/>
        <w:t>Ach, käme doch die liebe Zeit,</w:t>
      </w:r>
      <w:r>
        <w:br/>
        <w:t xml:space="preserve">Die uns vom Tode selbst befreit! </w:t>
      </w:r>
    </w:p>
    <w:p w14:paraId="4AE07EA1" w14:textId="77777777" w:rsidR="003E727B" w:rsidRDefault="003E727B" w:rsidP="003E727B">
      <w:pPr>
        <w:pStyle w:val="StandardWeb"/>
      </w:pPr>
      <w:r>
        <w:t>Wie lange geh’n und klagen wir!</w:t>
      </w:r>
      <w:r>
        <w:br/>
        <w:t>Wie ängstlich müssen wir erwarten,</w:t>
      </w:r>
      <w:r>
        <w:br/>
        <w:t>Wann uns der HErr gen Salem führ‘!</w:t>
      </w:r>
      <w:r>
        <w:br/>
        <w:t>Durch mancherlei Versuchungsgarten,</w:t>
      </w:r>
      <w:r>
        <w:br/>
        <w:t>Durch täglich aufgehäufte Pein</w:t>
      </w:r>
      <w:r>
        <w:br/>
        <w:t xml:space="preserve">Geht unser Geist zur Heimat ein. </w:t>
      </w:r>
    </w:p>
    <w:p w14:paraId="2166BFF4" w14:textId="77777777" w:rsidR="003E727B" w:rsidRDefault="003E727B" w:rsidP="003E727B">
      <w:pPr>
        <w:pStyle w:val="StandardWeb"/>
      </w:pPr>
      <w:r>
        <w:t>Geduld! Ich bin so sehr beklemmt,</w:t>
      </w:r>
      <w:r>
        <w:br/>
        <w:t>Als Deine stille Seele stöhnet;</w:t>
      </w:r>
      <w:r>
        <w:br/>
        <w:t>Ich werde äußerlich gedämmt,</w:t>
      </w:r>
      <w:r>
        <w:br/>
        <w:t>Wenn sich Dein Geist von innen sehnet.</w:t>
      </w:r>
      <w:r>
        <w:br/>
        <w:t>Die Krankheit ist Dir hinderlich,</w:t>
      </w:r>
      <w:r>
        <w:br/>
        <w:t xml:space="preserve">Und alle Menschen hindern mich. </w:t>
      </w:r>
    </w:p>
    <w:p w14:paraId="7DDEC8D5" w14:textId="77777777" w:rsidR="003E727B" w:rsidRDefault="003E727B" w:rsidP="003E727B">
      <w:pPr>
        <w:pStyle w:val="StandardWeb"/>
      </w:pPr>
      <w:r>
        <w:t>Geduld! Zu Nain war es gut:</w:t>
      </w:r>
      <w:r>
        <w:br/>
        <w:t>Da kam ein Toter aus den Mauern;</w:t>
      </w:r>
      <w:r>
        <w:br/>
        <w:t>Doch siehe, was das Leben tut!</w:t>
      </w:r>
      <w:r>
        <w:br/>
        <w:t>Er konnte nicht im Tode dauern.</w:t>
      </w:r>
      <w:r>
        <w:br/>
        <w:t>So schauerlich der Tod erscheint,</w:t>
      </w:r>
      <w:r>
        <w:br/>
        <w:t xml:space="preserve">So litt ihn doch der Seelenfreund. </w:t>
      </w:r>
    </w:p>
    <w:p w14:paraId="66CB815F" w14:textId="77777777" w:rsidR="003E727B" w:rsidRDefault="003E727B" w:rsidP="003E727B">
      <w:pPr>
        <w:pStyle w:val="StandardWeb"/>
      </w:pPr>
      <w:r>
        <w:t>In Ihm ist Leben und der Tod</w:t>
      </w:r>
      <w:r>
        <w:br/>
        <w:t>Gleich angenehm, gleich honigsüße;</w:t>
      </w:r>
      <w:r>
        <w:br/>
        <w:t>In Ihm verschwindet beider Not,</w:t>
      </w:r>
      <w:r>
        <w:br/>
        <w:t>und Seines Mundes holde Grüße</w:t>
      </w:r>
      <w:r>
        <w:br/>
        <w:t>Sind wunderbare Lebensfrucht</w:t>
      </w:r>
      <w:r>
        <w:br/>
        <w:t xml:space="preserve">Für jede Seele, die Ihn sucht. </w:t>
      </w:r>
    </w:p>
    <w:p w14:paraId="282F0C3B" w14:textId="77777777" w:rsidR="003E727B" w:rsidRDefault="003E727B" w:rsidP="003E727B">
      <w:pPr>
        <w:pStyle w:val="StandardWeb"/>
      </w:pPr>
      <w:r>
        <w:t>Wohlan, o Schwester! dieser Tag,</w:t>
      </w:r>
      <w:r>
        <w:br/>
        <w:t>Da wir der Auferstehung denken,</w:t>
      </w:r>
      <w:r>
        <w:br/>
        <w:t>Da wir den Tod mit aller Plag‘</w:t>
      </w:r>
      <w:r>
        <w:br/>
        <w:t>Auf ewig in den Abgrund senken,</w:t>
      </w:r>
      <w:r>
        <w:br/>
      </w:r>
      <w:r>
        <w:lastRenderedPageBreak/>
        <w:t>Der müsse Dir ein Sonnenschein</w:t>
      </w:r>
      <w:r>
        <w:br/>
        <w:t xml:space="preserve">Und Deines Herzens Labsal sein! </w:t>
      </w:r>
    </w:p>
    <w:p w14:paraId="2B2332C9" w14:textId="77777777" w:rsidR="003E727B" w:rsidRDefault="003E727B" w:rsidP="003E727B">
      <w:pPr>
        <w:pStyle w:val="berschrift1"/>
      </w:pPr>
      <w:r>
        <w:t>Ach, Leben, liebest Du den Tod?</w:t>
      </w:r>
    </w:p>
    <w:p w14:paraId="00600A49" w14:textId="77777777" w:rsidR="003E727B" w:rsidRDefault="003E727B" w:rsidP="003E727B">
      <w:pPr>
        <w:pStyle w:val="StandardWeb"/>
      </w:pPr>
      <w:r>
        <w:t>Ach, Leben, liebest Du den Tod?</w:t>
      </w:r>
      <w:r>
        <w:rPr>
          <w:rStyle w:val="Funotenzeichen"/>
        </w:rPr>
        <w:footnoteReference w:id="2"/>
      </w:r>
      <w:r>
        <w:t xml:space="preserve"> </w:t>
      </w:r>
      <w:r>
        <w:br/>
        <w:t>Ei, Liebe! töte mich.</w:t>
      </w:r>
      <w:r>
        <w:br/>
        <w:t>Doch, nein! Du lebst nun Beides, Gott</w:t>
      </w:r>
      <w:r>
        <w:br/>
        <w:t xml:space="preserve">Und Menschen ewiglich. </w:t>
      </w:r>
    </w:p>
    <w:p w14:paraId="7F774E02" w14:textId="77777777" w:rsidR="003E727B" w:rsidRDefault="003E727B" w:rsidP="003E727B">
      <w:pPr>
        <w:pStyle w:val="StandardWeb"/>
      </w:pPr>
      <w:r>
        <w:t>Des Manns, der überall zu Haus,</w:t>
      </w:r>
      <w:r>
        <w:br/>
        <w:t xml:space="preserve">Zu Allem </w:t>
      </w:r>
      <w:proofErr w:type="spellStart"/>
      <w:r>
        <w:t>gnugsam</w:t>
      </w:r>
      <w:proofErr w:type="spellEnd"/>
      <w:r>
        <w:t xml:space="preserve"> ist,</w:t>
      </w:r>
      <w:r>
        <w:br/>
        <w:t>Der’s Leben bringt vom Tod heraus,</w:t>
      </w:r>
      <w:r>
        <w:br/>
        <w:t xml:space="preserve">Und tötet, wenn Er küsst; </w:t>
      </w:r>
    </w:p>
    <w:p w14:paraId="1EF8AB79" w14:textId="77777777" w:rsidR="003E727B" w:rsidRDefault="003E727B" w:rsidP="003E727B">
      <w:pPr>
        <w:pStyle w:val="StandardWeb"/>
      </w:pPr>
      <w:r>
        <w:t>Der Leben geben, nehmen kann,</w:t>
      </w:r>
      <w:r>
        <w:br/>
        <w:t>Der ewig es dann gibt,</w:t>
      </w:r>
      <w:r>
        <w:br/>
        <w:t xml:space="preserve">Der einst starb, wie ein </w:t>
      </w:r>
      <w:proofErr w:type="spellStart"/>
      <w:r>
        <w:t>and’rer</w:t>
      </w:r>
      <w:proofErr w:type="spellEnd"/>
      <w:r>
        <w:t xml:space="preserve"> Mann,</w:t>
      </w:r>
      <w:r>
        <w:br/>
        <w:t xml:space="preserve">Nun lebt uns ewig liebt: </w:t>
      </w:r>
    </w:p>
    <w:p w14:paraId="44D715DA" w14:textId="77777777" w:rsidR="003E727B" w:rsidRDefault="003E727B" w:rsidP="003E727B">
      <w:pPr>
        <w:pStyle w:val="StandardWeb"/>
      </w:pPr>
      <w:r>
        <w:t>Des Grab ward einst aus Gnad‘ und Recht</w:t>
      </w:r>
      <w:r>
        <w:br/>
        <w:t>Zu diesem Zweck geweiht,</w:t>
      </w:r>
      <w:r>
        <w:br/>
        <w:t>Dass Er das menschliche Geschlecht</w:t>
      </w:r>
      <w:r>
        <w:br/>
        <w:t xml:space="preserve">Vom Tod auf ewig </w:t>
      </w:r>
      <w:proofErr w:type="spellStart"/>
      <w:r>
        <w:t>scheid</w:t>
      </w:r>
      <w:proofErr w:type="spellEnd"/>
      <w:r>
        <w:t xml:space="preserve">‘! </w:t>
      </w:r>
    </w:p>
    <w:p w14:paraId="0A6E1E52" w14:textId="77777777" w:rsidR="003E727B" w:rsidRPr="003E727B" w:rsidRDefault="003E727B" w:rsidP="003E727B">
      <w:pPr>
        <w:pStyle w:val="StandardWeb"/>
        <w:rPr>
          <w:i/>
        </w:rPr>
      </w:pPr>
      <w:r w:rsidRPr="003E727B">
        <w:rPr>
          <w:i/>
        </w:rPr>
        <w:t>(Um 1754)</w:t>
      </w:r>
    </w:p>
    <w:p w14:paraId="548BFA6F" w14:textId="77777777" w:rsidR="003976FA" w:rsidRDefault="003976FA" w:rsidP="003976FA">
      <w:pPr>
        <w:pStyle w:val="berschrift1"/>
      </w:pPr>
      <w:r>
        <w:t xml:space="preserve">Ach mein </w:t>
      </w:r>
      <w:proofErr w:type="spellStart"/>
      <w:r>
        <w:t>verwund’ter</w:t>
      </w:r>
      <w:proofErr w:type="spellEnd"/>
      <w:r>
        <w:t xml:space="preserve"> Fürste!</w:t>
      </w:r>
    </w:p>
    <w:p w14:paraId="1913604C" w14:textId="77777777" w:rsidR="003976FA" w:rsidRDefault="003976FA" w:rsidP="003976FA">
      <w:pPr>
        <w:pStyle w:val="StandardWeb"/>
      </w:pPr>
      <w:r>
        <w:t xml:space="preserve">Ach mein </w:t>
      </w:r>
      <w:proofErr w:type="spellStart"/>
      <w:r>
        <w:t>verwund’ter</w:t>
      </w:r>
      <w:proofErr w:type="spellEnd"/>
      <w:r>
        <w:t xml:space="preserve"> Fürste!</w:t>
      </w:r>
      <w:r>
        <w:br/>
        <w:t>Nach Dessen Heil ich dürste,</w:t>
      </w:r>
      <w:r>
        <w:br/>
        <w:t>In Dem mein Sehnen ruht,</w:t>
      </w:r>
      <w:r>
        <w:br/>
        <w:t>An Dessen Liebesherzen</w:t>
      </w:r>
      <w:r>
        <w:br/>
        <w:t>Mir wohl ist, und die Schmerzen</w:t>
      </w:r>
      <w:r>
        <w:br/>
        <w:t xml:space="preserve">Selbst heilsam für mich sind und gut: </w:t>
      </w:r>
    </w:p>
    <w:p w14:paraId="176213A3" w14:textId="77777777" w:rsidR="003976FA" w:rsidRDefault="003976FA" w:rsidP="003976FA">
      <w:pPr>
        <w:pStyle w:val="StandardWeb"/>
      </w:pPr>
      <w:r>
        <w:t>Nach Dir allein verlangen,</w:t>
      </w:r>
      <w:r>
        <w:br/>
        <w:t>Das heißt schon an Dir hangen;</w:t>
      </w:r>
      <w:r>
        <w:br/>
        <w:t>Zu Dir voll Liebe sein,</w:t>
      </w:r>
      <w:r>
        <w:br/>
        <w:t>Das heißet Dich besitzen;</w:t>
      </w:r>
      <w:r>
        <w:br/>
        <w:t>Vor Dienstbegierde schwitzen,</w:t>
      </w:r>
      <w:r>
        <w:br/>
        <w:t xml:space="preserve">Das schreibst Du schon als Arbeit ein. </w:t>
      </w:r>
    </w:p>
    <w:p w14:paraId="28980765" w14:textId="77777777" w:rsidR="003976FA" w:rsidRDefault="003976FA" w:rsidP="003976FA">
      <w:pPr>
        <w:pStyle w:val="StandardWeb"/>
      </w:pPr>
      <w:r>
        <w:t xml:space="preserve">Nimm mich mit </w:t>
      </w:r>
      <w:proofErr w:type="spellStart"/>
      <w:r>
        <w:t>Liebserbarmen</w:t>
      </w:r>
      <w:proofErr w:type="spellEnd"/>
      <w:r>
        <w:br/>
        <w:t>Beim Herzen, bei den Armen,</w:t>
      </w:r>
      <w:r>
        <w:br/>
        <w:t>Und setz‘ ein Siegel drauf;</w:t>
      </w:r>
      <w:r>
        <w:br/>
        <w:t>Lass mich verschlossen werden</w:t>
      </w:r>
      <w:r>
        <w:br/>
      </w:r>
      <w:r>
        <w:lastRenderedPageBreak/>
        <w:t>Vor dem Geräusch der Erden,</w:t>
      </w:r>
      <w:r>
        <w:br/>
        <w:t xml:space="preserve">Dir aber mache selber auf! </w:t>
      </w:r>
    </w:p>
    <w:p w14:paraId="6B60637D" w14:textId="77777777" w:rsidR="003976FA" w:rsidRPr="003976FA" w:rsidRDefault="003976FA" w:rsidP="003976FA">
      <w:pPr>
        <w:pStyle w:val="StandardWeb"/>
        <w:rPr>
          <w:i/>
        </w:rPr>
      </w:pPr>
      <w:r w:rsidRPr="003976FA">
        <w:rPr>
          <w:i/>
        </w:rPr>
        <w:t>(1737.)</w:t>
      </w:r>
    </w:p>
    <w:p w14:paraId="193AA171" w14:textId="77777777" w:rsidR="003976FA" w:rsidRDefault="003976FA" w:rsidP="003976FA">
      <w:pPr>
        <w:pStyle w:val="berschrift1"/>
      </w:pPr>
      <w:r>
        <w:t>Als der HErr am Kreuz gestorben</w:t>
      </w:r>
    </w:p>
    <w:p w14:paraId="79503C25" w14:textId="77777777" w:rsidR="003976FA" w:rsidRDefault="003976FA" w:rsidP="003976FA">
      <w:pPr>
        <w:pStyle w:val="StandardWeb"/>
      </w:pPr>
      <w:r>
        <w:t>Als der HErr am Kreuz gestorben,</w:t>
      </w:r>
      <w:r>
        <w:br/>
        <w:t>War die Macht des Todes hin:</w:t>
      </w:r>
      <w:r>
        <w:br/>
        <w:t>Und da hat Er mich erworben,</w:t>
      </w:r>
      <w:r>
        <w:br/>
        <w:t xml:space="preserve">Dass ich ewig Seine bin. </w:t>
      </w:r>
    </w:p>
    <w:p w14:paraId="16205E51" w14:textId="77777777" w:rsidR="003976FA" w:rsidRDefault="003976FA" w:rsidP="003976FA">
      <w:pPr>
        <w:pStyle w:val="StandardWeb"/>
      </w:pPr>
      <w:r>
        <w:t>Seine sein – was will das sagen?</w:t>
      </w:r>
      <w:r>
        <w:br/>
        <w:t>Tag für Tag bis in die Nacht</w:t>
      </w:r>
      <w:r>
        <w:br/>
        <w:t>Seine Seel in Händen tragen:</w:t>
      </w:r>
      <w:r>
        <w:br/>
        <w:t xml:space="preserve">Und, sobald man aufgewacht, </w:t>
      </w:r>
    </w:p>
    <w:p w14:paraId="72CEFB1A" w14:textId="77777777" w:rsidR="003976FA" w:rsidRDefault="003976FA" w:rsidP="003976FA">
      <w:pPr>
        <w:pStyle w:val="StandardWeb"/>
      </w:pPr>
      <w:r>
        <w:t>Seinen Heiland kindlich bitten,</w:t>
      </w:r>
      <w:r>
        <w:br/>
        <w:t>Dass Er uns den ganzen Tag</w:t>
      </w:r>
      <w:r>
        <w:br/>
        <w:t>Und bei allen Tritt- und Schritten,</w:t>
      </w:r>
      <w:r>
        <w:br/>
        <w:t xml:space="preserve">Wie’s Ihm recht ist, leiten mag. </w:t>
      </w:r>
    </w:p>
    <w:p w14:paraId="0983FEB3" w14:textId="77777777" w:rsidR="003976FA" w:rsidRDefault="003976FA" w:rsidP="003976FA">
      <w:pPr>
        <w:pStyle w:val="StandardWeb"/>
      </w:pPr>
      <w:r>
        <w:t>Das gibt eine sanfte Regung,</w:t>
      </w:r>
      <w:r>
        <w:br/>
        <w:t>Ohne Plag‘ und Dunkelheit,</w:t>
      </w:r>
      <w:r>
        <w:br/>
        <w:t>Eine liebliche Bewegung</w:t>
      </w:r>
      <w:r>
        <w:br/>
        <w:t xml:space="preserve">Nach des Heilands Wirksamkeit. </w:t>
      </w:r>
    </w:p>
    <w:p w14:paraId="27CEBC05" w14:textId="77777777" w:rsidR="003976FA" w:rsidRDefault="003976FA" w:rsidP="003976FA">
      <w:pPr>
        <w:pStyle w:val="StandardWeb"/>
      </w:pPr>
      <w:r>
        <w:t>Und ein Mensch, der also handelt,</w:t>
      </w:r>
      <w:r>
        <w:br/>
        <w:t>Ist ein hochbeglückter Mann,</w:t>
      </w:r>
      <w:r>
        <w:br/>
        <w:t>Weil er stets mit Jesu wandelt,</w:t>
      </w:r>
      <w:r>
        <w:br/>
        <w:t>Und sich nicht verlieren kann.</w:t>
      </w:r>
    </w:p>
    <w:p w14:paraId="410FDEFD" w14:textId="77777777" w:rsidR="003976FA" w:rsidRDefault="003976FA" w:rsidP="003976FA">
      <w:pPr>
        <w:pStyle w:val="StandardWeb"/>
      </w:pPr>
      <w:r>
        <w:t>Freilich maßt man dieser Gnade</w:t>
      </w:r>
      <w:r>
        <w:br/>
        <w:t xml:space="preserve">Sich </w:t>
      </w:r>
      <w:proofErr w:type="spellStart"/>
      <w:r>
        <w:t>unangefragt</w:t>
      </w:r>
      <w:proofErr w:type="spellEnd"/>
      <w:r>
        <w:t xml:space="preserve"> nicht an;</w:t>
      </w:r>
      <w:r>
        <w:br/>
        <w:t>Doch es geht auf einem Pfade,</w:t>
      </w:r>
      <w:r>
        <w:br/>
        <w:t>Drauf ein Tor nicht irren kann.</w:t>
      </w:r>
    </w:p>
    <w:p w14:paraId="18EA5B37" w14:textId="77777777" w:rsidR="003976FA" w:rsidRDefault="003976FA" w:rsidP="003976FA">
      <w:pPr>
        <w:pStyle w:val="StandardWeb"/>
      </w:pPr>
      <w:r>
        <w:t xml:space="preserve">Und je </w:t>
      </w:r>
      <w:proofErr w:type="spellStart"/>
      <w:r>
        <w:t>will’ger</w:t>
      </w:r>
      <w:proofErr w:type="spellEnd"/>
      <w:r>
        <w:t xml:space="preserve"> eine Seele,</w:t>
      </w:r>
      <w:r>
        <w:br/>
        <w:t>Die da weiß, was Wahrheit sei,</w:t>
      </w:r>
      <w:r>
        <w:br/>
        <w:t>Eingeht in die dunkle Höhle:</w:t>
      </w:r>
      <w:r>
        <w:br/>
        <w:t>Desto schneller ist sie frei.</w:t>
      </w:r>
    </w:p>
    <w:p w14:paraId="71BA1582" w14:textId="77777777" w:rsidR="003976FA" w:rsidRDefault="003976FA" w:rsidP="003976FA">
      <w:pPr>
        <w:pStyle w:val="StandardWeb"/>
      </w:pPr>
      <w:r>
        <w:t>Die um Ihn erregten Sorgen,</w:t>
      </w:r>
      <w:r>
        <w:br/>
        <w:t xml:space="preserve">Die Sein Geist </w:t>
      </w:r>
      <w:proofErr w:type="spellStart"/>
      <w:r>
        <w:t>an’s</w:t>
      </w:r>
      <w:proofErr w:type="spellEnd"/>
      <w:r>
        <w:t xml:space="preserve"> Herz gebracht,</w:t>
      </w:r>
      <w:r>
        <w:br/>
        <w:t>Machen einen trüben Morgen,</w:t>
      </w:r>
      <w:r>
        <w:br/>
        <w:t>Auch wohl eine bange Nacht,</w:t>
      </w:r>
    </w:p>
    <w:p w14:paraId="0AD815D7" w14:textId="77777777" w:rsidR="003976FA" w:rsidRDefault="003976FA" w:rsidP="003976FA">
      <w:pPr>
        <w:pStyle w:val="StandardWeb"/>
      </w:pPr>
      <w:r>
        <w:t>Denn wir hören eine Frage:</w:t>
      </w:r>
      <w:r>
        <w:br/>
        <w:t>Ob wir an den Bund gedacht,</w:t>
      </w:r>
      <w:r>
        <w:br/>
        <w:t>Den am frühsten Lebenstage</w:t>
      </w:r>
      <w:r>
        <w:br/>
        <w:t>Gottes Sohn mit uns gemacht?</w:t>
      </w:r>
    </w:p>
    <w:p w14:paraId="1ECA8517" w14:textId="77777777" w:rsidR="003976FA" w:rsidRDefault="003976FA" w:rsidP="003976FA">
      <w:pPr>
        <w:pStyle w:val="StandardWeb"/>
      </w:pPr>
      <w:r>
        <w:lastRenderedPageBreak/>
        <w:t>Und indem wir daran denken,</w:t>
      </w:r>
      <w:r>
        <w:br/>
        <w:t>Zittert uns wohl Mark und Bein;</w:t>
      </w:r>
      <w:r>
        <w:br/>
        <w:t xml:space="preserve">Darauf folgt ein </w:t>
      </w:r>
      <w:proofErr w:type="spellStart"/>
      <w:r>
        <w:t>sel’ges</w:t>
      </w:r>
      <w:proofErr w:type="spellEnd"/>
      <w:r>
        <w:t xml:space="preserve"> Kränken,</w:t>
      </w:r>
      <w:r>
        <w:br/>
        <w:t xml:space="preserve">Dass wir abgefallen </w:t>
      </w:r>
      <w:proofErr w:type="spellStart"/>
      <w:r>
        <w:t>sei’n</w:t>
      </w:r>
      <w:proofErr w:type="spellEnd"/>
      <w:r>
        <w:t>.</w:t>
      </w:r>
    </w:p>
    <w:p w14:paraId="5A608EBB" w14:textId="77777777" w:rsidR="003976FA" w:rsidRDefault="003976FA" w:rsidP="003976FA">
      <w:pPr>
        <w:pStyle w:val="StandardWeb"/>
      </w:pPr>
      <w:r>
        <w:t>Das erpresst ein Maß von Tränen:</w:t>
      </w:r>
      <w:r>
        <w:br/>
        <w:t>„Ach, wo krieg‘ ich Jesum her?“</w:t>
      </w:r>
      <w:r>
        <w:br/>
        <w:t>Und ein kindlich banges Sehnen:</w:t>
      </w:r>
      <w:r>
        <w:br/>
        <w:t xml:space="preserve">„Wenn Er doch mein Heiland wär‘!“ </w:t>
      </w:r>
    </w:p>
    <w:p w14:paraId="455091CC" w14:textId="77777777" w:rsidR="003976FA" w:rsidRDefault="003976FA" w:rsidP="003976FA">
      <w:pPr>
        <w:pStyle w:val="StandardWeb"/>
      </w:pPr>
      <w:r>
        <w:t>Augenblicklich steht der Fürste</w:t>
      </w:r>
      <w:r>
        <w:br/>
        <w:t xml:space="preserve">Mit der </w:t>
      </w:r>
      <w:proofErr w:type="spellStart"/>
      <w:r>
        <w:t>offnen</w:t>
      </w:r>
      <w:proofErr w:type="spellEnd"/>
      <w:r>
        <w:t xml:space="preserve"> Seite da,</w:t>
      </w:r>
      <w:r>
        <w:br/>
        <w:t>Und man fühlt es, wie Er dürste,</w:t>
      </w:r>
      <w:r>
        <w:br/>
        <w:t xml:space="preserve">Dass Er unsre Seel‘ </w:t>
      </w:r>
      <w:proofErr w:type="spellStart"/>
      <w:r>
        <w:t>umfah</w:t>
      </w:r>
      <w:proofErr w:type="spellEnd"/>
      <w:r>
        <w:t xml:space="preserve">‘. </w:t>
      </w:r>
    </w:p>
    <w:p w14:paraId="3EF60E3C" w14:textId="77777777" w:rsidR="003976FA" w:rsidRDefault="003976FA" w:rsidP="003976FA">
      <w:pPr>
        <w:pStyle w:val="StandardWeb"/>
      </w:pPr>
      <w:r>
        <w:t>Damit geht die Seele über</w:t>
      </w:r>
      <w:r>
        <w:br/>
        <w:t xml:space="preserve">In die </w:t>
      </w:r>
      <w:proofErr w:type="spellStart"/>
      <w:r>
        <w:t>durchgegrab’ne</w:t>
      </w:r>
      <w:proofErr w:type="spellEnd"/>
      <w:r>
        <w:t xml:space="preserve"> Hand;</w:t>
      </w:r>
      <w:r>
        <w:br/>
        <w:t>Und er hat sie so viel lieber,</w:t>
      </w:r>
      <w:r>
        <w:br/>
        <w:t xml:space="preserve">Als Er viel an sie gewandt. </w:t>
      </w:r>
    </w:p>
    <w:p w14:paraId="008CE672" w14:textId="77777777" w:rsidR="003976FA" w:rsidRDefault="003976FA" w:rsidP="003976FA">
      <w:pPr>
        <w:pStyle w:val="StandardWeb"/>
      </w:pPr>
      <w:r>
        <w:t>Da bekommt sie so geschwinde,</w:t>
      </w:r>
      <w:r>
        <w:br/>
        <w:t>Als sie kaum darum geweint,</w:t>
      </w:r>
      <w:r>
        <w:br/>
        <w:t>Die Vergebung aller Sünde,</w:t>
      </w:r>
      <w:r>
        <w:br/>
        <w:t xml:space="preserve">Und das Lamm zum ew’gen Freund. </w:t>
      </w:r>
    </w:p>
    <w:p w14:paraId="3871644E" w14:textId="77777777" w:rsidR="003976FA" w:rsidRPr="00EA2908" w:rsidRDefault="003976FA" w:rsidP="003976FA">
      <w:pPr>
        <w:pStyle w:val="StandardWeb"/>
        <w:rPr>
          <w:i/>
        </w:rPr>
      </w:pPr>
      <w:r w:rsidRPr="00EA2908">
        <w:rPr>
          <w:i/>
        </w:rPr>
        <w:t>(1740.)</w:t>
      </w:r>
    </w:p>
    <w:p w14:paraId="1F7F30A6" w14:textId="77777777" w:rsidR="003976FA" w:rsidRDefault="003976FA" w:rsidP="003976FA">
      <w:pPr>
        <w:pStyle w:val="berschrift1"/>
      </w:pPr>
      <w:r>
        <w:t>Als unser Heiland erstanden gewesen</w:t>
      </w:r>
    </w:p>
    <w:p w14:paraId="6D7A06ED" w14:textId="77777777" w:rsidR="003976FA" w:rsidRDefault="003976FA" w:rsidP="003976FA">
      <w:pPr>
        <w:pStyle w:val="StandardWeb"/>
      </w:pPr>
      <w:r>
        <w:t>Als unser Heiland erstanden gewesen,</w:t>
      </w:r>
      <w:r>
        <w:br/>
        <w:t xml:space="preserve">Gingen zwei Freunde zusammen </w:t>
      </w:r>
      <w:proofErr w:type="spellStart"/>
      <w:r>
        <w:t>auf’s</w:t>
      </w:r>
      <w:proofErr w:type="spellEnd"/>
      <w:r>
        <w:t xml:space="preserve"> Land,</w:t>
      </w:r>
      <w:r>
        <w:br/>
        <w:t>Welche die Bibel sehr fleißig gelesen,</w:t>
      </w:r>
      <w:r>
        <w:br/>
        <w:t>Wussten auch, was in derselbigen stand:</w:t>
      </w:r>
      <w:r>
        <w:br/>
        <w:t>Dennoch ging’s ihnen, wie anderen Leuten,</w:t>
      </w:r>
      <w:r>
        <w:br/>
        <w:t xml:space="preserve">Welche den Sinn nicht recht wissen zu deuten. </w:t>
      </w:r>
    </w:p>
    <w:p w14:paraId="7D689BE5" w14:textId="77777777" w:rsidR="003976FA" w:rsidRDefault="003976FA" w:rsidP="003976FA">
      <w:pPr>
        <w:pStyle w:val="StandardWeb"/>
      </w:pPr>
      <w:r>
        <w:t>Aber wer wird sie entschuldigen können?</w:t>
      </w:r>
      <w:r>
        <w:br/>
        <w:t>Steht nicht in allen Kapiteln der Schrift,</w:t>
      </w:r>
      <w:r>
        <w:br/>
        <w:t>Dass vom Messias das Kreuz nicht zu trennen,</w:t>
      </w:r>
      <w:r>
        <w:br/>
        <w:t>Und Ihn auch dann noch das Sterben hier trifft?</w:t>
      </w:r>
      <w:r>
        <w:br/>
        <w:t>Wenn ihnen Solches nicht wissend gewesen:</w:t>
      </w:r>
      <w:r>
        <w:br/>
        <w:t xml:space="preserve">Saget, wie mussten sie haben gelesen? </w:t>
      </w:r>
    </w:p>
    <w:p w14:paraId="31318C50" w14:textId="77777777" w:rsidR="003976FA" w:rsidRDefault="003976FA" w:rsidP="003976FA">
      <w:pPr>
        <w:pStyle w:val="StandardWeb"/>
      </w:pPr>
      <w:r>
        <w:t>Kann als Entschuldigung man es gestatten,</w:t>
      </w:r>
      <w:r>
        <w:br/>
        <w:t>Dass sich die Zunft der Gelehrten hernach,</w:t>
      </w:r>
      <w:r>
        <w:br/>
        <w:t>Welche die Bibel nun ebenfalls hatten,</w:t>
      </w:r>
      <w:r>
        <w:br/>
        <w:t>Über der Deutung die Köpfe zerbrach,</w:t>
      </w:r>
      <w:r>
        <w:br/>
        <w:t>Bis sich die hundert und etliche Sekten</w:t>
      </w:r>
      <w:r>
        <w:br/>
        <w:t xml:space="preserve">Allesamt hinter die Bibel versteckten? </w:t>
      </w:r>
    </w:p>
    <w:p w14:paraId="54E0B719" w14:textId="77777777" w:rsidR="003976FA" w:rsidRDefault="003976FA" w:rsidP="003976FA">
      <w:pPr>
        <w:pStyle w:val="StandardWeb"/>
      </w:pPr>
      <w:r>
        <w:lastRenderedPageBreak/>
        <w:t>Wenn nur zu Christo ein fleißig Studieren,</w:t>
      </w:r>
      <w:r>
        <w:br/>
        <w:t>Ein theologisches Schließen hinführt:</w:t>
      </w:r>
      <w:r>
        <w:br/>
        <w:t>Möchte man Hoffnung und Liebe verlieren,</w:t>
      </w:r>
      <w:r>
        <w:br/>
        <w:t>Weil ja nur Wenig‘ so hoch sind studiert;</w:t>
      </w:r>
      <w:r>
        <w:br/>
        <w:t>Und dann: so führet zum himmlischen Stege</w:t>
      </w:r>
      <w:r>
        <w:br/>
        <w:t xml:space="preserve">Jegliche Schule besondere Wege! </w:t>
      </w:r>
    </w:p>
    <w:p w14:paraId="4BDD1259" w14:textId="77777777" w:rsidR="003976FA" w:rsidRDefault="003976FA" w:rsidP="003976FA">
      <w:pPr>
        <w:pStyle w:val="StandardWeb"/>
      </w:pPr>
      <w:r>
        <w:t xml:space="preserve">Doch was sagt Paulus? Das </w:t>
      </w:r>
      <w:proofErr w:type="spellStart"/>
      <w:r>
        <w:t>lässet</w:t>
      </w:r>
      <w:proofErr w:type="spellEnd"/>
      <w:r>
        <w:t xml:space="preserve"> sich hören:</w:t>
      </w:r>
      <w:r>
        <w:br/>
        <w:t>„Mir gab kein Mensch es für meine Person,</w:t>
      </w:r>
      <w:r>
        <w:br/>
        <w:t>Sondern ich ließ mich von Jesu belehren,</w:t>
      </w:r>
      <w:r>
        <w:br/>
        <w:t>Hörte nur Seinen ernst lockenden Ton!“</w:t>
      </w:r>
      <w:r>
        <w:br/>
        <w:t xml:space="preserve">Ob er gleich zählt zum </w:t>
      </w:r>
      <w:proofErr w:type="spellStart"/>
      <w:r>
        <w:t>studiereten</w:t>
      </w:r>
      <w:proofErr w:type="spellEnd"/>
      <w:r>
        <w:t xml:space="preserve"> Orden,</w:t>
      </w:r>
      <w:r>
        <w:br/>
        <w:t xml:space="preserve">Ist er durch Jesum zum Mann erst geworden! </w:t>
      </w:r>
    </w:p>
    <w:p w14:paraId="7B15B91E" w14:textId="77777777" w:rsidR="003976FA" w:rsidRDefault="003976FA" w:rsidP="003976FA">
      <w:pPr>
        <w:pStyle w:val="StandardWeb"/>
      </w:pPr>
      <w:r>
        <w:t>Wollten die Menschen, ach, wollten sie hören,</w:t>
      </w:r>
      <w:r>
        <w:br/>
        <w:t>Jesus verschweiget nicht Einem das Wort;</w:t>
      </w:r>
      <w:r>
        <w:br/>
        <w:t>Jesus ist kommen, die Menschen zu lehren,</w:t>
      </w:r>
      <w:r>
        <w:br/>
        <w:t>Jesus besuchet den schlechtesten Ort,</w:t>
      </w:r>
      <w:r>
        <w:br/>
        <w:t>Jesus begehret nicht blinde Verehrer,</w:t>
      </w:r>
      <w:r>
        <w:br/>
        <w:t xml:space="preserve">Aber verständige, willige Hörer. </w:t>
      </w:r>
    </w:p>
    <w:p w14:paraId="0B6BBD78" w14:textId="77777777" w:rsidR="003976FA" w:rsidRDefault="003976FA" w:rsidP="003976FA">
      <w:pPr>
        <w:pStyle w:val="StandardWeb"/>
      </w:pPr>
      <w:r>
        <w:t xml:space="preserve">Seht! wie die Jünger bei Jesu </w:t>
      </w:r>
      <w:proofErr w:type="spellStart"/>
      <w:r>
        <w:t>gelernet</w:t>
      </w:r>
      <w:proofErr w:type="spellEnd"/>
      <w:r>
        <w:t>,</w:t>
      </w:r>
      <w:r>
        <w:br/>
        <w:t>Wie Er gesprochen zu ihrem Gemüt,</w:t>
      </w:r>
      <w:r>
        <w:br/>
        <w:t>Wie von der Schrift Er sie niemals entfernet,</w:t>
      </w:r>
      <w:r>
        <w:br/>
        <w:t>Sondern sie stets mit der Bibel beschied!</w:t>
      </w:r>
      <w:r>
        <w:br/>
      </w:r>
      <w:proofErr w:type="spellStart"/>
      <w:r>
        <w:t>Gnügte</w:t>
      </w:r>
      <w:proofErr w:type="spellEnd"/>
      <w:r>
        <w:t xml:space="preserve"> sie Ihm, dem unsterblichen Meister,</w:t>
      </w:r>
      <w:r>
        <w:br/>
        <w:t xml:space="preserve">Wahrlich, dann gilt sie für fündige Geister! </w:t>
      </w:r>
    </w:p>
    <w:p w14:paraId="3F506AF4" w14:textId="77777777" w:rsidR="003976FA" w:rsidRDefault="003976FA" w:rsidP="003976FA">
      <w:pPr>
        <w:pStyle w:val="StandardWeb"/>
      </w:pPr>
      <w:r>
        <w:t>Lasst uns die alten Exempel besehen,</w:t>
      </w:r>
      <w:r>
        <w:br/>
        <w:t>Was zu Aposteln die Fischer gemacht:</w:t>
      </w:r>
      <w:r>
        <w:br/>
        <w:t>Das muss bei allen Gelehrten geschehen,</w:t>
      </w:r>
      <w:r>
        <w:br/>
        <w:t>Wollen sie dienen der himmlischen Macht.</w:t>
      </w:r>
      <w:r>
        <w:br/>
        <w:t>Uns hat, so haben die Jünger bekennet,</w:t>
      </w:r>
      <w:r>
        <w:br/>
        <w:t xml:space="preserve">Über dem Lehren das Herze </w:t>
      </w:r>
      <w:proofErr w:type="spellStart"/>
      <w:r>
        <w:t>gebrennet</w:t>
      </w:r>
      <w:proofErr w:type="spellEnd"/>
      <w:r>
        <w:t>!</w:t>
      </w:r>
    </w:p>
    <w:p w14:paraId="0B23DBA0" w14:textId="77777777" w:rsidR="003976FA" w:rsidRDefault="003976FA" w:rsidP="003976FA">
      <w:pPr>
        <w:pStyle w:val="StandardWeb"/>
      </w:pPr>
      <w:r>
        <w:t>Hohes Geheimnis, vortreffliche Schule,</w:t>
      </w:r>
      <w:r>
        <w:br/>
        <w:t>Enthusiasmus voll hoher Vernunft!</w:t>
      </w:r>
      <w:r>
        <w:br/>
        <w:t>Denn es wirft einen Professor vom Stuhle,</w:t>
      </w:r>
      <w:r>
        <w:br/>
        <w:t>Aber bringt Toren zu göttlicher Zunft;</w:t>
      </w:r>
      <w:r>
        <w:br/>
        <w:t xml:space="preserve">Wem nicht das Herze beim Lehren </w:t>
      </w:r>
      <w:proofErr w:type="spellStart"/>
      <w:r>
        <w:t>entglommen</w:t>
      </w:r>
      <w:proofErr w:type="spellEnd"/>
      <w:r>
        <w:t>,</w:t>
      </w:r>
      <w:r>
        <w:br/>
        <w:t xml:space="preserve">Der hat </w:t>
      </w:r>
      <w:proofErr w:type="spellStart"/>
      <w:r>
        <w:t>ohnfehlbar</w:t>
      </w:r>
      <w:proofErr w:type="spellEnd"/>
      <w:r>
        <w:t xml:space="preserve"> nichts Rechtes vernommen!</w:t>
      </w:r>
    </w:p>
    <w:p w14:paraId="79AD3973" w14:textId="77777777" w:rsidR="003976FA" w:rsidRDefault="003976FA" w:rsidP="003976FA">
      <w:pPr>
        <w:pStyle w:val="StandardWeb"/>
      </w:pPr>
      <w:r>
        <w:t>Redner! ach lasset das nichtige Plaudern,</w:t>
      </w:r>
      <w:r>
        <w:br/>
        <w:t>Wisst ihr die Straße, beschreibt ihr den Weg:</w:t>
      </w:r>
      <w:r>
        <w:br/>
        <w:t>Wie, dass die Hörer so jämmerlich zaudern,</w:t>
      </w:r>
      <w:r>
        <w:br/>
        <w:t>Nur zu verlassen den schädlichen Steg!</w:t>
      </w:r>
      <w:r>
        <w:br/>
        <w:t>Zeigt ihr den Leuten ihr wahres Verderben,</w:t>
      </w:r>
      <w:r>
        <w:br/>
        <w:t>Sind sie denn Narren, mit Vorsatz zu sterben?</w:t>
      </w:r>
    </w:p>
    <w:p w14:paraId="0581F70D" w14:textId="77777777" w:rsidR="003976FA" w:rsidRDefault="003976FA" w:rsidP="003976FA">
      <w:pPr>
        <w:pStyle w:val="StandardWeb"/>
      </w:pPr>
      <w:r>
        <w:t>Nein! spricht der Ewige, täten die Lehrer,</w:t>
      </w:r>
      <w:r>
        <w:br/>
        <w:t>Was Ich befohlen, und sagten es hin,</w:t>
      </w:r>
      <w:r>
        <w:br/>
      </w:r>
      <w:r>
        <w:lastRenderedPageBreak/>
        <w:t>O so bekehrten sich ihre Verehrer;</w:t>
      </w:r>
      <w:r>
        <w:br/>
        <w:t>Aber wo fehlt es? Am richtigen Sinn!</w:t>
      </w:r>
      <w:r>
        <w:br/>
        <w:t xml:space="preserve">Was wird von Einem wohl </w:t>
      </w:r>
      <w:proofErr w:type="spellStart"/>
      <w:r>
        <w:t>gründlich’s</w:t>
      </w:r>
      <w:proofErr w:type="spellEnd"/>
      <w:r>
        <w:t xml:space="preserve"> </w:t>
      </w:r>
      <w:proofErr w:type="spellStart"/>
      <w:r>
        <w:t>gelehret</w:t>
      </w:r>
      <w:proofErr w:type="spellEnd"/>
      <w:r>
        <w:t>,</w:t>
      </w:r>
      <w:r>
        <w:br/>
        <w:t xml:space="preserve">Der es selbst noch nicht von Jesu gehöret? </w:t>
      </w:r>
    </w:p>
    <w:p w14:paraId="65EF7461" w14:textId="77777777" w:rsidR="003976FA" w:rsidRDefault="003976FA" w:rsidP="003976FA">
      <w:pPr>
        <w:pStyle w:val="StandardWeb"/>
      </w:pPr>
      <w:r>
        <w:t>Seelen, gebt Achtung in jeglicher Predigt,</w:t>
      </w:r>
      <w:r>
        <w:br/>
        <w:t>Erst: wie der Lehrer die Rede gemeint;</w:t>
      </w:r>
      <w:r>
        <w:br/>
        <w:t>Du er die Sache vom Zweifel erledigt,</w:t>
      </w:r>
      <w:r>
        <w:br/>
        <w:t>Ob sein Gebäude gegründet erscheint;</w:t>
      </w:r>
      <w:r>
        <w:br/>
        <w:t xml:space="preserve">Ob ihr das habet, worauf er </w:t>
      </w:r>
      <w:proofErr w:type="spellStart"/>
      <w:r>
        <w:t>gezielet</w:t>
      </w:r>
      <w:proofErr w:type="spellEnd"/>
      <w:r>
        <w:t>,</w:t>
      </w:r>
      <w:r>
        <w:br/>
        <w:t xml:space="preserve">Und was ihr endlich im Herzen </w:t>
      </w:r>
      <w:proofErr w:type="spellStart"/>
      <w:r>
        <w:t>gefühlet</w:t>
      </w:r>
      <w:proofErr w:type="spellEnd"/>
      <w:r>
        <w:t xml:space="preserve">! </w:t>
      </w:r>
    </w:p>
    <w:p w14:paraId="2E509218" w14:textId="77777777" w:rsidR="003976FA" w:rsidRDefault="003976FA" w:rsidP="003976FA">
      <w:pPr>
        <w:pStyle w:val="StandardWeb"/>
      </w:pPr>
      <w:r>
        <w:t>Habt ihr daneben ein redliches Wollen,</w:t>
      </w:r>
      <w:r>
        <w:br/>
        <w:t>Seid ihr begierig, die Leute zu sein,</w:t>
      </w:r>
      <w:r>
        <w:br/>
        <w:t>Die nach der Bibel die Christen sein sollen,</w:t>
      </w:r>
      <w:r>
        <w:br/>
        <w:t>Und es dringt dennoch die Predigt nicht ein:</w:t>
      </w:r>
      <w:r>
        <w:br/>
        <w:t>Nun dann, so denk‘ ich mit heiligem Schauder:</w:t>
      </w:r>
      <w:r>
        <w:br/>
        <w:t>Ach, sie bestand nur in leerem Geplauder!</w:t>
      </w:r>
    </w:p>
    <w:p w14:paraId="640168ED" w14:textId="77777777" w:rsidR="003976FA" w:rsidRDefault="003976FA" w:rsidP="003976FA">
      <w:pPr>
        <w:pStyle w:val="StandardWeb"/>
      </w:pPr>
      <w:r>
        <w:t>Tönet hingegen die göttliche Stimme,</w:t>
      </w:r>
      <w:r>
        <w:br/>
        <w:t>Tönt sie durch einen geheiligten Mund,</w:t>
      </w:r>
      <w:r>
        <w:br/>
        <w:t>Schreckt uns die Gottheit mit feurigem Grimme,</w:t>
      </w:r>
      <w:r>
        <w:br/>
        <w:t>Oder es lockt uns ihr lieblicher Bund:</w:t>
      </w:r>
      <w:r>
        <w:br/>
        <w:t>Dann ist kein redliches Herze vorhanden,</w:t>
      </w:r>
      <w:r>
        <w:br/>
        <w:t>Wo nicht ein Brennen und Glühen entstanden.</w:t>
      </w:r>
    </w:p>
    <w:p w14:paraId="25232D82" w14:textId="77777777" w:rsidR="003976FA" w:rsidRDefault="003976FA" w:rsidP="003976FA">
      <w:pPr>
        <w:pStyle w:val="StandardWeb"/>
      </w:pPr>
      <w:r>
        <w:t>Das kann die Lehrer das Predigen lehren,</w:t>
      </w:r>
      <w:r>
        <w:br/>
        <w:t>Hier hat ein Laie die richtige Spur.</w:t>
      </w:r>
      <w:r>
        <w:br/>
        <w:t>Hört er, und kann doch nichts Nützliches hören,</w:t>
      </w:r>
      <w:r>
        <w:br/>
        <w:t>Such‘ er’s bei sich und dem Prediger nur;</w:t>
      </w:r>
      <w:r>
        <w:br/>
        <w:t xml:space="preserve">Hört er was Rechtes, so wird er </w:t>
      </w:r>
      <w:proofErr w:type="spellStart"/>
      <w:r>
        <w:t>geschrecket</w:t>
      </w:r>
      <w:proofErr w:type="spellEnd"/>
      <w:r>
        <w:t>,</w:t>
      </w:r>
      <w:r>
        <w:br/>
        <w:t>Oder zum Leben lebendig erwecket.</w:t>
      </w:r>
    </w:p>
    <w:p w14:paraId="51958CCC" w14:textId="77777777" w:rsidR="003976FA" w:rsidRDefault="003976FA" w:rsidP="003976FA">
      <w:pPr>
        <w:pStyle w:val="StandardWeb"/>
      </w:pPr>
      <w:r>
        <w:t>Lass die Vernunft nun die Kräfte verbinden;</w:t>
      </w:r>
      <w:r>
        <w:br/>
        <w:t xml:space="preserve">Hat sie was </w:t>
      </w:r>
      <w:proofErr w:type="spellStart"/>
      <w:r>
        <w:t>Klüg’res</w:t>
      </w:r>
      <w:proofErr w:type="spellEnd"/>
      <w:r>
        <w:t xml:space="preserve"> zu Wege gebracht?</w:t>
      </w:r>
      <w:r>
        <w:br/>
        <w:t>Kann sie die Menschen im Herzen entzünden,</w:t>
      </w:r>
      <w:r>
        <w:br/>
        <w:t>Wie oft die Einfalt die Probe gemacht?</w:t>
      </w:r>
      <w:r>
        <w:br/>
        <w:t>Reden, wo redliche Seelen Nichts fühlen,</w:t>
      </w:r>
      <w:r>
        <w:br/>
        <w:t>Sind ein pur lauter Komödien-Spielen!</w:t>
      </w:r>
    </w:p>
    <w:p w14:paraId="71474D44" w14:textId="77777777" w:rsidR="003976FA" w:rsidRPr="003976FA" w:rsidRDefault="003976FA" w:rsidP="003976FA">
      <w:pPr>
        <w:pStyle w:val="StandardWeb"/>
        <w:rPr>
          <w:i/>
        </w:rPr>
      </w:pPr>
      <w:r w:rsidRPr="003976FA">
        <w:rPr>
          <w:i/>
        </w:rPr>
        <w:t>(Am Ostermontage 1726.)</w:t>
      </w:r>
    </w:p>
    <w:p w14:paraId="3407DC8A" w14:textId="77777777" w:rsidR="00E123C5" w:rsidRDefault="00E123C5" w:rsidP="00E123C5">
      <w:pPr>
        <w:pStyle w:val="berschrift1"/>
      </w:pPr>
      <w:r>
        <w:t>Auf, meine Seele, sei erfreut</w:t>
      </w:r>
    </w:p>
    <w:p w14:paraId="2CA47339" w14:textId="77777777" w:rsidR="00E123C5" w:rsidRDefault="00E123C5" w:rsidP="00E123C5">
      <w:pPr>
        <w:pStyle w:val="StandardWeb"/>
      </w:pPr>
      <w:r>
        <w:t>1.) Auf, meine Seele, sei erfreut,</w:t>
      </w:r>
      <w:r>
        <w:br/>
        <w:t>Das Kirchenjahr wird heut erneut.</w:t>
      </w:r>
      <w:r>
        <w:br/>
        <w:t xml:space="preserve">Da dir </w:t>
      </w:r>
      <w:proofErr w:type="spellStart"/>
      <w:r>
        <w:t>auf’s</w:t>
      </w:r>
      <w:proofErr w:type="spellEnd"/>
      <w:r>
        <w:t xml:space="preserve"> Neu das </w:t>
      </w:r>
      <w:proofErr w:type="spellStart"/>
      <w:r>
        <w:t>Heilwort</w:t>
      </w:r>
      <w:proofErr w:type="spellEnd"/>
      <w:r>
        <w:t xml:space="preserve"> klingt,</w:t>
      </w:r>
      <w:r>
        <w:br/>
        <w:t>Dass dich erfreut, das dich verjüngt.</w:t>
      </w:r>
      <w:r>
        <w:br/>
        <w:t>Ja, dass aus Gott dich neu gebiert</w:t>
      </w:r>
      <w:r>
        <w:br/>
        <w:t>Und selbst zu Gott in’s Leben führt.</w:t>
      </w:r>
    </w:p>
    <w:p w14:paraId="3BE52A6C" w14:textId="77777777" w:rsidR="00E123C5" w:rsidRDefault="00E123C5" w:rsidP="00E123C5">
      <w:pPr>
        <w:pStyle w:val="StandardWeb"/>
      </w:pPr>
      <w:r>
        <w:lastRenderedPageBreak/>
        <w:t>2.) Der Geist aus Gott erfülle mich,</w:t>
      </w:r>
      <w:r>
        <w:br/>
        <w:t>Damit mein Geist erneure sich</w:t>
      </w:r>
      <w:r>
        <w:br/>
        <w:t>Und ich, vom alten Menschen frei,</w:t>
      </w:r>
      <w:r>
        <w:br/>
        <w:t>Ganz rein, ganz neu und christlich sei,</w:t>
      </w:r>
      <w:r>
        <w:br/>
        <w:t>Damit mein Mund ermuntre sich</w:t>
      </w:r>
      <w:r>
        <w:br/>
        <w:t>Und Gott lobsinge ewiglich.</w:t>
      </w:r>
    </w:p>
    <w:p w14:paraId="61994D78" w14:textId="77777777" w:rsidR="00E123C5" w:rsidRDefault="00E123C5" w:rsidP="00E123C5">
      <w:pPr>
        <w:pStyle w:val="StandardWeb"/>
      </w:pPr>
      <w:r>
        <w:t>3.) So findet auch, mehr als zuvor,</w:t>
      </w:r>
      <w:r>
        <w:br/>
        <w:t>Dein teures Wort ein offnes Ohr.</w:t>
      </w:r>
      <w:r>
        <w:br/>
        <w:t>Das Wort, das dem das Leben gibt,</w:t>
      </w:r>
      <w:r>
        <w:br/>
        <w:t>Der danach tut, und Glauben übt.</w:t>
      </w:r>
      <w:r>
        <w:br/>
        <w:t>Ach, Jesu, gib, dass dies in mir</w:t>
      </w:r>
      <w:r>
        <w:br/>
        <w:t>Zur Frucht gedeihe für und für.</w:t>
      </w:r>
    </w:p>
    <w:p w14:paraId="31ED6ADB" w14:textId="7C2934D0" w:rsidR="003C0074" w:rsidRDefault="003C0074" w:rsidP="00EB71C2">
      <w:pPr>
        <w:pStyle w:val="berschrift1"/>
      </w:pPr>
      <w:r>
        <w:t>B</w:t>
      </w:r>
    </w:p>
    <w:p w14:paraId="62F9C5DE" w14:textId="77777777" w:rsidR="00E123C5" w:rsidRDefault="00E123C5" w:rsidP="00E123C5">
      <w:pPr>
        <w:pStyle w:val="berschrift1"/>
      </w:pPr>
      <w:r>
        <w:t>Blick in Gnaden auf uns nieder</w:t>
      </w:r>
    </w:p>
    <w:p w14:paraId="2328C332" w14:textId="77777777" w:rsidR="00E123C5" w:rsidRDefault="00E123C5" w:rsidP="00E123C5">
      <w:pPr>
        <w:pStyle w:val="StandardWeb"/>
      </w:pPr>
      <w:r>
        <w:t xml:space="preserve">1.) Blick in Gnaden auf </w:t>
      </w:r>
      <w:proofErr w:type="spellStart"/>
      <w:r>
        <w:t>uns</w:t>
      </w:r>
      <w:proofErr w:type="spellEnd"/>
      <w:r>
        <w:t xml:space="preserve"> nieder,</w:t>
      </w:r>
      <w:r>
        <w:br/>
      </w:r>
      <w:proofErr w:type="spellStart"/>
      <w:r>
        <w:t>Heiligs</w:t>
      </w:r>
      <w:proofErr w:type="spellEnd"/>
      <w:r>
        <w:t xml:space="preserve"> Kind, Immanuel!</w:t>
      </w:r>
      <w:r>
        <w:br/>
        <w:t>Dir gehören unsre Glieder,</w:t>
      </w:r>
      <w:r>
        <w:br/>
        <w:t>Dir gehöret jede Seel‘:</w:t>
      </w:r>
    </w:p>
    <w:p w14:paraId="6DD51E11" w14:textId="77777777" w:rsidR="00E123C5" w:rsidRDefault="00E123C5" w:rsidP="00E123C5">
      <w:pPr>
        <w:pStyle w:val="StandardWeb"/>
      </w:pPr>
      <w:r>
        <w:t>2.) Du lagst für uns in der Wiege,</w:t>
      </w:r>
      <w:r>
        <w:br/>
        <w:t>Gingst für uns am Gängelband.</w:t>
      </w:r>
      <w:r>
        <w:br/>
        <w:t>Und wie mansche Gnadenzüge</w:t>
      </w:r>
      <w:r>
        <w:br/>
        <w:t>Hast du schon an uns gewandt!</w:t>
      </w:r>
    </w:p>
    <w:p w14:paraId="23EF6844" w14:textId="77777777" w:rsidR="00E123C5" w:rsidRDefault="00E123C5" w:rsidP="00E123C5">
      <w:pPr>
        <w:pStyle w:val="StandardWeb"/>
      </w:pPr>
      <w:r>
        <w:t>3.) Lass uns weiden in den Freuden</w:t>
      </w:r>
      <w:r>
        <w:br/>
        <w:t>Deiner Kindheit, Jesu Christ!</w:t>
      </w:r>
      <w:r>
        <w:br/>
        <w:t>Lehr uns stündlich treu und kindlich</w:t>
      </w:r>
      <w:r>
        <w:br/>
        <w:t>Sein, wie du gewesen bist.</w:t>
      </w:r>
    </w:p>
    <w:p w14:paraId="327FB65F" w14:textId="77777777" w:rsidR="00E123C5" w:rsidRDefault="00E123C5" w:rsidP="00E123C5">
      <w:pPr>
        <w:pStyle w:val="StandardWeb"/>
      </w:pPr>
      <w:r>
        <w:t>4.) Lass uns immer vor dir schweben,</w:t>
      </w:r>
      <w:r>
        <w:br/>
        <w:t>Sterben aller Eigenheit,</w:t>
      </w:r>
      <w:r>
        <w:br/>
        <w:t>Sterben allem Widerstreben,</w:t>
      </w:r>
      <w:r>
        <w:br/>
        <w:t>Sterben aller Weichlichkeit.</w:t>
      </w:r>
    </w:p>
    <w:p w14:paraId="688420CB" w14:textId="77777777" w:rsidR="00E123C5" w:rsidRDefault="00E123C5" w:rsidP="00E123C5">
      <w:pPr>
        <w:pStyle w:val="StandardWeb"/>
      </w:pPr>
      <w:r>
        <w:t>5.) Sterben allem Fleischesdringen,</w:t>
      </w:r>
      <w:r>
        <w:br/>
        <w:t>Ungehorsam, Heuchelei,</w:t>
      </w:r>
      <w:r>
        <w:br/>
        <w:t>Sterben allen bösen Dingen!</w:t>
      </w:r>
      <w:r>
        <w:br/>
        <w:t>Amen, dass es also sei!</w:t>
      </w:r>
    </w:p>
    <w:p w14:paraId="4C460E68" w14:textId="77777777" w:rsidR="003C0074" w:rsidRDefault="003C0074" w:rsidP="003C0074">
      <w:pPr>
        <w:pStyle w:val="berschrift1"/>
      </w:pPr>
      <w:r>
        <w:t>Blut und Wunden</w:t>
      </w:r>
    </w:p>
    <w:p w14:paraId="36A3852C" w14:textId="77777777" w:rsidR="003C0074" w:rsidRDefault="003C0074" w:rsidP="003C0074">
      <w:pPr>
        <w:pStyle w:val="StandardWeb"/>
      </w:pPr>
      <w:r>
        <w:t>Blut und Wunden,</w:t>
      </w:r>
      <w:r>
        <w:br/>
        <w:t>Haben uns mit Gott verbunden;</w:t>
      </w:r>
      <w:r>
        <w:br/>
        <w:t>Denn Er ehrte unser Blut.</w:t>
      </w:r>
      <w:r>
        <w:br/>
        <w:t>Er ließ sich damit vermählen,</w:t>
      </w:r>
      <w:r>
        <w:br/>
      </w:r>
      <w:r>
        <w:lastRenderedPageBreak/>
        <w:t>Und sich zu den Menschen zählen;</w:t>
      </w:r>
      <w:r>
        <w:br/>
        <w:t>Das macht unsern Schaden gut.</w:t>
      </w:r>
    </w:p>
    <w:p w14:paraId="3A38B736" w14:textId="77777777" w:rsidR="003C0074" w:rsidRDefault="003C0074" w:rsidP="003C0074">
      <w:pPr>
        <w:pStyle w:val="StandardWeb"/>
      </w:pPr>
      <w:r>
        <w:t>Wer erzittert,</w:t>
      </w:r>
      <w:r>
        <w:br/>
        <w:t>Dass er seinen Gott erbittert,</w:t>
      </w:r>
      <w:r>
        <w:br/>
        <w:t>Springe jetzt voll Freuden her,</w:t>
      </w:r>
      <w:r>
        <w:br/>
        <w:t xml:space="preserve">und </w:t>
      </w:r>
      <w:proofErr w:type="spellStart"/>
      <w:r>
        <w:t>erseh</w:t>
      </w:r>
      <w:proofErr w:type="spellEnd"/>
      <w:r>
        <w:t xml:space="preserve"> in dieser Wiegen</w:t>
      </w:r>
      <w:r>
        <w:br/>
        <w:t>Gott als armen Menschen liegen:</w:t>
      </w:r>
      <w:r>
        <w:br/>
        <w:t>Seine Hand ist nicht zu schwer!</w:t>
      </w:r>
    </w:p>
    <w:p w14:paraId="2CD95E5F" w14:textId="77777777" w:rsidR="003C0074" w:rsidRDefault="003C0074" w:rsidP="003C0074">
      <w:pPr>
        <w:pStyle w:val="StandardWeb"/>
      </w:pPr>
      <w:r>
        <w:t>Diese Hände</w:t>
      </w:r>
      <w:r>
        <w:br/>
        <w:t>Segnen aller Erden Ende;</w:t>
      </w:r>
      <w:r>
        <w:br/>
        <w:t xml:space="preserve">Diese sind dieselbe </w:t>
      </w:r>
      <w:proofErr w:type="spellStart"/>
      <w:r>
        <w:t>Statt</w:t>
      </w:r>
      <w:proofErr w:type="spellEnd"/>
      <w:r>
        <w:t>,</w:t>
      </w:r>
      <w:r>
        <w:br/>
        <w:t>Wo Er aller Menschen Seelen,</w:t>
      </w:r>
      <w:r>
        <w:br/>
        <w:t>Die Ihn zum Erlöser wählen,</w:t>
      </w:r>
      <w:r>
        <w:br/>
        <w:t>Treulich aufgezeichnet hat.</w:t>
      </w:r>
    </w:p>
    <w:p w14:paraId="2A062E7E" w14:textId="77777777" w:rsidR="003C0074" w:rsidRDefault="003C0074" w:rsidP="003C0074">
      <w:pPr>
        <w:pStyle w:val="StandardWeb"/>
      </w:pPr>
      <w:r>
        <w:t>Diese Augen</w:t>
      </w:r>
      <w:r>
        <w:br/>
        <w:t>Müssen zur Gesundheit taugen;</w:t>
      </w:r>
      <w:r>
        <w:br/>
        <w:t>Wem die Sünde weh getan,</w:t>
      </w:r>
      <w:r>
        <w:br/>
        <w:t>Sehe auf zu dieser Schlangen</w:t>
      </w:r>
      <w:r>
        <w:rPr>
          <w:rStyle w:val="Funotenzeichen"/>
        </w:rPr>
        <w:footnoteReference w:id="3"/>
      </w:r>
      <w:r>
        <w:br/>
        <w:t>Und, von Glauben und Verlangen,</w:t>
      </w:r>
      <w:r>
        <w:br/>
        <w:t>Ihre holden Augen an!</w:t>
      </w:r>
    </w:p>
    <w:p w14:paraId="4A32524B" w14:textId="77777777" w:rsidR="003C0074" w:rsidRDefault="003C0074" w:rsidP="003C0074">
      <w:pPr>
        <w:pStyle w:val="StandardWeb"/>
      </w:pPr>
      <w:r>
        <w:t>Diese Ohren</w:t>
      </w:r>
      <w:r>
        <w:br/>
        <w:t>Lassen sich für uns durchbohren</w:t>
      </w:r>
      <w:r>
        <w:br/>
        <w:t>An des Vaters Gnadentür,</w:t>
      </w:r>
      <w:r>
        <w:br/>
        <w:t>und der König der Geschlechte</w:t>
      </w:r>
      <w:r>
        <w:br/>
        <w:t>Wird dadurch zu einem Knechte,</w:t>
      </w:r>
      <w:r>
        <w:br/>
        <w:t>In dem irdischen Revier.</w:t>
      </w:r>
    </w:p>
    <w:p w14:paraId="078BDBC5" w14:textId="77777777" w:rsidR="003C0074" w:rsidRDefault="003C0074" w:rsidP="003C0074">
      <w:pPr>
        <w:pStyle w:val="StandardWeb"/>
      </w:pPr>
      <w:r>
        <w:t>Diesem Munde,</w:t>
      </w:r>
      <w:r>
        <w:br/>
        <w:t>Welcher sonst zu aller Stunde</w:t>
      </w:r>
      <w:r>
        <w:br/>
        <w:t>Seinen Vater für uns bat,</w:t>
      </w:r>
      <w:r>
        <w:br/>
        <w:t>Schmecket jetzt, nach Menschenweise</w:t>
      </w:r>
      <w:r>
        <w:br/>
        <w:t>Eine gar geringe Speise,</w:t>
      </w:r>
      <w:r>
        <w:br/>
        <w:t>Weil er Durst und Hunger hat.</w:t>
      </w:r>
    </w:p>
    <w:p w14:paraId="1B7AC3D9" w14:textId="77777777" w:rsidR="003C0074" w:rsidRDefault="003C0074" w:rsidP="003C0074">
      <w:pPr>
        <w:pStyle w:val="StandardWeb"/>
      </w:pPr>
      <w:r>
        <w:t>Dieser Odem,</w:t>
      </w:r>
      <w:r>
        <w:br/>
        <w:t>Welcher dermaleinst den Toten</w:t>
      </w:r>
      <w:r>
        <w:br/>
        <w:t>Lebensgeister geben kann,</w:t>
      </w:r>
      <w:r>
        <w:br/>
        <w:t xml:space="preserve">Scheinet </w:t>
      </w:r>
      <w:proofErr w:type="spellStart"/>
      <w:r>
        <w:t>jetzund</w:t>
      </w:r>
      <w:proofErr w:type="spellEnd"/>
      <w:r>
        <w:t xml:space="preserve"> kaum zu wehen,</w:t>
      </w:r>
      <w:r>
        <w:br/>
        <w:t>Und soll noch dazu vergehen,</w:t>
      </w:r>
      <w:r>
        <w:br/>
        <w:t>Beim Beschluss der Lebensbahn.</w:t>
      </w:r>
    </w:p>
    <w:p w14:paraId="4FB826E9" w14:textId="77777777" w:rsidR="003C0074" w:rsidRDefault="003C0074" w:rsidP="003C0074">
      <w:pPr>
        <w:pStyle w:val="StandardWeb"/>
      </w:pPr>
      <w:r>
        <w:t>Diesen Füßen,</w:t>
      </w:r>
      <w:r>
        <w:br/>
        <w:t>Die sich kaum zu regen wissen,</w:t>
      </w:r>
      <w:r>
        <w:br/>
        <w:t>Muss des alten Drachen Wut</w:t>
      </w:r>
      <w:r>
        <w:br/>
        <w:t>Erst noch in die Fersen stechen,</w:t>
      </w:r>
      <w:r>
        <w:br/>
      </w:r>
      <w:r>
        <w:lastRenderedPageBreak/>
        <w:t>Bis sie sich vollkommen rächen,</w:t>
      </w:r>
      <w:r>
        <w:br/>
        <w:t>An dem Kopf der Schlangenbrut.</w:t>
      </w:r>
    </w:p>
    <w:p w14:paraId="66B992A2" w14:textId="77777777" w:rsidR="003C0074" w:rsidRDefault="003C0074" w:rsidP="003C0074">
      <w:pPr>
        <w:pStyle w:val="StandardWeb"/>
      </w:pPr>
      <w:r>
        <w:t>Diese Tränen,</w:t>
      </w:r>
      <w:r>
        <w:br/>
        <w:t>Welche sich nach Labung sehnen,</w:t>
      </w:r>
      <w:r>
        <w:br/>
        <w:t>Werden für der Menschen Schuld</w:t>
      </w:r>
      <w:r>
        <w:br/>
        <w:t xml:space="preserve">Sich noch </w:t>
      </w:r>
      <w:proofErr w:type="spellStart"/>
      <w:r>
        <w:t>öftermals</w:t>
      </w:r>
      <w:proofErr w:type="spellEnd"/>
      <w:r>
        <w:t xml:space="preserve"> ergießen</w:t>
      </w:r>
      <w:r>
        <w:br/>
        <w:t>Und gleich einem Blutstrom fließen</w:t>
      </w:r>
      <w:r>
        <w:br/>
        <w:t>Von der ewigen Geduld.</w:t>
      </w:r>
    </w:p>
    <w:p w14:paraId="783B3075" w14:textId="77777777" w:rsidR="003C0074" w:rsidRDefault="003C0074" w:rsidP="003C0074">
      <w:pPr>
        <w:pStyle w:val="StandardWeb"/>
      </w:pPr>
      <w:r>
        <w:t>Dieser Rücken</w:t>
      </w:r>
      <w:r>
        <w:br/>
        <w:t>Wird sich zu dem Kreuze bücken,</w:t>
      </w:r>
      <w:r>
        <w:br/>
        <w:t>Wann die Leidenszeit regiert,</w:t>
      </w:r>
      <w:r>
        <w:br/>
        <w:t xml:space="preserve">Und der Ruten </w:t>
      </w:r>
      <w:proofErr w:type="spellStart"/>
      <w:r>
        <w:t>Schläg</w:t>
      </w:r>
      <w:proofErr w:type="spellEnd"/>
      <w:r>
        <w:t>‘ empfinden,</w:t>
      </w:r>
      <w:r>
        <w:br/>
        <w:t>Welche unsre Bosheit binden</w:t>
      </w:r>
      <w:r>
        <w:br/>
        <w:t xml:space="preserve">Und ein </w:t>
      </w:r>
      <w:proofErr w:type="spellStart"/>
      <w:r>
        <w:t>Mordkind</w:t>
      </w:r>
      <w:proofErr w:type="spellEnd"/>
      <w:r>
        <w:t xml:space="preserve"> führen wird.</w:t>
      </w:r>
    </w:p>
    <w:p w14:paraId="11BEF005" w14:textId="77777777" w:rsidR="003C0074" w:rsidRDefault="003C0074" w:rsidP="003C0074">
      <w:pPr>
        <w:pStyle w:val="StandardWeb"/>
      </w:pPr>
      <w:r>
        <w:t>Aus der Seiten</w:t>
      </w:r>
      <w:r>
        <w:br/>
        <w:t>Werden in den letzten Zeiten</w:t>
      </w:r>
      <w:r>
        <w:br/>
        <w:t xml:space="preserve">Blut- und Wasserströme </w:t>
      </w:r>
      <w:proofErr w:type="spellStart"/>
      <w:r>
        <w:t>gehn</w:t>
      </w:r>
      <w:proofErr w:type="spellEnd"/>
      <w:r>
        <w:t>,</w:t>
      </w:r>
      <w:r>
        <w:br/>
        <w:t>Uns zu waschen und zu heilen,</w:t>
      </w:r>
      <w:r>
        <w:br/>
        <w:t>Uns Erquickung mitzuteilen,</w:t>
      </w:r>
      <w:r>
        <w:br/>
        <w:t xml:space="preserve">Die wir so verlassen </w:t>
      </w:r>
      <w:proofErr w:type="spellStart"/>
      <w:r>
        <w:t>stehn</w:t>
      </w:r>
      <w:proofErr w:type="spellEnd"/>
      <w:r>
        <w:t>.</w:t>
      </w:r>
    </w:p>
    <w:p w14:paraId="650A9880" w14:textId="77777777" w:rsidR="003C0074" w:rsidRDefault="003C0074" w:rsidP="003C0074">
      <w:pPr>
        <w:pStyle w:val="StandardWeb"/>
      </w:pPr>
      <w:r>
        <w:t>Dieses Herze</w:t>
      </w:r>
      <w:r>
        <w:br/>
        <w:t>Reget sich mit Müh und Schmerze;</w:t>
      </w:r>
      <w:r>
        <w:br/>
        <w:t xml:space="preserve">Und wie leis es </w:t>
      </w:r>
      <w:proofErr w:type="spellStart"/>
      <w:r>
        <w:t>jetzo</w:t>
      </w:r>
      <w:proofErr w:type="spellEnd"/>
      <w:r>
        <w:t xml:space="preserve"> schlägt.</w:t>
      </w:r>
      <w:r>
        <w:br/>
        <w:t>So durchdringend wird es brechen,</w:t>
      </w:r>
      <w:r>
        <w:br/>
        <w:t>Und die armen Herzen rächen,</w:t>
      </w:r>
      <w:r>
        <w:br/>
        <w:t>Die der Seelenfeind erlegt.</w:t>
      </w:r>
    </w:p>
    <w:p w14:paraId="6289588A" w14:textId="77777777" w:rsidR="003C0074" w:rsidRDefault="003C0074" w:rsidP="003C0074">
      <w:pPr>
        <w:pStyle w:val="StandardWeb"/>
      </w:pPr>
      <w:proofErr w:type="spellStart"/>
      <w:r>
        <w:t>Neugebornes</w:t>
      </w:r>
      <w:proofErr w:type="spellEnd"/>
      <w:r>
        <w:br/>
        <w:t xml:space="preserve">Und von Ewigkeit </w:t>
      </w:r>
      <w:proofErr w:type="spellStart"/>
      <w:r>
        <w:t>erkor’nes</w:t>
      </w:r>
      <w:proofErr w:type="spellEnd"/>
      <w:r>
        <w:br/>
        <w:t>Auserwähltes Gnadenkind!</w:t>
      </w:r>
      <w:r>
        <w:br/>
        <w:t>Höre, wie die Menschenkinder,</w:t>
      </w:r>
      <w:r>
        <w:br/>
        <w:t>Die entblößten armen Sünder,</w:t>
      </w:r>
      <w:r>
        <w:br/>
        <w:t>Über Dich erfreuet sind!</w:t>
      </w:r>
    </w:p>
    <w:p w14:paraId="4A169181" w14:textId="77777777" w:rsidR="003C0074" w:rsidRDefault="003C0074" w:rsidP="003C0074">
      <w:pPr>
        <w:pStyle w:val="StandardWeb"/>
      </w:pPr>
      <w:r>
        <w:t>Sie umfangen</w:t>
      </w:r>
      <w:r>
        <w:br/>
        <w:t>Voller Liebe Deine Wangen,</w:t>
      </w:r>
      <w:r>
        <w:br/>
        <w:t>Ja, sie küssen Deinen Mund;</w:t>
      </w:r>
      <w:r>
        <w:br/>
        <w:t xml:space="preserve">Dein noch </w:t>
      </w:r>
      <w:proofErr w:type="spellStart"/>
      <w:r>
        <w:t>unverständlichs</w:t>
      </w:r>
      <w:proofErr w:type="spellEnd"/>
      <w:r>
        <w:t xml:space="preserve"> Lallen</w:t>
      </w:r>
      <w:r>
        <w:br/>
        <w:t>Muss den Seelen süße schallen,</w:t>
      </w:r>
      <w:r>
        <w:br/>
        <w:t xml:space="preserve">Die der Schlange Zahn </w:t>
      </w:r>
      <w:proofErr w:type="spellStart"/>
      <w:r>
        <w:t>verwundt</w:t>
      </w:r>
      <w:proofErr w:type="spellEnd"/>
      <w:r>
        <w:t>.</w:t>
      </w:r>
    </w:p>
    <w:p w14:paraId="5ED8E6DD" w14:textId="77777777" w:rsidR="003C0074" w:rsidRDefault="003C0074" w:rsidP="003C0074">
      <w:pPr>
        <w:pStyle w:val="StandardWeb"/>
      </w:pPr>
      <w:r>
        <w:t>Sie erheben</w:t>
      </w:r>
      <w:r>
        <w:br/>
        <w:t xml:space="preserve">Dein kaum </w:t>
      </w:r>
      <w:proofErr w:type="spellStart"/>
      <w:r>
        <w:t>angegang’nes</w:t>
      </w:r>
      <w:proofErr w:type="spellEnd"/>
      <w:r>
        <w:t xml:space="preserve"> Leben</w:t>
      </w:r>
      <w:r>
        <w:br/>
        <w:t>Sie sind voller Glaubenslust:</w:t>
      </w:r>
      <w:r>
        <w:br/>
        <w:t>Dass Du in den Gnadenzeiten</w:t>
      </w:r>
      <w:r>
        <w:br/>
        <w:t>Ihnen solch ein Heil bereiten</w:t>
      </w:r>
      <w:r>
        <w:br/>
        <w:t>Und ein Kindlein werden musst.</w:t>
      </w:r>
    </w:p>
    <w:p w14:paraId="421DA6CB" w14:textId="77777777" w:rsidR="003C0074" w:rsidRDefault="003C0074" w:rsidP="003C0074">
      <w:pPr>
        <w:pStyle w:val="StandardWeb"/>
      </w:pPr>
      <w:r>
        <w:lastRenderedPageBreak/>
        <w:t>Herzensknabe!</w:t>
      </w:r>
      <w:r>
        <w:br/>
        <w:t>Aller Erden Gut und Habe</w:t>
      </w:r>
      <w:r>
        <w:br/>
        <w:t>Ist nur Unflat gegen Dich!</w:t>
      </w:r>
      <w:r>
        <w:br/>
        <w:t>Du kannst uns mit wenig Blicken</w:t>
      </w:r>
      <w:r>
        <w:br/>
        <w:t>Millionenmal erquicken;</w:t>
      </w:r>
      <w:r>
        <w:br/>
        <w:t>Wirf auch einen Blick auf mich!</w:t>
      </w:r>
    </w:p>
    <w:p w14:paraId="069492EA" w14:textId="77777777" w:rsidR="003C0074" w:rsidRDefault="003C0074" w:rsidP="003C0074">
      <w:pPr>
        <w:pStyle w:val="StandardWeb"/>
      </w:pPr>
      <w:r>
        <w:t>Lass bei Zeiten</w:t>
      </w:r>
      <w:r>
        <w:br/>
        <w:t>Alle andre Eitelkeiten</w:t>
      </w:r>
      <w:r>
        <w:br/>
        <w:t xml:space="preserve">Mir aus den Gedanken </w:t>
      </w:r>
      <w:proofErr w:type="spellStart"/>
      <w:r>
        <w:t>gehn</w:t>
      </w:r>
      <w:proofErr w:type="spellEnd"/>
      <w:r>
        <w:t>!</w:t>
      </w:r>
      <w:r>
        <w:br/>
        <w:t>Will sich fremde Lust erregen</w:t>
      </w:r>
      <w:r>
        <w:br/>
        <w:t>Und zur Sünde mich bewegen:</w:t>
      </w:r>
      <w:r>
        <w:br/>
        <w:t>Lass mich auf Dein Kripplein sehn,</w:t>
      </w:r>
    </w:p>
    <w:p w14:paraId="0CD4D455" w14:textId="77777777" w:rsidR="003C0074" w:rsidRDefault="003C0074" w:rsidP="003C0074">
      <w:pPr>
        <w:pStyle w:val="StandardWeb"/>
      </w:pPr>
      <w:r>
        <w:t>Wo Du, König,</w:t>
      </w:r>
      <w:r>
        <w:br/>
        <w:t>Dem die Erde untertänig,</w:t>
      </w:r>
      <w:r>
        <w:br/>
        <w:t>Und der Himmel eigen ist.</w:t>
      </w:r>
      <w:r>
        <w:br/>
      </w:r>
      <w:proofErr w:type="spellStart"/>
      <w:r>
        <w:t>So gar</w:t>
      </w:r>
      <w:proofErr w:type="spellEnd"/>
      <w:r>
        <w:t xml:space="preserve"> elend, und auf Wegen,</w:t>
      </w:r>
      <w:r>
        <w:br/>
        <w:t>Die kein Mensch betreten mögen,</w:t>
      </w:r>
      <w:r>
        <w:br/>
        <w:t xml:space="preserve">Bei uns </w:t>
      </w:r>
      <w:proofErr w:type="spellStart"/>
      <w:r>
        <w:t>eingekehret</w:t>
      </w:r>
      <w:proofErr w:type="spellEnd"/>
      <w:r>
        <w:t xml:space="preserve"> bist!</w:t>
      </w:r>
    </w:p>
    <w:p w14:paraId="5BE272A1" w14:textId="77777777" w:rsidR="003C0074" w:rsidRDefault="003C0074" w:rsidP="003C0074">
      <w:pPr>
        <w:pStyle w:val="StandardWeb"/>
      </w:pPr>
      <w:r>
        <w:t>Holde Hände!</w:t>
      </w:r>
      <w:r>
        <w:br/>
        <w:t>Nehmt mich auf am letzten Ende;</w:t>
      </w:r>
      <w:r>
        <w:br/>
        <w:t>Denn ich werde nach euch sehn,</w:t>
      </w:r>
      <w:r>
        <w:br/>
        <w:t>Wenn ich als ein Kind gen Himmel</w:t>
      </w:r>
      <w:r>
        <w:br/>
        <w:t>Aus dem Jammer und Getümmel</w:t>
      </w:r>
      <w:r>
        <w:br/>
        <w:t xml:space="preserve">Dieser Erden werde </w:t>
      </w:r>
      <w:proofErr w:type="spellStart"/>
      <w:r>
        <w:t>gehn</w:t>
      </w:r>
      <w:proofErr w:type="spellEnd"/>
      <w:r>
        <w:t>!</w:t>
      </w:r>
    </w:p>
    <w:p w14:paraId="19547BB5" w14:textId="77777777" w:rsidR="003C0074" w:rsidRPr="00EA2908" w:rsidRDefault="003C0074" w:rsidP="003C0074">
      <w:pPr>
        <w:pStyle w:val="StandardWeb"/>
        <w:rPr>
          <w:i/>
        </w:rPr>
      </w:pPr>
      <w:r w:rsidRPr="00EA2908">
        <w:rPr>
          <w:i/>
        </w:rPr>
        <w:t>(1720.)</w:t>
      </w:r>
    </w:p>
    <w:p w14:paraId="766AA4FB" w14:textId="77777777" w:rsidR="003C0074" w:rsidRDefault="003C0074" w:rsidP="003C0074">
      <w:pPr>
        <w:pStyle w:val="berschrift1"/>
      </w:pPr>
      <w:r>
        <w:t>Brüder, mein Verlangen</w:t>
      </w:r>
    </w:p>
    <w:p w14:paraId="744820E6" w14:textId="77777777" w:rsidR="003C0074" w:rsidRDefault="003C0074" w:rsidP="003C0074">
      <w:pPr>
        <w:pStyle w:val="StandardWeb"/>
      </w:pPr>
      <w:r>
        <w:t>Brüder, mein Verlangen</w:t>
      </w:r>
      <w:r>
        <w:br/>
        <w:t>Und mein herzlich Flehen</w:t>
      </w:r>
      <w:r>
        <w:br/>
        <w:t xml:space="preserve">Kannst in </w:t>
      </w:r>
      <w:proofErr w:type="spellStart"/>
      <w:r>
        <w:t>sonsten</w:t>
      </w:r>
      <w:proofErr w:type="spellEnd"/>
      <w:r>
        <w:t xml:space="preserve"> Nichts bestehen,</w:t>
      </w:r>
      <w:r>
        <w:br/>
        <w:t>Als dass wir doch Alle</w:t>
      </w:r>
      <w:r>
        <w:br/>
        <w:t>So durchdrungen würden</w:t>
      </w:r>
      <w:r>
        <w:br/>
        <w:t>Von dem Hirten unsrer Hürden,</w:t>
      </w:r>
      <w:r>
        <w:br/>
        <w:t>Dass der Sinn</w:t>
      </w:r>
      <w:r>
        <w:br/>
      </w:r>
      <w:proofErr w:type="spellStart"/>
      <w:r>
        <w:t>Nur</w:t>
      </w:r>
      <w:proofErr w:type="spellEnd"/>
      <w:r>
        <w:t xml:space="preserve"> dahin Seine Blicke richte,</w:t>
      </w:r>
      <w:r>
        <w:br/>
        <w:t xml:space="preserve">Sonst nichts Andres </w:t>
      </w:r>
      <w:proofErr w:type="spellStart"/>
      <w:r>
        <w:t>tichte</w:t>
      </w:r>
      <w:proofErr w:type="spellEnd"/>
      <w:r>
        <w:t>.</w:t>
      </w:r>
    </w:p>
    <w:p w14:paraId="0E23112B" w14:textId="77777777" w:rsidR="003C0074" w:rsidRDefault="003C0074" w:rsidP="003C0074">
      <w:pPr>
        <w:pStyle w:val="StandardWeb"/>
      </w:pPr>
      <w:r>
        <w:t>Er bleibt doch der Schönste!</w:t>
      </w:r>
      <w:r>
        <w:br/>
        <w:t>Nichts ist Ihm zu gleichen;</w:t>
      </w:r>
      <w:r>
        <w:br/>
        <w:t>Alle Herrlichkeit muss weichen.</w:t>
      </w:r>
      <w:r>
        <w:br/>
        <w:t>Auf der ganzen Erden</w:t>
      </w:r>
      <w:r>
        <w:br/>
        <w:t>Wird Nichts so gefunden;</w:t>
      </w:r>
      <w:r>
        <w:br/>
        <w:t>Wer des Hirten Treu‘ empfunden,</w:t>
      </w:r>
      <w:r>
        <w:br/>
        <w:t>Der weiß dies</w:t>
      </w:r>
      <w:r>
        <w:br/>
      </w:r>
      <w:proofErr w:type="spellStart"/>
      <w:r>
        <w:t>Ganz</w:t>
      </w:r>
      <w:proofErr w:type="spellEnd"/>
      <w:r>
        <w:t xml:space="preserve"> gewiss,</w:t>
      </w:r>
      <w:r>
        <w:br/>
      </w:r>
      <w:r>
        <w:lastRenderedPageBreak/>
        <w:t>Dass bei Ihm zu wohnen</w:t>
      </w:r>
      <w:r>
        <w:br/>
        <w:t>Alle Müh‘ kann lohnen.</w:t>
      </w:r>
    </w:p>
    <w:p w14:paraId="72564A9A" w14:textId="77777777" w:rsidR="003C0074" w:rsidRDefault="003C0074" w:rsidP="003C0074">
      <w:pPr>
        <w:pStyle w:val="StandardWeb"/>
      </w:pPr>
      <w:r>
        <w:t>Hast du Das erwogen?</w:t>
      </w:r>
      <w:r>
        <w:br/>
        <w:t>Ist dir’s völlig offen,</w:t>
      </w:r>
      <w:r>
        <w:br/>
        <w:t>Dass der’s höchste Glück getroffen,</w:t>
      </w:r>
      <w:r>
        <w:br/>
        <w:t>Der sich diesem Hirten</w:t>
      </w:r>
      <w:r>
        <w:br/>
        <w:t>Völlig übergeben?</w:t>
      </w:r>
      <w:r>
        <w:br/>
        <w:t>Das, nur das heißt selig Leben,</w:t>
      </w:r>
      <w:r>
        <w:br/>
        <w:t>Wenn man sich</w:t>
      </w:r>
      <w:r>
        <w:br/>
        <w:t>Lediglich</w:t>
      </w:r>
      <w:r>
        <w:br/>
        <w:t xml:space="preserve">Nach ihm </w:t>
      </w:r>
      <w:proofErr w:type="spellStart"/>
      <w:r>
        <w:t>hingekehret</w:t>
      </w:r>
      <w:proofErr w:type="spellEnd"/>
      <w:r>
        <w:t>,</w:t>
      </w:r>
      <w:r>
        <w:br/>
        <w:t>und auf Ihn nur höret!</w:t>
      </w:r>
    </w:p>
    <w:p w14:paraId="7378E7AF" w14:textId="77777777" w:rsidR="003C0074" w:rsidRDefault="003C0074" w:rsidP="003C0074">
      <w:pPr>
        <w:pStyle w:val="StandardWeb"/>
      </w:pPr>
      <w:r>
        <w:t>Herz! schon lange währen</w:t>
      </w:r>
      <w:r>
        <w:br/>
        <w:t>Deine Gnadentage;</w:t>
      </w:r>
      <w:r>
        <w:br/>
        <w:t>Nun ist deines Hirten Frage:</w:t>
      </w:r>
      <w:r>
        <w:br/>
        <w:t>Bist du auch Mein Schäflein?</w:t>
      </w:r>
      <w:r>
        <w:br/>
        <w:t>Bist du Meine Freude?</w:t>
      </w:r>
      <w:r>
        <w:br/>
        <w:t>Kennst du Meine Lebensweide?</w:t>
      </w:r>
      <w:r>
        <w:br/>
        <w:t>Hast auch du</w:t>
      </w:r>
      <w:r>
        <w:br/>
        <w:t>Endlich Ruh</w:t>
      </w:r>
      <w:r>
        <w:br/>
        <w:t>Vor der Eigenliebe?</w:t>
      </w:r>
      <w:r>
        <w:br/>
        <w:t xml:space="preserve">Hast du sanfte Triebe? </w:t>
      </w:r>
    </w:p>
    <w:p w14:paraId="005D1A97" w14:textId="77777777" w:rsidR="003C0074" w:rsidRDefault="003C0074" w:rsidP="003C0074">
      <w:pPr>
        <w:pStyle w:val="StandardWeb"/>
      </w:pPr>
      <w:r>
        <w:t>Hör‘ nicht auf zu ziehen,</w:t>
      </w:r>
      <w:r>
        <w:br/>
        <w:t xml:space="preserve">HErr, in </w:t>
      </w:r>
      <w:proofErr w:type="spellStart"/>
      <w:r>
        <w:t>künft’gen</w:t>
      </w:r>
      <w:proofErr w:type="spellEnd"/>
      <w:r>
        <w:t xml:space="preserve"> Jahren,</w:t>
      </w:r>
      <w:r>
        <w:br/>
        <w:t>Wie wir’s bis daher erfahren!</w:t>
      </w:r>
      <w:r>
        <w:br/>
        <w:t>Du bist oft so kräftig</w:t>
      </w:r>
      <w:r>
        <w:br/>
        <w:t>Unter uns gekommen,</w:t>
      </w:r>
      <w:r>
        <w:br/>
        <w:t>Hast uns mächtig hingenommen.</w:t>
      </w:r>
      <w:r>
        <w:br/>
        <w:t>Nimm der Schar</w:t>
      </w:r>
      <w:r>
        <w:br/>
        <w:t>Ferner wahr!</w:t>
      </w:r>
      <w:r>
        <w:br/>
        <w:t>Gib ihr solch ein Wesen,</w:t>
      </w:r>
      <w:r>
        <w:br/>
        <w:t xml:space="preserve">Drin Dein Bild zu lesen! </w:t>
      </w:r>
    </w:p>
    <w:p w14:paraId="0ED1C9A2" w14:textId="77777777" w:rsidR="003C0074" w:rsidRDefault="003C0074" w:rsidP="003C0074">
      <w:pPr>
        <w:pStyle w:val="StandardWeb"/>
      </w:pPr>
      <w:r>
        <w:t>Vater in der Höhe!</w:t>
      </w:r>
      <w:r>
        <w:br/>
        <w:t>Diese Kindesbitten</w:t>
      </w:r>
      <w:r>
        <w:br/>
        <w:t>Dir vor Deinen Thron wir schütten:</w:t>
      </w:r>
      <w:r>
        <w:br/>
        <w:t>Du wirst sie erhören,</w:t>
      </w:r>
      <w:r>
        <w:br/>
        <w:t>Wirst sie nicht beschämen,</w:t>
      </w:r>
      <w:r>
        <w:br/>
      </w:r>
      <w:proofErr w:type="spellStart"/>
      <w:r>
        <w:t>Sondern</w:t>
      </w:r>
      <w:proofErr w:type="spellEnd"/>
      <w:r>
        <w:t xml:space="preserve"> in die Zucht uns nehmen,</w:t>
      </w:r>
      <w:r>
        <w:br/>
        <w:t>Dass wir hier</w:t>
      </w:r>
      <w:r>
        <w:br/>
        <w:t>Deine Zier,</w:t>
      </w:r>
      <w:r>
        <w:br/>
        <w:t>und dem Sohn auf Erden</w:t>
      </w:r>
      <w:r>
        <w:br/>
        <w:t xml:space="preserve">Noch ein Lustspiel werden. </w:t>
      </w:r>
    </w:p>
    <w:p w14:paraId="31541C44" w14:textId="14B2FF00" w:rsidR="003E727B" w:rsidRDefault="003E727B" w:rsidP="00EB71C2">
      <w:pPr>
        <w:pStyle w:val="berschrift1"/>
      </w:pPr>
      <w:r>
        <w:t>C</w:t>
      </w:r>
    </w:p>
    <w:p w14:paraId="00EDD30B" w14:textId="73697FAE" w:rsidR="00EB71C2" w:rsidRDefault="00EB71C2" w:rsidP="00EB71C2">
      <w:pPr>
        <w:pStyle w:val="berschrift1"/>
      </w:pPr>
      <w:r>
        <w:t>Christen sind ein göttlich Volk</w:t>
      </w:r>
    </w:p>
    <w:p w14:paraId="3EC5F4B4" w14:textId="77777777" w:rsidR="00EB71C2" w:rsidRDefault="00EB71C2" w:rsidP="00EB71C2">
      <w:pPr>
        <w:pStyle w:val="StandardWeb"/>
      </w:pPr>
      <w:r>
        <w:lastRenderedPageBreak/>
        <w:t>Christen sind ein göttlich Volk,</w:t>
      </w:r>
      <w:r>
        <w:br/>
        <w:t xml:space="preserve">Aus dem Geist des HErrn </w:t>
      </w:r>
      <w:proofErr w:type="spellStart"/>
      <w:r>
        <w:t>gezeuget</w:t>
      </w:r>
      <w:proofErr w:type="spellEnd"/>
      <w:r>
        <w:t>,</w:t>
      </w:r>
      <w:r>
        <w:br/>
        <w:t xml:space="preserve">Ihm </w:t>
      </w:r>
      <w:proofErr w:type="spellStart"/>
      <w:r>
        <w:t>gebeuget</w:t>
      </w:r>
      <w:proofErr w:type="spellEnd"/>
      <w:r>
        <w:t>,</w:t>
      </w:r>
      <w:r>
        <w:br/>
        <w:t>Und von Seiner Flammen Macht</w:t>
      </w:r>
      <w:r>
        <w:br/>
        <w:t>Angefacht:</w:t>
      </w:r>
      <w:r>
        <w:br/>
        <w:t xml:space="preserve">Vor des </w:t>
      </w:r>
      <w:proofErr w:type="spellStart"/>
      <w:r>
        <w:t>Bräut’gams</w:t>
      </w:r>
      <w:proofErr w:type="spellEnd"/>
      <w:r>
        <w:t xml:space="preserve"> Augen schweben,</w:t>
      </w:r>
      <w:r>
        <w:br/>
        <w:t>Das ist ihrer Seelen Leben,</w:t>
      </w:r>
      <w:r>
        <w:br/>
        <w:t>Und Sein Blut ist ihre Pracht.</w:t>
      </w:r>
    </w:p>
    <w:p w14:paraId="4B4979F1" w14:textId="77777777" w:rsidR="00EB71C2" w:rsidRDefault="00EB71C2" w:rsidP="00EB71C2">
      <w:pPr>
        <w:pStyle w:val="StandardWeb"/>
      </w:pPr>
      <w:r>
        <w:t>Königskronen sind zu bleich</w:t>
      </w:r>
      <w:r>
        <w:br/>
        <w:t>Für der Gottverlobten Würde;</w:t>
      </w:r>
      <w:r>
        <w:br/>
        <w:t>Eine Hürde</w:t>
      </w:r>
      <w:r>
        <w:br/>
        <w:t>Wird zum himmlischen Palast;</w:t>
      </w:r>
      <w:r>
        <w:br/>
        <w:t>Und die Last,</w:t>
      </w:r>
      <w:r>
        <w:br/>
        <w:t>Drunter sich die Helden klagen,</w:t>
      </w:r>
      <w:r>
        <w:br/>
        <w:t>Wird den Kindern leicht zu tragen,</w:t>
      </w:r>
      <w:r>
        <w:br/>
        <w:t xml:space="preserve">Die des Kreuzes Kraft gefasst. </w:t>
      </w:r>
    </w:p>
    <w:p w14:paraId="5CD7F4EE" w14:textId="77777777" w:rsidR="00EB71C2" w:rsidRDefault="00EB71C2" w:rsidP="00EB71C2">
      <w:pPr>
        <w:pStyle w:val="StandardWeb"/>
      </w:pPr>
      <w:r>
        <w:t>Ehe Jesus unser wird,</w:t>
      </w:r>
      <w:r>
        <w:br/>
        <w:t>Ehe wir uns selbst vergessen,</w:t>
      </w:r>
      <w:r>
        <w:br/>
        <w:t>Und gesessen</w:t>
      </w:r>
      <w:r>
        <w:br/>
        <w:t>Zu den Füßen unsers HErrn:</w:t>
      </w:r>
      <w:r>
        <w:br/>
        <w:t>Sind wir fern</w:t>
      </w:r>
      <w:r>
        <w:br/>
        <w:t>Von der ew’gen Bundesgnade,</w:t>
      </w:r>
      <w:r>
        <w:br/>
        <w:t>Von dem schmalen Lebenspfade,</w:t>
      </w:r>
      <w:r>
        <w:br/>
        <w:t xml:space="preserve">Von dem hellen Morgenstern. </w:t>
      </w:r>
    </w:p>
    <w:p w14:paraId="63DC3B41" w14:textId="77777777" w:rsidR="00EB71C2" w:rsidRDefault="00EB71C2" w:rsidP="00EB71C2">
      <w:pPr>
        <w:pStyle w:val="StandardWeb"/>
      </w:pPr>
      <w:r>
        <w:t>Pilgrimschaft zur Ewigkeit</w:t>
      </w:r>
      <w:r>
        <w:br/>
        <w:t>Bleibet immerdar beschwerlich,</w:t>
      </w:r>
      <w:r>
        <w:br/>
        <w:t>Ja gefährlich;</w:t>
      </w:r>
      <w:r>
        <w:br/>
        <w:t>Bis man ringt und dringt zu Dir,</w:t>
      </w:r>
      <w:r>
        <w:br/>
        <w:t>Enge Tür,</w:t>
      </w:r>
      <w:r>
        <w:br/>
      </w:r>
      <w:proofErr w:type="spellStart"/>
      <w:r>
        <w:t>Ein’ge</w:t>
      </w:r>
      <w:proofErr w:type="spellEnd"/>
      <w:r>
        <w:t xml:space="preserve"> </w:t>
      </w:r>
      <w:proofErr w:type="spellStart"/>
      <w:r>
        <w:t>Ursach</w:t>
      </w:r>
      <w:proofErr w:type="spellEnd"/>
      <w:r>
        <w:t xml:space="preserve"> der Vergebung,</w:t>
      </w:r>
      <w:r>
        <w:br/>
        <w:t>Glut der göttlichen Belebung,</w:t>
      </w:r>
      <w:r>
        <w:br/>
        <w:t xml:space="preserve">Jesu, unser Liebspanier! </w:t>
      </w:r>
    </w:p>
    <w:p w14:paraId="12DA22EE" w14:textId="77777777" w:rsidR="00EB71C2" w:rsidRDefault="00EB71C2" w:rsidP="00EB71C2">
      <w:pPr>
        <w:pStyle w:val="StandardWeb"/>
      </w:pPr>
      <w:r>
        <w:t>Zeuch uns hin, erhöhter Freund!</w:t>
      </w:r>
      <w:r>
        <w:br/>
        <w:t>Zeuch uns an Dein Herz der Liebe!</w:t>
      </w:r>
      <w:r>
        <w:br/>
        <w:t>Deine Triebe</w:t>
      </w:r>
      <w:r>
        <w:br/>
        <w:t>Führen mich, Du Siegesheld!</w:t>
      </w:r>
      <w:r>
        <w:br/>
        <w:t>Durch die Welt,</w:t>
      </w:r>
      <w:r>
        <w:br/>
        <w:t>Dass ich Deine Seele bleibe</w:t>
      </w:r>
      <w:r>
        <w:br/>
        <w:t xml:space="preserve">Und so lange an Dich </w:t>
      </w:r>
      <w:proofErr w:type="spellStart"/>
      <w:r>
        <w:t>gläube</w:t>
      </w:r>
      <w:proofErr w:type="spellEnd"/>
      <w:r>
        <w:t>,</w:t>
      </w:r>
      <w:r>
        <w:br/>
        <w:t xml:space="preserve">Bis ich lieb im </w:t>
      </w:r>
      <w:proofErr w:type="spellStart"/>
      <w:r>
        <w:t>innern</w:t>
      </w:r>
      <w:proofErr w:type="spellEnd"/>
      <w:r>
        <w:t xml:space="preserve"> Zelt! </w:t>
      </w:r>
    </w:p>
    <w:p w14:paraId="557AB0AB" w14:textId="77777777" w:rsidR="00EB71C2" w:rsidRDefault="00EB71C2" w:rsidP="00EB71C2">
      <w:pPr>
        <w:pStyle w:val="StandardWeb"/>
      </w:pPr>
      <w:r>
        <w:t>Da ist meine Hand und Herz:</w:t>
      </w:r>
      <w:r>
        <w:br/>
        <w:t xml:space="preserve">Du hast Deine Seel‘ </w:t>
      </w:r>
      <w:proofErr w:type="spellStart"/>
      <w:r>
        <w:t>gewaget</w:t>
      </w:r>
      <w:proofErr w:type="spellEnd"/>
      <w:r>
        <w:t>,</w:t>
      </w:r>
      <w:r>
        <w:br/>
      </w:r>
      <w:proofErr w:type="spellStart"/>
      <w:r>
        <w:t>unverzaget</w:t>
      </w:r>
      <w:proofErr w:type="spellEnd"/>
      <w:r>
        <w:t>,</w:t>
      </w:r>
      <w:r>
        <w:br/>
        <w:t>Und das Alles bloß allein,</w:t>
      </w:r>
      <w:r>
        <w:br/>
        <w:t>Dass ich Dein,</w:t>
      </w:r>
      <w:r>
        <w:br/>
        <w:t>Und Du meine heißen könntest;</w:t>
      </w:r>
      <w:r>
        <w:br/>
      </w:r>
      <w:r>
        <w:lastRenderedPageBreak/>
        <w:t>Wenn Du nicht vor Liebe brenntest,</w:t>
      </w:r>
      <w:r>
        <w:br/>
        <w:t xml:space="preserve">Hätte das nicht können sein. </w:t>
      </w:r>
    </w:p>
    <w:p w14:paraId="5ED87067" w14:textId="77777777" w:rsidR="00EB71C2" w:rsidRDefault="00EB71C2" w:rsidP="00EB71C2">
      <w:pPr>
        <w:pStyle w:val="StandardWeb"/>
      </w:pPr>
      <w:r>
        <w:t>Nun, ihr Kronen, fahret hin,</w:t>
      </w:r>
      <w:r>
        <w:br/>
        <w:t>Fahre hin, erlaubte Freude!</w:t>
      </w:r>
      <w:r>
        <w:br/>
        <w:t>Meine Weide</w:t>
      </w:r>
      <w:r>
        <w:br/>
        <w:t xml:space="preserve">Sei des </w:t>
      </w:r>
      <w:proofErr w:type="spellStart"/>
      <w:r>
        <w:t>HErren</w:t>
      </w:r>
      <w:proofErr w:type="spellEnd"/>
      <w:r>
        <w:t xml:space="preserve"> letztes </w:t>
      </w:r>
      <w:proofErr w:type="spellStart"/>
      <w:r>
        <w:t>Mahl</w:t>
      </w:r>
      <w:proofErr w:type="spellEnd"/>
      <w:r>
        <w:br/>
        <w:t>Vor der Qual,</w:t>
      </w:r>
      <w:r>
        <w:br/>
        <w:t>Meine Ehre Seine Schande,</w:t>
      </w:r>
      <w:r>
        <w:br/>
        <w:t>Meine Freiheit Seine Bande,</w:t>
      </w:r>
      <w:r>
        <w:br/>
        <w:t xml:space="preserve">Und mein Schmuck die Ros‘ im Tal! </w:t>
      </w:r>
    </w:p>
    <w:p w14:paraId="46D546AD" w14:textId="77777777" w:rsidR="003C0074" w:rsidRDefault="003C0074" w:rsidP="003C0074">
      <w:pPr>
        <w:pStyle w:val="berschrift1"/>
      </w:pPr>
      <w:r>
        <w:t>Christenherz, ermanne dich</w:t>
      </w:r>
    </w:p>
    <w:p w14:paraId="7F052360" w14:textId="77777777" w:rsidR="003C0074" w:rsidRDefault="003C0074" w:rsidP="003C0074">
      <w:pPr>
        <w:pStyle w:val="StandardWeb"/>
      </w:pPr>
      <w:r>
        <w:t>Christenherz, ermanne dich,</w:t>
      </w:r>
      <w:r>
        <w:br/>
        <w:t>Christi Lehre recht zu preisen;</w:t>
      </w:r>
      <w:r>
        <w:br/>
        <w:t>Lass dich Sein Wort sicherlich,</w:t>
      </w:r>
      <w:r>
        <w:br/>
        <w:t xml:space="preserve">Treue Seele, unterweisen! </w:t>
      </w:r>
    </w:p>
    <w:p w14:paraId="032B137D" w14:textId="77777777" w:rsidR="003C0074" w:rsidRDefault="003C0074" w:rsidP="003C0074">
      <w:pPr>
        <w:pStyle w:val="StandardWeb"/>
      </w:pPr>
      <w:proofErr w:type="spellStart"/>
      <w:r>
        <w:t>Richt’st</w:t>
      </w:r>
      <w:proofErr w:type="spellEnd"/>
      <w:r>
        <w:t xml:space="preserve"> du dich nach diesem Wind,</w:t>
      </w:r>
      <w:r>
        <w:br/>
        <w:t>Brauchst du dich nicht umzudrehen,</w:t>
      </w:r>
      <w:r>
        <w:br/>
        <w:t>Kannst gerade und geschwind</w:t>
      </w:r>
      <w:r>
        <w:br/>
        <w:t xml:space="preserve">Gottes Port entgegengehen. </w:t>
      </w:r>
    </w:p>
    <w:p w14:paraId="26974E65" w14:textId="77777777" w:rsidR="003C0074" w:rsidRDefault="003C0074" w:rsidP="003C0074">
      <w:pPr>
        <w:pStyle w:val="StandardWeb"/>
      </w:pPr>
      <w:r>
        <w:t>Sollst du streiten, streit getrost!</w:t>
      </w:r>
      <w:r>
        <w:br/>
        <w:t>Sollst du beten, sei versunken;</w:t>
      </w:r>
      <w:r>
        <w:br/>
        <w:t>Scheint dir gleich der Feind erbost:</w:t>
      </w:r>
      <w:r>
        <w:br/>
        <w:t>Ist doch Pharao ertrunken!</w:t>
      </w:r>
    </w:p>
    <w:p w14:paraId="15A74413" w14:textId="77777777" w:rsidR="003C0074" w:rsidRDefault="003C0074" w:rsidP="003C0074">
      <w:pPr>
        <w:pStyle w:val="StandardWeb"/>
      </w:pPr>
      <w:r>
        <w:t>Israel wird nicht ereilt;</w:t>
      </w:r>
      <w:r>
        <w:br/>
        <w:t>Israel, lass dir nicht grauen!</w:t>
      </w:r>
      <w:r>
        <w:br/>
        <w:t>Der das rote Meer zerteilt,</w:t>
      </w:r>
      <w:r>
        <w:br/>
        <w:t>Dem ist gut sich anvertrauen.</w:t>
      </w:r>
    </w:p>
    <w:p w14:paraId="4CEB4D0A" w14:textId="77777777" w:rsidR="003C0074" w:rsidRDefault="003C0074" w:rsidP="003C0074">
      <w:pPr>
        <w:pStyle w:val="StandardWeb"/>
      </w:pPr>
      <w:r>
        <w:t>Wer auf Sein Wort geht und steht,</w:t>
      </w:r>
      <w:r>
        <w:br/>
        <w:t>Darauf kämpft und stille lieget,</w:t>
      </w:r>
      <w:r>
        <w:br/>
        <w:t>Dessen Horn wird hoch erhöht,</w:t>
      </w:r>
      <w:r>
        <w:br/>
        <w:t xml:space="preserve">Dessen Gegner wird besieget. </w:t>
      </w:r>
    </w:p>
    <w:p w14:paraId="03AE15B5" w14:textId="77777777" w:rsidR="00584F78" w:rsidRDefault="00584F78" w:rsidP="00584F78">
      <w:pPr>
        <w:pStyle w:val="berschrift1"/>
      </w:pPr>
      <w:r>
        <w:t>Christi Blut und Gerechtigkeit</w:t>
      </w:r>
    </w:p>
    <w:p w14:paraId="4883840A" w14:textId="77777777" w:rsidR="00584F78" w:rsidRDefault="00584F78" w:rsidP="00584F78">
      <w:pPr>
        <w:pStyle w:val="StandardWeb"/>
      </w:pPr>
      <w:r>
        <w:t>Christi Blut und Gerechtigkeit,</w:t>
      </w:r>
      <w:r>
        <w:br/>
        <w:t>Das ist mein Schmuck und Ehrenkleid;</w:t>
      </w:r>
      <w:r>
        <w:br/>
        <w:t xml:space="preserve">Damit will ich vor Gott </w:t>
      </w:r>
      <w:proofErr w:type="spellStart"/>
      <w:r>
        <w:t>bestehn</w:t>
      </w:r>
      <w:proofErr w:type="spellEnd"/>
      <w:r>
        <w:t>,</w:t>
      </w:r>
      <w:r>
        <w:br/>
        <w:t xml:space="preserve">Wenn ich zum Himmel </w:t>
      </w:r>
      <w:proofErr w:type="spellStart"/>
      <w:r>
        <w:t>werd</w:t>
      </w:r>
      <w:proofErr w:type="spellEnd"/>
      <w:r>
        <w:t xml:space="preserve">‘ </w:t>
      </w:r>
      <w:proofErr w:type="spellStart"/>
      <w:r>
        <w:t>eingehn</w:t>
      </w:r>
      <w:proofErr w:type="spellEnd"/>
      <w:r>
        <w:t>.</w:t>
      </w:r>
    </w:p>
    <w:p w14:paraId="786D51D1" w14:textId="77777777" w:rsidR="00584F78" w:rsidRDefault="00584F78" w:rsidP="00584F78">
      <w:pPr>
        <w:pStyle w:val="StandardWeb"/>
      </w:pPr>
      <w:r>
        <w:t xml:space="preserve">Denn </w:t>
      </w:r>
      <w:proofErr w:type="spellStart"/>
      <w:r>
        <w:t>tret</w:t>
      </w:r>
      <w:proofErr w:type="spellEnd"/>
      <w:r>
        <w:t xml:space="preserve">‘ ich gleich mit </w:t>
      </w:r>
      <w:proofErr w:type="spellStart"/>
      <w:r>
        <w:t>vor’s</w:t>
      </w:r>
      <w:proofErr w:type="spellEnd"/>
      <w:r>
        <w:t xml:space="preserve"> Gericht,</w:t>
      </w:r>
      <w:r>
        <w:br/>
        <w:t>Es kommt zu keiner Klage nicht;</w:t>
      </w:r>
      <w:r>
        <w:br/>
        <w:t>Das macht, ich bin schon absolviert,</w:t>
      </w:r>
      <w:r>
        <w:br/>
        <w:t>Und meine Schuld ist abgeführt.</w:t>
      </w:r>
    </w:p>
    <w:p w14:paraId="14E8A522" w14:textId="77777777" w:rsidR="00584F78" w:rsidRDefault="00584F78" w:rsidP="00584F78">
      <w:pPr>
        <w:pStyle w:val="StandardWeb"/>
      </w:pPr>
      <w:r>
        <w:lastRenderedPageBreak/>
        <w:t xml:space="preserve">Die Rechnung hängt am Kreuzes </w:t>
      </w:r>
      <w:proofErr w:type="spellStart"/>
      <w:r>
        <w:t>holz</w:t>
      </w:r>
      <w:proofErr w:type="spellEnd"/>
      <w:r>
        <w:t>,</w:t>
      </w:r>
      <w:r>
        <w:br/>
        <w:t xml:space="preserve">Da </w:t>
      </w:r>
      <w:proofErr w:type="spellStart"/>
      <w:r>
        <w:t>siehet</w:t>
      </w:r>
      <w:proofErr w:type="spellEnd"/>
      <w:r>
        <w:t xml:space="preserve"> sie des Teufels Stolz;</w:t>
      </w:r>
      <w:r>
        <w:br/>
        <w:t xml:space="preserve">Die Nägel, die das Lamm </w:t>
      </w:r>
      <w:proofErr w:type="spellStart"/>
      <w:r>
        <w:t>verwund’t</w:t>
      </w:r>
      <w:proofErr w:type="spellEnd"/>
      <w:r>
        <w:t>,</w:t>
      </w:r>
      <w:r>
        <w:br/>
        <w:t>Zerrissen ganz den alten Bund.</w:t>
      </w:r>
    </w:p>
    <w:p w14:paraId="3C13B389" w14:textId="77777777" w:rsidR="00584F78" w:rsidRDefault="00584F78" w:rsidP="00584F78">
      <w:pPr>
        <w:pStyle w:val="StandardWeb"/>
      </w:pPr>
      <w:r>
        <w:t>Wenn er nun noch so hart und schwer</w:t>
      </w:r>
      <w:r>
        <w:br/>
        <w:t>Mit meinem Blut geschrieben wär‘,</w:t>
      </w:r>
      <w:r>
        <w:br/>
        <w:t>So ist’s nun völlig aus damit,</w:t>
      </w:r>
      <w:r>
        <w:br/>
        <w:t xml:space="preserve">Und ich bin aller </w:t>
      </w:r>
      <w:proofErr w:type="spellStart"/>
      <w:r>
        <w:t>Ford’rung</w:t>
      </w:r>
      <w:proofErr w:type="spellEnd"/>
      <w:r>
        <w:t xml:space="preserve"> quitt.</w:t>
      </w:r>
    </w:p>
    <w:p w14:paraId="5ADB72B9" w14:textId="77777777" w:rsidR="00584F78" w:rsidRDefault="00584F78" w:rsidP="00584F78">
      <w:pPr>
        <w:pStyle w:val="StandardWeb"/>
      </w:pPr>
      <w:r>
        <w:t>Ich weiß, der Teufel glaubt’s zuvor,</w:t>
      </w:r>
      <w:r>
        <w:br/>
        <w:t xml:space="preserve">Dass er uns so </w:t>
      </w:r>
      <w:proofErr w:type="spellStart"/>
      <w:r>
        <w:t>durch’s</w:t>
      </w:r>
      <w:proofErr w:type="spellEnd"/>
      <w:r>
        <w:t xml:space="preserve"> Recht verlor,</w:t>
      </w:r>
      <w:r>
        <w:br/>
        <w:t xml:space="preserve">Und alle die </w:t>
      </w:r>
      <w:proofErr w:type="spellStart"/>
      <w:r>
        <w:t>gefangnen</w:t>
      </w:r>
      <w:proofErr w:type="spellEnd"/>
      <w:r>
        <w:t xml:space="preserve"> </w:t>
      </w:r>
      <w:proofErr w:type="spellStart"/>
      <w:r>
        <w:t>Leut</w:t>
      </w:r>
      <w:proofErr w:type="spellEnd"/>
      <w:r>
        <w:t>‘</w:t>
      </w:r>
      <w:r>
        <w:br/>
        <w:t>Mit der höchsten Gerechtigkeit.</w:t>
      </w:r>
    </w:p>
    <w:p w14:paraId="2FCD08E3" w14:textId="77777777" w:rsidR="00584F78" w:rsidRDefault="00584F78" w:rsidP="00584F78">
      <w:pPr>
        <w:pStyle w:val="StandardWeb"/>
      </w:pPr>
      <w:r>
        <w:t xml:space="preserve">Nun, das heilig – </w:t>
      </w:r>
      <w:proofErr w:type="spellStart"/>
      <w:r>
        <w:t>unschuld’ge</w:t>
      </w:r>
      <w:proofErr w:type="spellEnd"/>
      <w:r>
        <w:t xml:space="preserve"> Lamm,</w:t>
      </w:r>
      <w:r>
        <w:br/>
        <w:t>Das an dem rauen Kreuzesstamm</w:t>
      </w:r>
      <w:r>
        <w:br/>
        <w:t>Für meine Seel‘ gestorben ist,</w:t>
      </w:r>
      <w:r>
        <w:br/>
        <w:t>Erkenn‘ ich für den HErrn und Christ.</w:t>
      </w:r>
    </w:p>
    <w:p w14:paraId="67DAB298" w14:textId="77777777" w:rsidR="00584F78" w:rsidRDefault="00584F78" w:rsidP="00584F78">
      <w:pPr>
        <w:pStyle w:val="StandardWeb"/>
      </w:pPr>
      <w:r>
        <w:t>Ich glaube, dass Sein teures Blut</w:t>
      </w:r>
      <w:r>
        <w:br/>
        <w:t>Das allerunschätzbarste Gut,</w:t>
      </w:r>
      <w:r>
        <w:br/>
        <w:t>Und dass es Gottes Schätze füllt,</w:t>
      </w:r>
      <w:r>
        <w:br/>
        <w:t>Und ewig in dem Himmel gilt.</w:t>
      </w:r>
    </w:p>
    <w:p w14:paraId="4C027205" w14:textId="77777777" w:rsidR="00584F78" w:rsidRDefault="00584F78" w:rsidP="00584F78">
      <w:pPr>
        <w:pStyle w:val="StandardWeb"/>
      </w:pPr>
      <w:r>
        <w:t>Nun soll auch Alles Zeuge sein,</w:t>
      </w:r>
      <w:r>
        <w:br/>
        <w:t>Wie ich will in den Himmel ein.</w:t>
      </w:r>
      <w:r>
        <w:br/>
        <w:t>Ihr lieben Engel allzumal,</w:t>
      </w:r>
      <w:r>
        <w:br/>
        <w:t>Hört’s auch mit an in’s Himmels Saal.</w:t>
      </w:r>
    </w:p>
    <w:p w14:paraId="14DD0CE0" w14:textId="77777777" w:rsidR="00584F78" w:rsidRDefault="00584F78" w:rsidP="00584F78">
      <w:pPr>
        <w:pStyle w:val="StandardWeb"/>
      </w:pPr>
      <w:r>
        <w:t>Und wär‘ ich durch des HErrn Verdienst</w:t>
      </w:r>
      <w:r>
        <w:br/>
      </w:r>
      <w:proofErr w:type="spellStart"/>
      <w:r>
        <w:t>Auch</w:t>
      </w:r>
      <w:proofErr w:type="spellEnd"/>
      <w:r>
        <w:t xml:space="preserve"> noch so treu in Seinem Dienst,</w:t>
      </w:r>
      <w:r>
        <w:br/>
      </w:r>
      <w:proofErr w:type="spellStart"/>
      <w:r>
        <w:t>Gewänn’s</w:t>
      </w:r>
      <w:proofErr w:type="spellEnd"/>
      <w:r>
        <w:t xml:space="preserve"> auch allem Bösen ab,</w:t>
      </w:r>
      <w:r>
        <w:br/>
        <w:t>Sündigte nicht mehr bis zum Grab:</w:t>
      </w:r>
    </w:p>
    <w:p w14:paraId="7F43A5CB" w14:textId="77777777" w:rsidR="00584F78" w:rsidRDefault="00584F78" w:rsidP="00584F78">
      <w:pPr>
        <w:pStyle w:val="StandardWeb"/>
      </w:pPr>
      <w:r>
        <w:t>So will ich, wenn ich zu euch komm‘,</w:t>
      </w:r>
      <w:r>
        <w:br/>
        <w:t>Nicht denken mehr an gut noch fromm,</w:t>
      </w:r>
      <w:r>
        <w:br/>
        <w:t>Sondern: Da kommt ein Sünder her,</w:t>
      </w:r>
      <w:r>
        <w:br/>
        <w:t xml:space="preserve">Der gern </w:t>
      </w:r>
      <w:proofErr w:type="spellStart"/>
      <w:r>
        <w:t>für’s</w:t>
      </w:r>
      <w:proofErr w:type="spellEnd"/>
      <w:r>
        <w:t xml:space="preserve"> </w:t>
      </w:r>
      <w:proofErr w:type="spellStart"/>
      <w:r>
        <w:t>Lösgeld</w:t>
      </w:r>
      <w:proofErr w:type="spellEnd"/>
      <w:r>
        <w:t xml:space="preserve"> selig wär‘.</w:t>
      </w:r>
    </w:p>
    <w:p w14:paraId="613C5454" w14:textId="77777777" w:rsidR="00584F78" w:rsidRDefault="00584F78" w:rsidP="00584F78">
      <w:pPr>
        <w:pStyle w:val="StandardWeb"/>
      </w:pPr>
      <w:r>
        <w:t>Da singt der Vater Abraham</w:t>
      </w:r>
      <w:r>
        <w:br/>
        <w:t>Mit allen Heiligen dem Lamm;</w:t>
      </w:r>
      <w:r>
        <w:br/>
        <w:t>Und sieht man in ihr Buch hinein,</w:t>
      </w:r>
      <w:r>
        <w:br/>
        <w:t xml:space="preserve">So steht’s, dass sie auch Sünder </w:t>
      </w:r>
      <w:proofErr w:type="spellStart"/>
      <w:r>
        <w:t>sei’n</w:t>
      </w:r>
      <w:proofErr w:type="spellEnd"/>
      <w:r>
        <w:t>.</w:t>
      </w:r>
    </w:p>
    <w:p w14:paraId="627C16D2" w14:textId="77777777" w:rsidR="00584F78" w:rsidRDefault="00584F78" w:rsidP="00584F78">
      <w:pPr>
        <w:pStyle w:val="StandardWeb"/>
      </w:pPr>
      <w:r>
        <w:t>Wird dann die Frage vorgebracht:</w:t>
      </w:r>
      <w:r>
        <w:br/>
        <w:t>Was hast du in der Welt gemacht?</w:t>
      </w:r>
      <w:r>
        <w:br/>
        <w:t xml:space="preserve">So </w:t>
      </w:r>
      <w:proofErr w:type="spellStart"/>
      <w:r>
        <w:t>sprech</w:t>
      </w:r>
      <w:proofErr w:type="spellEnd"/>
      <w:r>
        <w:t xml:space="preserve">‘ ich: ich </w:t>
      </w:r>
      <w:proofErr w:type="spellStart"/>
      <w:r>
        <w:t>dank’s</w:t>
      </w:r>
      <w:proofErr w:type="spellEnd"/>
      <w:r>
        <w:t xml:space="preserve"> meinem HErrn,</w:t>
      </w:r>
      <w:r>
        <w:br/>
      </w:r>
      <w:proofErr w:type="spellStart"/>
      <w:r>
        <w:t>Konnt</w:t>
      </w:r>
      <w:proofErr w:type="spellEnd"/>
      <w:r>
        <w:t xml:space="preserve"> ich was </w:t>
      </w:r>
      <w:proofErr w:type="spellStart"/>
      <w:r>
        <w:t>Gut’s</w:t>
      </w:r>
      <w:proofErr w:type="spellEnd"/>
      <w:r>
        <w:t xml:space="preserve"> tun, tat ich’s gern.</w:t>
      </w:r>
    </w:p>
    <w:p w14:paraId="4D845D3D" w14:textId="77777777" w:rsidR="00584F78" w:rsidRDefault="00584F78" w:rsidP="00584F78">
      <w:pPr>
        <w:pStyle w:val="StandardWeb"/>
      </w:pPr>
      <w:r>
        <w:lastRenderedPageBreak/>
        <w:t>Und weil ich wusste, dass Sein Blut</w:t>
      </w:r>
      <w:r>
        <w:br/>
        <w:t>Die Sünd‘ wegschwemmt mit einer Flut,</w:t>
      </w:r>
      <w:r>
        <w:br/>
        <w:t xml:space="preserve">Und dass man nicht muss </w:t>
      </w:r>
      <w:proofErr w:type="spellStart"/>
      <w:r>
        <w:t>will’gen</w:t>
      </w:r>
      <w:proofErr w:type="spellEnd"/>
      <w:r>
        <w:t xml:space="preserve"> ein,</w:t>
      </w:r>
      <w:r>
        <w:br/>
        <w:t>Ließ ich mir’s eine Freude sein.</w:t>
      </w:r>
    </w:p>
    <w:p w14:paraId="69F9DD07" w14:textId="77777777" w:rsidR="00584F78" w:rsidRDefault="00584F78" w:rsidP="00584F78">
      <w:pPr>
        <w:pStyle w:val="StandardWeb"/>
      </w:pPr>
      <w:r>
        <w:t>Wenn nun kam eine böse Lust,</w:t>
      </w:r>
      <w:r>
        <w:br/>
        <w:t>So dankt‘ ich Gott, dass ich nicht musst‘;</w:t>
      </w:r>
      <w:r>
        <w:br/>
        <w:t>Ich sprach zur Lust, zum Stolz und Geiz:</w:t>
      </w:r>
      <w:r>
        <w:br/>
        <w:t>„Dafür hing unser HErr am Kreuz!“</w:t>
      </w:r>
    </w:p>
    <w:p w14:paraId="31A136A7" w14:textId="77777777" w:rsidR="00584F78" w:rsidRDefault="00584F78" w:rsidP="00584F78">
      <w:pPr>
        <w:pStyle w:val="StandardWeb"/>
      </w:pPr>
      <w:r>
        <w:t xml:space="preserve">Da macht‘ ich keinen </w:t>
      </w:r>
      <w:proofErr w:type="spellStart"/>
      <w:r>
        <w:t>Disputat</w:t>
      </w:r>
      <w:proofErr w:type="spellEnd"/>
      <w:r>
        <w:t>,</w:t>
      </w:r>
      <w:r>
        <w:br/>
      </w:r>
      <w:proofErr w:type="spellStart"/>
      <w:r>
        <w:t>Sondern</w:t>
      </w:r>
      <w:proofErr w:type="spellEnd"/>
      <w:r>
        <w:t xml:space="preserve"> das war der </w:t>
      </w:r>
      <w:proofErr w:type="spellStart"/>
      <w:r>
        <w:t>kürz’ste</w:t>
      </w:r>
      <w:proofErr w:type="spellEnd"/>
      <w:r>
        <w:t xml:space="preserve"> Rat:</w:t>
      </w:r>
      <w:r>
        <w:br/>
        <w:t>Ich klagt es meinem HErrn so bloß,</w:t>
      </w:r>
      <w:r>
        <w:br/>
        <w:t xml:space="preserve">Dann </w:t>
      </w:r>
      <w:proofErr w:type="spellStart"/>
      <w:r>
        <w:t>wurd</w:t>
      </w:r>
      <w:proofErr w:type="spellEnd"/>
      <w:r>
        <w:t>‘ ich’s immer wieder los.</w:t>
      </w:r>
    </w:p>
    <w:p w14:paraId="10BA67BB" w14:textId="77777777" w:rsidR="00584F78" w:rsidRDefault="00584F78" w:rsidP="00584F78">
      <w:pPr>
        <w:pStyle w:val="StandardWeb"/>
      </w:pPr>
      <w:r>
        <w:t xml:space="preserve">Da werden alle </w:t>
      </w:r>
      <w:proofErr w:type="spellStart"/>
      <w:r>
        <w:t>Heil’gen</w:t>
      </w:r>
      <w:proofErr w:type="spellEnd"/>
      <w:r>
        <w:t xml:space="preserve"> sich</w:t>
      </w:r>
      <w:r>
        <w:br/>
        <w:t>Mit mir erfreuen inniglich,</w:t>
      </w:r>
      <w:r>
        <w:br/>
        <w:t>und preisen unsern Schmerzensmann;</w:t>
      </w:r>
      <w:r>
        <w:br/>
        <w:t xml:space="preserve">Dann </w:t>
      </w:r>
      <w:proofErr w:type="spellStart"/>
      <w:r>
        <w:t>stimm</w:t>
      </w:r>
      <w:proofErr w:type="spellEnd"/>
      <w:r>
        <w:t>‘ ich auch mit ihnen an:</w:t>
      </w:r>
    </w:p>
    <w:p w14:paraId="5A2A3A36" w14:textId="77777777" w:rsidR="00584F78" w:rsidRDefault="00584F78" w:rsidP="00584F78">
      <w:pPr>
        <w:pStyle w:val="StandardWeb"/>
      </w:pPr>
      <w:r>
        <w:t>„Dem Lamm gebühret Alles gar,</w:t>
      </w:r>
      <w:r>
        <w:br/>
        <w:t>Weil es für uns geschlachtet war:</w:t>
      </w:r>
      <w:r>
        <w:br/>
        <w:t>Es hat die Sünde weggebracht,</w:t>
      </w:r>
      <w:r>
        <w:br/>
        <w:t>Hat uns Gott angenehm gemacht!“</w:t>
      </w:r>
    </w:p>
    <w:p w14:paraId="21081C2F" w14:textId="77777777" w:rsidR="00584F78" w:rsidRDefault="00584F78" w:rsidP="00584F78">
      <w:pPr>
        <w:pStyle w:val="StandardWeb"/>
      </w:pPr>
      <w:r>
        <w:t>Nun, weil ich noch im Leben bin,</w:t>
      </w:r>
      <w:r>
        <w:br/>
      </w:r>
      <w:proofErr w:type="spellStart"/>
      <w:r>
        <w:t>So</w:t>
      </w:r>
      <w:proofErr w:type="spellEnd"/>
      <w:r>
        <w:t xml:space="preserve"> steht mein ganzes Herz dahin,</w:t>
      </w:r>
      <w:r>
        <w:br/>
        <w:t>Dass ich dem Volk der Christenheit</w:t>
      </w:r>
      <w:r>
        <w:br/>
        <w:t>Drauf helfen will zu aller Zeit,</w:t>
      </w:r>
    </w:p>
    <w:p w14:paraId="4F2E067F" w14:textId="77777777" w:rsidR="00584F78" w:rsidRDefault="00584F78" w:rsidP="00584F78">
      <w:pPr>
        <w:pStyle w:val="StandardWeb"/>
      </w:pPr>
      <w:r>
        <w:t>Dass unser hochgeliebter Gott</w:t>
      </w:r>
      <w:r>
        <w:br/>
        <w:t>Mit Seines Kindes Blut und Tod</w:t>
      </w:r>
      <w:r>
        <w:br/>
        <w:t xml:space="preserve">Uns also hoch </w:t>
      </w:r>
      <w:proofErr w:type="spellStart"/>
      <w:r>
        <w:t>geliebet</w:t>
      </w:r>
      <w:proofErr w:type="spellEnd"/>
      <w:r>
        <w:t xml:space="preserve"> hat,</w:t>
      </w:r>
      <w:r>
        <w:br/>
        <w:t>Dass es kein Mensch fasst in der Tat.</w:t>
      </w:r>
    </w:p>
    <w:p w14:paraId="33BC24A8" w14:textId="77777777" w:rsidR="00584F78" w:rsidRDefault="00584F78" w:rsidP="00584F78">
      <w:pPr>
        <w:pStyle w:val="StandardWeb"/>
      </w:pPr>
      <w:r>
        <w:t>Gelobet seist Du, Jesus Christ,</w:t>
      </w:r>
      <w:r>
        <w:br/>
        <w:t>Dass Du ein Mensch geboren bist.</w:t>
      </w:r>
      <w:r>
        <w:br/>
        <w:t>Und hast für mich und alle Welt</w:t>
      </w:r>
      <w:r>
        <w:br/>
        <w:t>Bezahlt ein ewig Lösegeld.</w:t>
      </w:r>
    </w:p>
    <w:p w14:paraId="53D717CC" w14:textId="6658B0D5" w:rsidR="00584F78" w:rsidRDefault="00584F78" w:rsidP="00584F78">
      <w:pPr>
        <w:pStyle w:val="StandardWeb"/>
      </w:pPr>
      <w:r>
        <w:t xml:space="preserve">Ach, </w:t>
      </w:r>
      <w:proofErr w:type="spellStart"/>
      <w:r>
        <w:t>hilf’s</w:t>
      </w:r>
      <w:proofErr w:type="spellEnd"/>
      <w:r>
        <w:t xml:space="preserve"> uns nun auch predigen,</w:t>
      </w:r>
      <w:r>
        <w:br/>
        <w:t>Und aus der Grub‘ erledigen</w:t>
      </w:r>
      <w:r w:rsidR="00E123C5">
        <w:rPr>
          <w:rStyle w:val="Funotenzeichen"/>
        </w:rPr>
        <w:footnoteReference w:id="4"/>
      </w:r>
      <w:r>
        <w:t xml:space="preserve">, </w:t>
      </w:r>
      <w:r>
        <w:br/>
        <w:t xml:space="preserve">Was nur aus Deiner </w:t>
      </w:r>
      <w:proofErr w:type="spellStart"/>
      <w:r>
        <w:t>blut’gen</w:t>
      </w:r>
      <w:proofErr w:type="spellEnd"/>
      <w:r>
        <w:t xml:space="preserve"> Füll‘,</w:t>
      </w:r>
      <w:r>
        <w:br/>
        <w:t>Als Sünder, Gnade nehmen will!</w:t>
      </w:r>
    </w:p>
    <w:p w14:paraId="7DB8D3FC" w14:textId="77777777" w:rsidR="00584F78" w:rsidRDefault="00584F78" w:rsidP="00584F78">
      <w:pPr>
        <w:pStyle w:val="StandardWeb"/>
      </w:pPr>
      <w:r>
        <w:t>Du Ehrenkönig, Jesu Christ!</w:t>
      </w:r>
      <w:r>
        <w:br/>
        <w:t xml:space="preserve">Gott Vaters </w:t>
      </w:r>
      <w:proofErr w:type="spellStart"/>
      <w:r>
        <w:t>ein’ger</w:t>
      </w:r>
      <w:proofErr w:type="spellEnd"/>
      <w:r>
        <w:t xml:space="preserve"> Sohn Du bist:</w:t>
      </w:r>
      <w:r>
        <w:br/>
      </w:r>
      <w:r>
        <w:lastRenderedPageBreak/>
        <w:t>Erbarme Dich der ganzen Welt,</w:t>
      </w:r>
      <w:r>
        <w:br/>
        <w:t>Und segne, was sich zu Dir hält!</w:t>
      </w:r>
    </w:p>
    <w:p w14:paraId="36A95373" w14:textId="4BDE81FE" w:rsidR="00584F78" w:rsidRDefault="00584F78" w:rsidP="00584F78">
      <w:pPr>
        <w:pStyle w:val="StandardWeb"/>
      </w:pPr>
      <w:r>
        <w:t>Ich will nach meiner Gnadenwahl</w:t>
      </w:r>
      <w:r>
        <w:br/>
        <w:t xml:space="preserve">Hier fleißig </w:t>
      </w:r>
      <w:proofErr w:type="spellStart"/>
      <w:r>
        <w:t>seh’n</w:t>
      </w:r>
      <w:proofErr w:type="spellEnd"/>
      <w:r>
        <w:t xml:space="preserve"> </w:t>
      </w:r>
      <w:proofErr w:type="spellStart"/>
      <w:r>
        <w:t>in’s</w:t>
      </w:r>
      <w:proofErr w:type="spellEnd"/>
      <w:r>
        <w:t xml:space="preserve"> </w:t>
      </w:r>
      <w:proofErr w:type="spellStart"/>
      <w:r>
        <w:t>Wundenmal</w:t>
      </w:r>
      <w:proofErr w:type="spellEnd"/>
      <w:r>
        <w:t>,</w:t>
      </w:r>
      <w:r>
        <w:br/>
        <w:t>Und droben prangen in dem Kleid</w:t>
      </w:r>
      <w:r>
        <w:br/>
      </w:r>
      <w:proofErr w:type="spellStart"/>
      <w:r>
        <w:t>Dein’s</w:t>
      </w:r>
      <w:proofErr w:type="spellEnd"/>
      <w:r>
        <w:t xml:space="preserve"> Blutes und Gerechtigkeit.</w:t>
      </w:r>
    </w:p>
    <w:p w14:paraId="18F321A5" w14:textId="77777777" w:rsidR="00584F78" w:rsidRDefault="00584F78" w:rsidP="00584F78">
      <w:pPr>
        <w:pStyle w:val="StandardWeb"/>
      </w:pPr>
      <w:r w:rsidRPr="00584F78">
        <w:rPr>
          <w:i/>
        </w:rPr>
        <w:t>(Auf St. Eustachius 1738.)</w:t>
      </w:r>
    </w:p>
    <w:p w14:paraId="463698B0" w14:textId="378C7CDE" w:rsidR="003E727B" w:rsidRDefault="003E727B" w:rsidP="00A07C03">
      <w:pPr>
        <w:pStyle w:val="berschrift1"/>
      </w:pPr>
      <w:r>
        <w:t>D</w:t>
      </w:r>
    </w:p>
    <w:p w14:paraId="3161B11A" w14:textId="77777777" w:rsidR="003E727B" w:rsidRDefault="003E727B" w:rsidP="003E727B">
      <w:pPr>
        <w:pStyle w:val="berschrift1"/>
      </w:pPr>
      <w:r>
        <w:t>Das Buch der göttlichen Gericht und Rechte</w:t>
      </w:r>
    </w:p>
    <w:p w14:paraId="0BD40193" w14:textId="77777777" w:rsidR="003E727B" w:rsidRDefault="003E727B" w:rsidP="003E727B">
      <w:pPr>
        <w:pStyle w:val="StandardWeb"/>
      </w:pPr>
      <w:r>
        <w:t>Das Buch der göttlichen Gericht und Rechte</w:t>
      </w:r>
      <w:r>
        <w:br/>
        <w:t xml:space="preserve">Steht Niemand offen, als dem weisen Knechte, </w:t>
      </w:r>
    </w:p>
    <w:p w14:paraId="5F4D10AF" w14:textId="77777777" w:rsidR="003E727B" w:rsidRDefault="003E727B" w:rsidP="003E727B">
      <w:pPr>
        <w:pStyle w:val="StandardWeb"/>
      </w:pPr>
      <w:r>
        <w:t>Dem, der als Gott im Rate mitgesessen,</w:t>
      </w:r>
      <w:r>
        <w:br/>
        <w:t xml:space="preserve">Als man der Menschen Elend ausgemessen; </w:t>
      </w:r>
    </w:p>
    <w:p w14:paraId="2A85F0D4" w14:textId="77777777" w:rsidR="003E727B" w:rsidRDefault="003E727B" w:rsidP="003E727B">
      <w:pPr>
        <w:pStyle w:val="StandardWeb"/>
      </w:pPr>
      <w:r>
        <w:t>Und Nichts, das Gott genug war, ausgefunden,</w:t>
      </w:r>
      <w:r>
        <w:br/>
        <w:t xml:space="preserve">So dass die Hoffnung auf Ersatz verschwunden, </w:t>
      </w:r>
    </w:p>
    <w:p w14:paraId="6F74B407" w14:textId="77777777" w:rsidR="003E727B" w:rsidRDefault="003E727B" w:rsidP="003E727B">
      <w:pPr>
        <w:pStyle w:val="StandardWeb"/>
      </w:pPr>
      <w:r>
        <w:t>Bis jener hohe Rat in Gottes Throne,</w:t>
      </w:r>
      <w:r>
        <w:br/>
        <w:t xml:space="preserve">Der Vorsatz in dem eingebornen Sohne, </w:t>
      </w:r>
    </w:p>
    <w:p w14:paraId="6B2B6787" w14:textId="77777777" w:rsidR="003E727B" w:rsidRDefault="003E727B" w:rsidP="003E727B">
      <w:pPr>
        <w:pStyle w:val="StandardWeb"/>
      </w:pPr>
      <w:r>
        <w:t>Nach seiner tiefen Einsicht ausgefunden</w:t>
      </w:r>
      <w:r>
        <w:br/>
        <w:t xml:space="preserve">Das herrliche Verdienst der Todeswunden, </w:t>
      </w:r>
    </w:p>
    <w:p w14:paraId="7B2F90F6" w14:textId="77777777" w:rsidR="003E727B" w:rsidRDefault="003E727B" w:rsidP="003E727B">
      <w:pPr>
        <w:pStyle w:val="StandardWeb"/>
      </w:pPr>
      <w:r>
        <w:t>Wenn man sie einem Menschensohne schlüge,</w:t>
      </w:r>
      <w:r>
        <w:br/>
        <w:t>Der Nichts, als eine fremde Last ertrüge,</w:t>
      </w:r>
    </w:p>
    <w:p w14:paraId="6AD9355C" w14:textId="77777777" w:rsidR="003E727B" w:rsidRDefault="003E727B" w:rsidP="003E727B">
      <w:pPr>
        <w:pStyle w:val="StandardWeb"/>
      </w:pPr>
      <w:r>
        <w:t>Und der mit Gott doch auch in Gleichheit wäre:</w:t>
      </w:r>
      <w:r>
        <w:br/>
        <w:t xml:space="preserve">Gott, gleichen Wesens, und Gott, gleicher Ehre; </w:t>
      </w:r>
    </w:p>
    <w:p w14:paraId="29E0FE56" w14:textId="77777777" w:rsidR="003E727B" w:rsidRDefault="003E727B" w:rsidP="003E727B">
      <w:pPr>
        <w:pStyle w:val="StandardWeb"/>
      </w:pPr>
      <w:r>
        <w:t>Damit der Abgrund der Barmherzigkeiten</w:t>
      </w:r>
      <w:r>
        <w:br/>
        <w:t xml:space="preserve">Den Sieg von dem Gerichte könnt erstreiten. </w:t>
      </w:r>
    </w:p>
    <w:p w14:paraId="378A0315" w14:textId="77777777" w:rsidR="003E727B" w:rsidRDefault="003E727B" w:rsidP="003E727B">
      <w:pPr>
        <w:pStyle w:val="StandardWeb"/>
      </w:pPr>
      <w:r>
        <w:t>Das hat der Sohn, der große Sohn verstanden,</w:t>
      </w:r>
      <w:r>
        <w:br/>
        <w:t xml:space="preserve">Und zwar allein in allen Gotteslanden. </w:t>
      </w:r>
    </w:p>
    <w:p w14:paraId="44A50E4D" w14:textId="77777777" w:rsidR="003E727B" w:rsidRDefault="003E727B" w:rsidP="003E727B">
      <w:pPr>
        <w:pStyle w:val="StandardWeb"/>
      </w:pPr>
      <w:r>
        <w:t xml:space="preserve">Anstatt dass wir </w:t>
      </w:r>
      <w:proofErr w:type="spellStart"/>
      <w:r>
        <w:t>Verlor’ne</w:t>
      </w:r>
      <w:proofErr w:type="spellEnd"/>
      <w:r>
        <w:t xml:space="preserve"> so was wüssten,</w:t>
      </w:r>
      <w:r>
        <w:br/>
        <w:t>Blieb’s bei den Engeln selber ein Gelüsten</w:t>
      </w:r>
      <w:r>
        <w:rPr>
          <w:rStyle w:val="Funotenzeichen"/>
        </w:rPr>
        <w:footnoteReference w:id="5"/>
      </w:r>
      <w:r>
        <w:t xml:space="preserve">. </w:t>
      </w:r>
    </w:p>
    <w:p w14:paraId="0B22795E" w14:textId="77777777" w:rsidR="003E727B" w:rsidRDefault="003E727B" w:rsidP="003E727B">
      <w:pPr>
        <w:pStyle w:val="StandardWeb"/>
      </w:pPr>
      <w:r>
        <w:t>Und Gott wollt ihnen erst Gemeinen bauen,</w:t>
      </w:r>
      <w:r>
        <w:br/>
        <w:t>Darin das große Wunder zu beschauen</w:t>
      </w:r>
      <w:r>
        <w:rPr>
          <w:rStyle w:val="Funotenzeichen"/>
        </w:rPr>
        <w:footnoteReference w:id="6"/>
      </w:r>
      <w:r>
        <w:t xml:space="preserve">. </w:t>
      </w:r>
    </w:p>
    <w:p w14:paraId="4496B303" w14:textId="77777777" w:rsidR="003E727B" w:rsidRDefault="003E727B" w:rsidP="003E727B">
      <w:pPr>
        <w:pStyle w:val="StandardWeb"/>
      </w:pPr>
      <w:r>
        <w:lastRenderedPageBreak/>
        <w:t>Er hat sich alsobald dazu erboten,</w:t>
      </w:r>
      <w:r>
        <w:br/>
        <w:t xml:space="preserve">Das Leben zu erneuern in den Toten, </w:t>
      </w:r>
    </w:p>
    <w:p w14:paraId="645E45D7" w14:textId="77777777" w:rsidR="003E727B" w:rsidRDefault="003E727B" w:rsidP="003E727B">
      <w:pPr>
        <w:pStyle w:val="StandardWeb"/>
      </w:pPr>
      <w:r>
        <w:t>Zu bringen Gnad‘ und Rettung den Verfluchten,</w:t>
      </w:r>
      <w:r>
        <w:br/>
        <w:t xml:space="preserve">Die, eh‘ Er sie besucht, Ihn niemals suchten, </w:t>
      </w:r>
    </w:p>
    <w:p w14:paraId="0FAA3B73" w14:textId="77777777" w:rsidR="003E727B" w:rsidRDefault="003E727B" w:rsidP="003E727B">
      <w:pPr>
        <w:pStyle w:val="StandardWeb"/>
      </w:pPr>
      <w:r>
        <w:t>Und die Ihm heute noch die Ehre rauben,</w:t>
      </w:r>
      <w:r>
        <w:br/>
        <w:t xml:space="preserve">Statt dankerfüllt an Sein Verdienst zu glauben. </w:t>
      </w:r>
    </w:p>
    <w:p w14:paraId="10B7654D" w14:textId="77777777" w:rsidR="003E727B" w:rsidRDefault="003E727B" w:rsidP="003E727B">
      <w:pPr>
        <w:pStyle w:val="StandardWeb"/>
      </w:pPr>
      <w:r>
        <w:t xml:space="preserve">Er </w:t>
      </w:r>
      <w:proofErr w:type="spellStart"/>
      <w:r>
        <w:t>lässet</w:t>
      </w:r>
      <w:proofErr w:type="spellEnd"/>
      <w:r>
        <w:t xml:space="preserve"> sich von Millionen schmähen,</w:t>
      </w:r>
      <w:r>
        <w:br/>
        <w:t xml:space="preserve">Die Seine Treu‘ und Liebe nicht verstehen, </w:t>
      </w:r>
    </w:p>
    <w:p w14:paraId="66B5E920" w14:textId="77777777" w:rsidR="003E727B" w:rsidRDefault="003E727B" w:rsidP="003E727B">
      <w:pPr>
        <w:pStyle w:val="StandardWeb"/>
      </w:pPr>
      <w:r>
        <w:t>Und senkt sich in die Menschheit gern hernieder,</w:t>
      </w:r>
      <w:r>
        <w:br/>
        <w:t xml:space="preserve">Und bringt dadurch die ganze Menschheit wieder; </w:t>
      </w:r>
    </w:p>
    <w:p w14:paraId="6BBD6CA1" w14:textId="77777777" w:rsidR="003E727B" w:rsidRDefault="003E727B" w:rsidP="003E727B">
      <w:pPr>
        <w:pStyle w:val="StandardWeb"/>
      </w:pPr>
      <w:r>
        <w:t>So dass kein Menschenkind, um von dem Bösen</w:t>
      </w:r>
      <w:r>
        <w:br/>
        <w:t xml:space="preserve">Befreit zu sein, bedarf ein neu Erlösen. </w:t>
      </w:r>
    </w:p>
    <w:p w14:paraId="5CFD4DEE" w14:textId="77777777" w:rsidR="003E727B" w:rsidRDefault="003E727B" w:rsidP="003E727B">
      <w:pPr>
        <w:pStyle w:val="StandardWeb"/>
      </w:pPr>
      <w:r>
        <w:t xml:space="preserve">Die Rechnung, womit Satan einst </w:t>
      </w:r>
      <w:proofErr w:type="spellStart"/>
      <w:r>
        <w:t>geprahlet</w:t>
      </w:r>
      <w:proofErr w:type="spellEnd"/>
      <w:r>
        <w:t>,</w:t>
      </w:r>
      <w:r>
        <w:br/>
        <w:t xml:space="preserve">Ist ihm an Jesu Kreuze ganz bezahlet, </w:t>
      </w:r>
    </w:p>
    <w:p w14:paraId="7CA37D99" w14:textId="77777777" w:rsidR="003E727B" w:rsidRDefault="003E727B" w:rsidP="003E727B">
      <w:pPr>
        <w:pStyle w:val="StandardWeb"/>
      </w:pPr>
      <w:proofErr w:type="spellStart"/>
      <w:r>
        <w:t>Getilget</w:t>
      </w:r>
      <w:proofErr w:type="spellEnd"/>
      <w:r>
        <w:t xml:space="preserve"> und vernichtet und entkräftet,</w:t>
      </w:r>
      <w:r>
        <w:br/>
        <w:t xml:space="preserve">Mit dem Gekreuzigten </w:t>
      </w:r>
      <w:proofErr w:type="spellStart"/>
      <w:r>
        <w:t>an’s</w:t>
      </w:r>
      <w:proofErr w:type="spellEnd"/>
      <w:r>
        <w:t xml:space="preserve"> Kreuz geheftet. </w:t>
      </w:r>
    </w:p>
    <w:p w14:paraId="27164421" w14:textId="77777777" w:rsidR="003E727B" w:rsidRDefault="003E727B" w:rsidP="003E727B">
      <w:pPr>
        <w:pStyle w:val="StandardWeb"/>
      </w:pPr>
      <w:r>
        <w:t>Was ist’s nun Wunder, dass dem Lamm gegeben,</w:t>
      </w:r>
      <w:r>
        <w:br/>
        <w:t xml:space="preserve">Für seine Marter ewiglich zu leben? </w:t>
      </w:r>
    </w:p>
    <w:p w14:paraId="1C406F0C" w14:textId="77777777" w:rsidR="003E727B" w:rsidRDefault="003E727B" w:rsidP="003E727B">
      <w:pPr>
        <w:pStyle w:val="StandardWeb"/>
      </w:pPr>
      <w:r>
        <w:t xml:space="preserve">Und nun zum Lohne des </w:t>
      </w:r>
      <w:proofErr w:type="spellStart"/>
      <w:r>
        <w:t>erworb’nen</w:t>
      </w:r>
      <w:proofErr w:type="spellEnd"/>
      <w:r>
        <w:t xml:space="preserve"> Heiles,</w:t>
      </w:r>
      <w:r>
        <w:br/>
        <w:t xml:space="preserve">Die Menschen hinzunehmen Seines Teiles, </w:t>
      </w:r>
    </w:p>
    <w:p w14:paraId="6EF0D6A7" w14:textId="77777777" w:rsidR="003E727B" w:rsidRDefault="003E727B" w:rsidP="003E727B">
      <w:pPr>
        <w:pStyle w:val="StandardWeb"/>
      </w:pPr>
      <w:r>
        <w:t>Nicht, weil er Gottes Sohn von Ewigkeiten,</w:t>
      </w:r>
      <w:r>
        <w:br/>
        <w:t xml:space="preserve">Nein, weil er Fleisch geworden in den Zeiten! </w:t>
      </w:r>
    </w:p>
    <w:p w14:paraId="2867C6D2" w14:textId="77777777" w:rsidR="003E727B" w:rsidRDefault="003E727B" w:rsidP="003E727B">
      <w:pPr>
        <w:pStyle w:val="StandardWeb"/>
      </w:pPr>
      <w:r>
        <w:t>Drum brennen sieben Fackeln vor dem Throne,</w:t>
      </w:r>
      <w:r>
        <w:br/>
        <w:t xml:space="preserve">Wann einst die Erde stürzt im Donnertone; </w:t>
      </w:r>
    </w:p>
    <w:p w14:paraId="30432D66" w14:textId="77777777" w:rsidR="003E727B" w:rsidRDefault="003E727B" w:rsidP="003E727B">
      <w:pPr>
        <w:pStyle w:val="StandardWeb"/>
      </w:pPr>
      <w:r>
        <w:t>Wann vor Ihm fliehen alle Himmelslichter,</w:t>
      </w:r>
      <w:r>
        <w:br/>
        <w:t xml:space="preserve">Vor Ihm, der Toten und </w:t>
      </w:r>
      <w:proofErr w:type="spellStart"/>
      <w:r>
        <w:t>Lebend’gen</w:t>
      </w:r>
      <w:proofErr w:type="spellEnd"/>
      <w:r>
        <w:t xml:space="preserve"> Richter; </w:t>
      </w:r>
    </w:p>
    <w:p w14:paraId="1C3163FE" w14:textId="77777777" w:rsidR="003E727B" w:rsidRDefault="003E727B" w:rsidP="003E727B">
      <w:pPr>
        <w:pStyle w:val="StandardWeb"/>
      </w:pPr>
      <w:r>
        <w:t>Und das: weil Er, den Seelen zum Genesen,</w:t>
      </w:r>
      <w:r>
        <w:br/>
        <w:t xml:space="preserve">So lange Zeit ein armer Mensch gewesen; </w:t>
      </w:r>
    </w:p>
    <w:p w14:paraId="2DD5DB1F" w14:textId="77777777" w:rsidR="003E727B" w:rsidRDefault="003E727B" w:rsidP="003E727B">
      <w:pPr>
        <w:pStyle w:val="StandardWeb"/>
      </w:pPr>
      <w:r>
        <w:t xml:space="preserve">Weil Ihn die Glut des Feuerzorns </w:t>
      </w:r>
      <w:proofErr w:type="spellStart"/>
      <w:r>
        <w:t>getaufet</w:t>
      </w:r>
      <w:proofErr w:type="spellEnd"/>
      <w:r>
        <w:t>,</w:t>
      </w:r>
      <w:r>
        <w:br/>
        <w:t xml:space="preserve">Als Er mit Seinem Blut die Welt erkaufet. </w:t>
      </w:r>
    </w:p>
    <w:p w14:paraId="0043F18F" w14:textId="77777777" w:rsidR="003E727B" w:rsidRDefault="003E727B" w:rsidP="003E727B">
      <w:pPr>
        <w:pStyle w:val="StandardWeb"/>
      </w:pPr>
      <w:r>
        <w:t>Ja, weil von Ihm der Todesschweiß geflossen,</w:t>
      </w:r>
      <w:r>
        <w:br/>
        <w:t xml:space="preserve">Ist Ihm das Lebensbuch nun aufgeschlossen, </w:t>
      </w:r>
    </w:p>
    <w:p w14:paraId="49969E64" w14:textId="77777777" w:rsidR="003E727B" w:rsidRDefault="003E727B" w:rsidP="003E727B">
      <w:pPr>
        <w:pStyle w:val="StandardWeb"/>
      </w:pPr>
      <w:r>
        <w:t>Das allen Menschen und dem Himmelsheere</w:t>
      </w:r>
      <w:r>
        <w:br/>
        <w:t xml:space="preserve">Sonst ein versiegelt Buch geblieben wäre. </w:t>
      </w:r>
    </w:p>
    <w:p w14:paraId="324738F3" w14:textId="77777777" w:rsidR="003E727B" w:rsidRDefault="003E727B" w:rsidP="003E727B">
      <w:pPr>
        <w:pStyle w:val="StandardWeb"/>
      </w:pPr>
      <w:r>
        <w:lastRenderedPageBreak/>
        <w:t xml:space="preserve">Es stehet nun in diesem Buche </w:t>
      </w:r>
      <w:proofErr w:type="spellStart"/>
      <w:r>
        <w:t>drinne</w:t>
      </w:r>
      <w:proofErr w:type="spellEnd"/>
      <w:r>
        <w:br/>
        <w:t xml:space="preserve">So manch Gericht, bestimmt vom Anbeginne, </w:t>
      </w:r>
    </w:p>
    <w:p w14:paraId="7160833D" w14:textId="77777777" w:rsidR="003E727B" w:rsidRDefault="003E727B" w:rsidP="003E727B">
      <w:pPr>
        <w:pStyle w:val="StandardWeb"/>
      </w:pPr>
      <w:r>
        <w:t xml:space="preserve">So manch Geheimnis, das stets </w:t>
      </w:r>
      <w:proofErr w:type="spellStart"/>
      <w:r>
        <w:t>zugewesen</w:t>
      </w:r>
      <w:proofErr w:type="spellEnd"/>
      <w:r>
        <w:t>,</w:t>
      </w:r>
      <w:r>
        <w:br/>
        <w:t xml:space="preserve">Bis Jesu Blick es hell heraus gelesen. </w:t>
      </w:r>
    </w:p>
    <w:p w14:paraId="1E97A782" w14:textId="77777777" w:rsidR="003E727B" w:rsidRDefault="003E727B" w:rsidP="003E727B">
      <w:pPr>
        <w:pStyle w:val="StandardWeb"/>
      </w:pPr>
      <w:proofErr w:type="spellStart"/>
      <w:r>
        <w:t>Nimm’s</w:t>
      </w:r>
      <w:proofErr w:type="spellEnd"/>
      <w:r>
        <w:t>, Lamm! und lies dem Vater alle Namen.</w:t>
      </w:r>
      <w:r>
        <w:br/>
        <w:t xml:space="preserve">Von dem Dir ewig zugedachten Samen, </w:t>
      </w:r>
    </w:p>
    <w:p w14:paraId="3B01F2E1" w14:textId="77777777" w:rsidR="003E727B" w:rsidRDefault="003E727B" w:rsidP="003E727B">
      <w:pPr>
        <w:pStyle w:val="StandardWeb"/>
      </w:pPr>
      <w:r>
        <w:t xml:space="preserve">Und lies uns unter diesen </w:t>
      </w:r>
      <w:proofErr w:type="spellStart"/>
      <w:r>
        <w:t>selgen</w:t>
      </w:r>
      <w:proofErr w:type="spellEnd"/>
      <w:r>
        <w:t xml:space="preserve"> Scharen!</w:t>
      </w:r>
      <w:r>
        <w:br/>
        <w:t xml:space="preserve">Dann lassen wir all‘ andre Dinge fahren, </w:t>
      </w:r>
    </w:p>
    <w:p w14:paraId="54CF749C" w14:textId="77777777" w:rsidR="003E727B" w:rsidRDefault="003E727B" w:rsidP="003E727B">
      <w:pPr>
        <w:pStyle w:val="StandardWeb"/>
      </w:pPr>
      <w:r>
        <w:t>Bis jedes Herz das große Wort gefunden:</w:t>
      </w:r>
      <w:r>
        <w:br/>
        <w:t xml:space="preserve">„Die Himmel drehen sich um Jesu Wunden!“ </w:t>
      </w:r>
    </w:p>
    <w:p w14:paraId="3E5D53C5" w14:textId="123CEC01" w:rsidR="00A07C03" w:rsidRDefault="00A07C03" w:rsidP="00A07C03">
      <w:pPr>
        <w:pStyle w:val="berschrift1"/>
      </w:pPr>
      <w:r>
        <w:t>Das ist mir sonnenklar</w:t>
      </w:r>
    </w:p>
    <w:p w14:paraId="1D63818A" w14:textId="77777777" w:rsidR="00A07C03" w:rsidRDefault="00A07C03" w:rsidP="00A07C03">
      <w:pPr>
        <w:pStyle w:val="StandardWeb"/>
      </w:pPr>
      <w:r>
        <w:t>Das ist mir sonnenklar,</w:t>
      </w:r>
      <w:r>
        <w:br/>
        <w:t>Dass ich des Heilands war</w:t>
      </w:r>
      <w:r>
        <w:br/>
        <w:t>von meiner ersten Wiegen;</w:t>
      </w:r>
      <w:r>
        <w:br/>
        <w:t>Ich weiß es an den Zügen,</w:t>
      </w:r>
      <w:r>
        <w:br/>
        <w:t>Die nun seit so viel Jahren</w:t>
      </w:r>
      <w:r>
        <w:br/>
        <w:t xml:space="preserve">An mir sich offenbaren. </w:t>
      </w:r>
    </w:p>
    <w:p w14:paraId="0D6D3DDD" w14:textId="77777777" w:rsidR="00A07C03" w:rsidRDefault="00A07C03" w:rsidP="00A07C03">
      <w:pPr>
        <w:pStyle w:val="StandardWeb"/>
      </w:pPr>
      <w:r>
        <w:t>Und das ist auch gewiss,</w:t>
      </w:r>
      <w:r>
        <w:br/>
        <w:t>Dass ich durch keinen Riss</w:t>
      </w:r>
      <w:r>
        <w:br/>
        <w:t>Auf dieser seiner Erde</w:t>
      </w:r>
      <w:r>
        <w:br/>
        <w:t xml:space="preserve">Von Ihm </w:t>
      </w:r>
      <w:proofErr w:type="spellStart"/>
      <w:r>
        <w:t>getrennet</w:t>
      </w:r>
      <w:proofErr w:type="spellEnd"/>
      <w:r>
        <w:t xml:space="preserve"> werde,</w:t>
      </w:r>
      <w:r>
        <w:br/>
        <w:t>Durch Ehre oder Schande,</w:t>
      </w:r>
      <w:r>
        <w:br/>
        <w:t xml:space="preserve">Noch durch geheime Bande. </w:t>
      </w:r>
    </w:p>
    <w:p w14:paraId="32EAF9A3" w14:textId="77777777" w:rsidR="00A07C03" w:rsidRDefault="00A07C03" w:rsidP="00A07C03">
      <w:pPr>
        <w:pStyle w:val="StandardWeb"/>
      </w:pPr>
      <w:r>
        <w:t>Auch weiß ich, dass mein Sinn</w:t>
      </w:r>
      <w:r>
        <w:br/>
        <w:t>Vor Ihm in Staub sinkt hin,</w:t>
      </w:r>
      <w:r>
        <w:br/>
        <w:t>Und sucht zu Seinen Füßen</w:t>
      </w:r>
      <w:r>
        <w:br/>
        <w:t>In Liebe zu zerfließen,</w:t>
      </w:r>
      <w:r>
        <w:br/>
        <w:t>Weiß sonst von keinem Haupte,</w:t>
      </w:r>
      <w:r>
        <w:br/>
        <w:t xml:space="preserve">Daran mein Herze glaubte. </w:t>
      </w:r>
    </w:p>
    <w:p w14:paraId="7B77BE73" w14:textId="77777777" w:rsidR="00A07C03" w:rsidRDefault="00A07C03" w:rsidP="00A07C03">
      <w:pPr>
        <w:pStyle w:val="StandardWeb"/>
      </w:pPr>
      <w:r>
        <w:t xml:space="preserve">Und daran </w:t>
      </w:r>
      <w:proofErr w:type="spellStart"/>
      <w:r>
        <w:t>zweifl</w:t>
      </w:r>
      <w:proofErr w:type="spellEnd"/>
      <w:r>
        <w:t>‘ ich nicht,</w:t>
      </w:r>
      <w:r>
        <w:br/>
        <w:t>Dass Seine Liebespflicht,</w:t>
      </w:r>
      <w:r>
        <w:br/>
        <w:t>Die er am Kreuz geschworen,</w:t>
      </w:r>
      <w:r>
        <w:br/>
        <w:t>Da Er uns auserkoren,</w:t>
      </w:r>
      <w:r>
        <w:br/>
        <w:t>Auch mit auf mich gerichtet,</w:t>
      </w:r>
      <w:r>
        <w:br/>
        <w:t xml:space="preserve">Und Er mein Bestes dichtet. </w:t>
      </w:r>
    </w:p>
    <w:p w14:paraId="3BD2329F" w14:textId="77777777" w:rsidR="00A07C03" w:rsidRDefault="00A07C03" w:rsidP="00A07C03">
      <w:pPr>
        <w:pStyle w:val="StandardWeb"/>
      </w:pPr>
      <w:r>
        <w:t>Allein, Du Liebessohn!</w:t>
      </w:r>
      <w:r>
        <w:br/>
        <w:t>Bin ich Dein wahrer Lohn,</w:t>
      </w:r>
      <w:r>
        <w:br/>
        <w:t>Bin ich in Allem Deine,</w:t>
      </w:r>
      <w:r>
        <w:br/>
        <w:t>Bin ich so völlig kleine,</w:t>
      </w:r>
      <w:r>
        <w:br/>
        <w:t>Bin ich Dein Waffenträger,</w:t>
      </w:r>
      <w:r>
        <w:br/>
        <w:t xml:space="preserve">Und einer Deiner Jäger: </w:t>
      </w:r>
    </w:p>
    <w:p w14:paraId="09ECC685" w14:textId="77777777" w:rsidR="00A07C03" w:rsidRDefault="00A07C03" w:rsidP="00A07C03">
      <w:pPr>
        <w:pStyle w:val="StandardWeb"/>
      </w:pPr>
      <w:r>
        <w:lastRenderedPageBreak/>
        <w:t>Wohlan! so bitt‘ ich Dich,</w:t>
      </w:r>
      <w:r>
        <w:br/>
        <w:t>Mein Haupt, mich inniglich</w:t>
      </w:r>
      <w:r>
        <w:br/>
        <w:t>Dem Vater vorzutragen,</w:t>
      </w:r>
      <w:r>
        <w:br/>
        <w:t>Und für mich gut zu sagen:</w:t>
      </w:r>
      <w:r>
        <w:br/>
        <w:t>Dass ich mit tausend Freuden</w:t>
      </w:r>
      <w:r>
        <w:br/>
        <w:t xml:space="preserve">Will Seinethalben leiden! </w:t>
      </w:r>
    </w:p>
    <w:p w14:paraId="5B889E1A" w14:textId="77777777" w:rsidR="00A07C03" w:rsidRPr="00EA2908" w:rsidRDefault="00A07C03" w:rsidP="00A07C03">
      <w:pPr>
        <w:pStyle w:val="StandardWeb"/>
        <w:rPr>
          <w:i/>
        </w:rPr>
      </w:pPr>
      <w:r w:rsidRPr="00EA2908">
        <w:rPr>
          <w:i/>
        </w:rPr>
        <w:t>(1735.)</w:t>
      </w:r>
    </w:p>
    <w:p w14:paraId="6A9145BA" w14:textId="77777777" w:rsidR="003C0074" w:rsidRDefault="003C0074" w:rsidP="003C0074">
      <w:pPr>
        <w:pStyle w:val="berschrift1"/>
      </w:pPr>
      <w:r>
        <w:t>Das Weihnachtsfest</w:t>
      </w:r>
    </w:p>
    <w:p w14:paraId="622CD8DE" w14:textId="01EE0DAA" w:rsidR="003C0074" w:rsidRDefault="003C0074" w:rsidP="003C0074">
      <w:pPr>
        <w:pStyle w:val="StandardWeb"/>
      </w:pPr>
      <w:r>
        <w:t>Das Weihnachtsfest,</w:t>
      </w:r>
      <w:r>
        <w:br/>
        <w:t>Das Gott uns lässt</w:t>
      </w:r>
      <w:r>
        <w:br/>
      </w:r>
      <w:proofErr w:type="spellStart"/>
      <w:r>
        <w:t>Auf’s</w:t>
      </w:r>
      <w:proofErr w:type="spellEnd"/>
      <w:r>
        <w:t xml:space="preserve"> Neue wohl und hoch vergnügt erleben,</w:t>
      </w:r>
      <w:r>
        <w:br/>
        <w:t xml:space="preserve">Bringt </w:t>
      </w:r>
      <w:proofErr w:type="spellStart"/>
      <w:r>
        <w:t>Wonn</w:t>
      </w:r>
      <w:proofErr w:type="spellEnd"/>
      <w:r>
        <w:t>‘ und Freud‘</w:t>
      </w:r>
      <w:r>
        <w:br/>
        <w:t>Der Christenheit;</w:t>
      </w:r>
      <w:r>
        <w:br/>
        <w:t>Drum lasst uns Gottes Wundertat erheben!</w:t>
      </w:r>
    </w:p>
    <w:p w14:paraId="6D88B6DB" w14:textId="77777777" w:rsidR="003C0074" w:rsidRDefault="003C0074" w:rsidP="003C0074">
      <w:pPr>
        <w:pStyle w:val="StandardWeb"/>
      </w:pPr>
      <w:r>
        <w:t>Gott liebt die Welt,</w:t>
      </w:r>
      <w:r>
        <w:br/>
        <w:t>Weil er sich stellt</w:t>
      </w:r>
      <w:r>
        <w:br/>
        <w:t>Zum Bürgen dar in unsern großen Nöten;</w:t>
      </w:r>
      <w:r>
        <w:br/>
        <w:t>Gott ist uns hold,</w:t>
      </w:r>
      <w:r>
        <w:br/>
        <w:t>Und hat das Gold</w:t>
      </w:r>
      <w:r>
        <w:br/>
        <w:t>Der Unschuld selbst im Feuer lassen löten.</w:t>
      </w:r>
    </w:p>
    <w:p w14:paraId="30DBD337" w14:textId="77777777" w:rsidR="003C0074" w:rsidRDefault="003C0074" w:rsidP="003C0074">
      <w:pPr>
        <w:pStyle w:val="StandardWeb"/>
      </w:pPr>
      <w:r>
        <w:t>Bedenkt den Tod,</w:t>
      </w:r>
      <w:r>
        <w:br/>
        <w:t>Die große Not.</w:t>
      </w:r>
      <w:r>
        <w:br/>
        <w:t>Die Er um unsertwillen hat gelitten!</w:t>
      </w:r>
      <w:r>
        <w:br/>
        <w:t>Ach, danket Ihm</w:t>
      </w:r>
      <w:r>
        <w:br/>
        <w:t xml:space="preserve">Mit heller </w:t>
      </w:r>
      <w:proofErr w:type="spellStart"/>
      <w:r>
        <w:t>Stimm</w:t>
      </w:r>
      <w:proofErr w:type="spellEnd"/>
      <w:r>
        <w:t>‘:</w:t>
      </w:r>
      <w:r>
        <w:br/>
        <w:t>Er stillt den Zorn, und stellt sich in die Mitten!</w:t>
      </w:r>
    </w:p>
    <w:p w14:paraId="7C42AEEE" w14:textId="77777777" w:rsidR="003C0074" w:rsidRDefault="003C0074" w:rsidP="003C0074">
      <w:pPr>
        <w:pStyle w:val="StandardWeb"/>
      </w:pPr>
      <w:r>
        <w:t>Nachdem er nun,</w:t>
      </w:r>
      <w:r>
        <w:br/>
        <w:t>Dies uns zu tun,</w:t>
      </w:r>
      <w:r>
        <w:br/>
        <w:t>Sich keine Müh‘ und Arbeit lassen dauern,</w:t>
      </w:r>
      <w:r>
        <w:br/>
        <w:t>Wer wollte denn</w:t>
      </w:r>
      <w:r>
        <w:br/>
        <w:t xml:space="preserve">Nicht fest </w:t>
      </w:r>
      <w:proofErr w:type="spellStart"/>
      <w:r>
        <w:t>bestehn</w:t>
      </w:r>
      <w:proofErr w:type="spellEnd"/>
      <w:r>
        <w:t>,</w:t>
      </w:r>
      <w:r>
        <w:br/>
        <w:t>Wie Stahl und eisenfest erhöhte Mauern?</w:t>
      </w:r>
    </w:p>
    <w:p w14:paraId="253DEB61" w14:textId="77777777" w:rsidR="003C0074" w:rsidRDefault="003C0074" w:rsidP="003C0074">
      <w:pPr>
        <w:pStyle w:val="StandardWeb"/>
      </w:pPr>
      <w:r>
        <w:t>Erhebet Ihn</w:t>
      </w:r>
      <w:r>
        <w:br/>
        <w:t>und euren Sinn!</w:t>
      </w:r>
      <w:r>
        <w:br/>
        <w:t xml:space="preserve">Denn Seinen Ruhm kann Niemand </w:t>
      </w:r>
      <w:proofErr w:type="spellStart"/>
      <w:r>
        <w:t>gnugsam</w:t>
      </w:r>
      <w:proofErr w:type="spellEnd"/>
      <w:r>
        <w:t xml:space="preserve"> preisen;</w:t>
      </w:r>
      <w:r>
        <w:br/>
        <w:t>So wird der HErr</w:t>
      </w:r>
      <w:r>
        <w:br/>
        <w:t>Uns auch noch mehr,</w:t>
      </w:r>
      <w:r>
        <w:br/>
        <w:t>Als er bisher verliehen hat, erweisen.</w:t>
      </w:r>
    </w:p>
    <w:p w14:paraId="20D0CC2A" w14:textId="77777777" w:rsidR="003976FA" w:rsidRDefault="003976FA" w:rsidP="003976FA">
      <w:pPr>
        <w:pStyle w:val="berschrift1"/>
      </w:pPr>
      <w:r>
        <w:t>Dem Lamm gebühret doch Alles gar</w:t>
      </w:r>
    </w:p>
    <w:p w14:paraId="05353809" w14:textId="77777777" w:rsidR="003976FA" w:rsidRDefault="003976FA" w:rsidP="003976FA">
      <w:pPr>
        <w:pStyle w:val="StandardWeb"/>
      </w:pPr>
      <w:r>
        <w:t>Dem Lamm gebühret doch Alles gar,</w:t>
      </w:r>
      <w:r>
        <w:br/>
        <w:t>Dieweil Er unser Schuldopfer war,</w:t>
      </w:r>
      <w:r>
        <w:br/>
      </w:r>
      <w:r>
        <w:lastRenderedPageBreak/>
        <w:t>Der getreue Heiland, der HErr der Welten,</w:t>
      </w:r>
      <w:r>
        <w:br/>
        <w:t>Dessen Blut muss zur Erlösung gelten</w:t>
      </w:r>
      <w:r>
        <w:br/>
        <w:t xml:space="preserve">Für alle Welt! </w:t>
      </w:r>
    </w:p>
    <w:p w14:paraId="65B35D66" w14:textId="77777777" w:rsidR="003976FA" w:rsidRDefault="003976FA" w:rsidP="003976FA">
      <w:pPr>
        <w:pStyle w:val="StandardWeb"/>
      </w:pPr>
      <w:r>
        <w:t>Lass uns in Deiner Lieb‘ nehmen zu,</w:t>
      </w:r>
      <w:r>
        <w:br/>
        <w:t>Und Dich erkennen, Du Liebe, Du!</w:t>
      </w:r>
      <w:r>
        <w:br/>
        <w:t xml:space="preserve">Dass wir </w:t>
      </w:r>
      <w:proofErr w:type="spellStart"/>
      <w:r>
        <w:t>steh’n</w:t>
      </w:r>
      <w:proofErr w:type="spellEnd"/>
      <w:r>
        <w:t xml:space="preserve"> im Glauben, im Geist Dir dienen,</w:t>
      </w:r>
      <w:r>
        <w:br/>
        <w:t xml:space="preserve">Schmecken und fühlen Dein </w:t>
      </w:r>
      <w:proofErr w:type="spellStart"/>
      <w:r>
        <w:t>Blutversühnen</w:t>
      </w:r>
      <w:proofErr w:type="spellEnd"/>
      <w:r>
        <w:t>,</w:t>
      </w:r>
      <w:r>
        <w:br/>
        <w:t xml:space="preserve">Danach uns </w:t>
      </w:r>
      <w:proofErr w:type="spellStart"/>
      <w:r>
        <w:t>dürst’t</w:t>
      </w:r>
      <w:proofErr w:type="spellEnd"/>
      <w:r>
        <w:t xml:space="preserve">! </w:t>
      </w:r>
    </w:p>
    <w:p w14:paraId="2D1311BC" w14:textId="77777777" w:rsidR="003976FA" w:rsidRDefault="003976FA" w:rsidP="003976FA">
      <w:pPr>
        <w:pStyle w:val="StandardWeb"/>
      </w:pPr>
      <w:r>
        <w:t>Denn wir sind doch Dein ererbtes Gut,</w:t>
      </w:r>
      <w:r>
        <w:br/>
        <w:t>Erworben, Lamm, durch Dein teures Blut,</w:t>
      </w:r>
      <w:r>
        <w:br/>
        <w:t xml:space="preserve">Der uns zum Lohn Deines </w:t>
      </w:r>
      <w:proofErr w:type="spellStart"/>
      <w:r>
        <w:t>bittern</w:t>
      </w:r>
      <w:proofErr w:type="spellEnd"/>
      <w:r>
        <w:t xml:space="preserve"> Spottes</w:t>
      </w:r>
      <w:r>
        <w:br/>
        <w:t>Nach dem Rat des Vaters, des ew’gen Gottes,</w:t>
      </w:r>
      <w:r>
        <w:br/>
        <w:t>Dir‘ hat geschenkt.</w:t>
      </w:r>
    </w:p>
    <w:p w14:paraId="4F9C208E" w14:textId="77777777" w:rsidR="003976FA" w:rsidRDefault="003976FA" w:rsidP="003976FA">
      <w:pPr>
        <w:pStyle w:val="StandardWeb"/>
      </w:pPr>
      <w:r>
        <w:t>O wenn der Geist Deiner Herrlichkeit,</w:t>
      </w:r>
      <w:r>
        <w:br/>
        <w:t>Des Zeugnis stetig nur Dir sich weiht,</w:t>
      </w:r>
      <w:r>
        <w:br/>
        <w:t>Mich doch immer triebe! Das ist mein Meistes:</w:t>
      </w:r>
      <w:r>
        <w:br/>
        <w:t>Ich wär‘ am liebsten ein Knecht des Geistes,</w:t>
      </w:r>
      <w:r>
        <w:br/>
        <w:t>Der Dich verklärt!</w:t>
      </w:r>
    </w:p>
    <w:p w14:paraId="3399B776" w14:textId="77777777" w:rsidR="003976FA" w:rsidRDefault="003976FA" w:rsidP="003976FA">
      <w:pPr>
        <w:pStyle w:val="StandardWeb"/>
      </w:pPr>
      <w:r>
        <w:t>Ich hab‘ in Deiner Nägel Mal‘</w:t>
      </w:r>
      <w:r>
        <w:br/>
        <w:t>Einmal von ewiger Gnadenwahl</w:t>
      </w:r>
      <w:r>
        <w:br/>
        <w:t>Einen Blick gesehen, der bleibt mir immer:</w:t>
      </w:r>
      <w:r>
        <w:br/>
        <w:t>Und meine Seele geht bei dem Schimmer</w:t>
      </w:r>
      <w:r>
        <w:br/>
        <w:t>Der Wunden heim.</w:t>
      </w:r>
    </w:p>
    <w:p w14:paraId="2B1FF579" w14:textId="77777777" w:rsidR="003976FA" w:rsidRDefault="003976FA" w:rsidP="003976FA">
      <w:pPr>
        <w:pStyle w:val="StandardWeb"/>
      </w:pPr>
      <w:r>
        <w:t>Ich brauch‘ es nicht nur zur Überfahrt,</w:t>
      </w:r>
      <w:r>
        <w:br/>
        <w:t>Sondern mein Herz ist von solcher Art:</w:t>
      </w:r>
      <w:r>
        <w:br/>
        <w:t>Es hat keinen Frieden, es wohnt im Dunkeln,</w:t>
      </w:r>
      <w:r>
        <w:br/>
        <w:t>Wenn ihm nicht immer recht helle funkeln</w:t>
      </w:r>
      <w:r>
        <w:br/>
        <w:t xml:space="preserve">Dein Nam‘ und Kreuz. </w:t>
      </w:r>
    </w:p>
    <w:p w14:paraId="0418E100" w14:textId="77777777" w:rsidR="003976FA" w:rsidRDefault="003976FA" w:rsidP="003976FA">
      <w:pPr>
        <w:pStyle w:val="StandardWeb"/>
      </w:pPr>
      <w:r>
        <w:t>Mein Heiland liebt mich von Herzensgrund,</w:t>
      </w:r>
      <w:r>
        <w:br/>
        <w:t>Von Ihm geht über der treue Mund;</w:t>
      </w:r>
      <w:r>
        <w:br/>
        <w:t>Meine Sündenstirne, die hat ein Siegel,</w:t>
      </w:r>
      <w:r>
        <w:br/>
        <w:t>Unsichtbar hier; doch auf Salems Hügel</w:t>
      </w:r>
      <w:r>
        <w:br/>
        <w:t xml:space="preserve">Sieht’s alle Welt. </w:t>
      </w:r>
    </w:p>
    <w:p w14:paraId="497C7FC3" w14:textId="77777777" w:rsidR="003976FA" w:rsidRDefault="003976FA" w:rsidP="003976FA">
      <w:pPr>
        <w:pStyle w:val="StandardWeb"/>
      </w:pPr>
      <w:r>
        <w:t>O dass Dein bitteres Leiden mir</w:t>
      </w:r>
      <w:r>
        <w:br/>
        <w:t xml:space="preserve">Nicht aus dem Sinne </w:t>
      </w:r>
      <w:proofErr w:type="spellStart"/>
      <w:r>
        <w:t>käm</w:t>
      </w:r>
      <w:proofErr w:type="spellEnd"/>
      <w:r>
        <w:t>‘ für und für,</w:t>
      </w:r>
      <w:r>
        <w:br/>
        <w:t xml:space="preserve">Und ich nie vergäße, was </w:t>
      </w:r>
      <w:proofErr w:type="spellStart"/>
      <w:r>
        <w:t>Dich’s</w:t>
      </w:r>
      <w:proofErr w:type="spellEnd"/>
      <w:r>
        <w:t xml:space="preserve"> Erlösen</w:t>
      </w:r>
      <w:r>
        <w:br/>
        <w:t>Deiner Geschöpfe von allem Bösen</w:t>
      </w:r>
      <w:r>
        <w:br/>
        <w:t xml:space="preserve">Gekostet hat! </w:t>
      </w:r>
    </w:p>
    <w:p w14:paraId="483E2F9C" w14:textId="77777777" w:rsidR="003976FA" w:rsidRDefault="003976FA" w:rsidP="003976FA">
      <w:pPr>
        <w:pStyle w:val="StandardWeb"/>
      </w:pPr>
      <w:r>
        <w:t>Halt unsre Seelen Dir immer keusch!</w:t>
      </w:r>
      <w:r>
        <w:br/>
        <w:t>Wir sind ja doch Dein Gebein und Fleisch;</w:t>
      </w:r>
      <w:r>
        <w:br/>
        <w:t>So wird bei uns Allen, kraft Deines Blutes,</w:t>
      </w:r>
      <w:r>
        <w:br/>
      </w:r>
      <w:proofErr w:type="spellStart"/>
      <w:r>
        <w:t>Lammsart</w:t>
      </w:r>
      <w:proofErr w:type="spellEnd"/>
      <w:r>
        <w:t xml:space="preserve"> und Feuer des Löwenmutes</w:t>
      </w:r>
      <w:r>
        <w:br/>
        <w:t xml:space="preserve">Zu sehen sein. </w:t>
      </w:r>
    </w:p>
    <w:p w14:paraId="14B5505C" w14:textId="77777777" w:rsidR="003976FA" w:rsidRDefault="003976FA" w:rsidP="003976FA">
      <w:pPr>
        <w:pStyle w:val="StandardWeb"/>
      </w:pPr>
      <w:r>
        <w:lastRenderedPageBreak/>
        <w:t>HErr! eine Bitte noch zum Beschluss</w:t>
      </w:r>
      <w:r>
        <w:br/>
        <w:t>Leg‘ ich von Herzensgrund Dir zu Fuß:</w:t>
      </w:r>
      <w:r>
        <w:br/>
        <w:t>Lass mich gegen Alles, was mich aufwiegeln</w:t>
      </w:r>
      <w:r>
        <w:br/>
        <w:t>Gegen Dich möchte, durchaus versiegeln</w:t>
      </w:r>
      <w:r>
        <w:br/>
        <w:t xml:space="preserve">Durch Deine Kraft! </w:t>
      </w:r>
    </w:p>
    <w:p w14:paraId="0AD8A75A" w14:textId="77777777" w:rsidR="003976FA" w:rsidRDefault="003976FA" w:rsidP="003976FA">
      <w:pPr>
        <w:pStyle w:val="StandardWeb"/>
      </w:pPr>
      <w:r>
        <w:t>Aber wenn Du willst im Herzen sein,</w:t>
      </w:r>
      <w:r>
        <w:br/>
        <w:t>Komm Du, tritt ohne Bedenken ein!</w:t>
      </w:r>
      <w:r>
        <w:br/>
        <w:t xml:space="preserve">Doch Du bist schon </w:t>
      </w:r>
      <w:proofErr w:type="spellStart"/>
      <w:r>
        <w:t>drinne</w:t>
      </w:r>
      <w:proofErr w:type="spellEnd"/>
      <w:r>
        <w:t>; – so bleib‘, ach, bleibe!</w:t>
      </w:r>
      <w:r>
        <w:br/>
        <w:t>Doch ja, Du bleibest! Was wär‘ am Leibe,</w:t>
      </w:r>
      <w:r>
        <w:br/>
        <w:t xml:space="preserve">Wenn’s Haupt nicht wär‘? </w:t>
      </w:r>
    </w:p>
    <w:p w14:paraId="3498D793" w14:textId="77777777" w:rsidR="003976FA" w:rsidRPr="003976FA" w:rsidRDefault="003976FA" w:rsidP="003976FA">
      <w:pPr>
        <w:pStyle w:val="StandardWeb"/>
        <w:rPr>
          <w:i/>
        </w:rPr>
      </w:pPr>
      <w:r w:rsidRPr="003976FA">
        <w:rPr>
          <w:i/>
        </w:rPr>
        <w:t>(1740.)</w:t>
      </w:r>
    </w:p>
    <w:p w14:paraId="1D0CB77A" w14:textId="77777777" w:rsidR="00A07C03" w:rsidRDefault="00A07C03" w:rsidP="00A07C03">
      <w:pPr>
        <w:pStyle w:val="berschrift1"/>
      </w:pPr>
      <w:r>
        <w:t>Der Du die Menschen aus der Nacht</w:t>
      </w:r>
    </w:p>
    <w:p w14:paraId="0BE78F87" w14:textId="77777777" w:rsidR="00A07C03" w:rsidRDefault="00A07C03" w:rsidP="00A07C03">
      <w:pPr>
        <w:pStyle w:val="StandardWeb"/>
      </w:pPr>
      <w:r>
        <w:t>Der Du die Menschen aus der Nacht</w:t>
      </w:r>
      <w:r>
        <w:br/>
        <w:t>Zu Deinem Licht berufen,</w:t>
      </w:r>
      <w:r>
        <w:br/>
        <w:t>Und bringest sie zu Deiner Pracht</w:t>
      </w:r>
      <w:r>
        <w:br/>
        <w:t>Durch manche Grad‘ und Stufen:</w:t>
      </w:r>
      <w:r>
        <w:br/>
        <w:t>Wir werfen uns allhier</w:t>
      </w:r>
      <w:r>
        <w:br/>
        <w:t>Dir, treuem Herzen, für,</w:t>
      </w:r>
      <w:r>
        <w:br/>
        <w:t>Dieweil wir auch von Deinem Schein</w:t>
      </w:r>
      <w:r>
        <w:br/>
        <w:t xml:space="preserve">Zum Leben </w:t>
      </w:r>
      <w:proofErr w:type="spellStart"/>
      <w:r>
        <w:t>aufgewecket</w:t>
      </w:r>
      <w:proofErr w:type="spellEnd"/>
      <w:r>
        <w:t xml:space="preserve"> sein. </w:t>
      </w:r>
    </w:p>
    <w:p w14:paraId="4D79D71A" w14:textId="77777777" w:rsidR="00A07C03" w:rsidRDefault="00A07C03" w:rsidP="00A07C03">
      <w:pPr>
        <w:pStyle w:val="StandardWeb"/>
      </w:pPr>
      <w:r>
        <w:t xml:space="preserve">Darf unser </w:t>
      </w:r>
      <w:proofErr w:type="spellStart"/>
      <w:r>
        <w:t>Inn’res</w:t>
      </w:r>
      <w:proofErr w:type="spellEnd"/>
      <w:r>
        <w:t xml:space="preserve"> kühne sein,</w:t>
      </w:r>
      <w:r>
        <w:br/>
        <w:t>Und Deinem Herzen sagen,</w:t>
      </w:r>
      <w:r>
        <w:br/>
        <w:t>Was wir bisher für eine Pein</w:t>
      </w:r>
      <w:r>
        <w:br/>
        <w:t>Mit uns umher getragen:</w:t>
      </w:r>
      <w:r>
        <w:br/>
        <w:t>So klagen wir uns an</w:t>
      </w:r>
      <w:r>
        <w:br/>
        <w:t xml:space="preserve">Als die da </w:t>
      </w:r>
      <w:proofErr w:type="spellStart"/>
      <w:r>
        <w:t>missgetan</w:t>
      </w:r>
      <w:proofErr w:type="spellEnd"/>
      <w:r>
        <w:t>,</w:t>
      </w:r>
      <w:r>
        <w:br/>
        <w:t>Als Seelen, die Dich angeblickt,</w:t>
      </w:r>
      <w:r>
        <w:br/>
        <w:t xml:space="preserve">Dir aber langsam nachgerückt. </w:t>
      </w:r>
    </w:p>
    <w:p w14:paraId="563DEEF7" w14:textId="77777777" w:rsidR="00A07C03" w:rsidRDefault="00A07C03" w:rsidP="00A07C03">
      <w:pPr>
        <w:pStyle w:val="StandardWeb"/>
      </w:pPr>
      <w:r>
        <w:t>Wir wären gerne Deinem Sinn</w:t>
      </w:r>
      <w:r>
        <w:br/>
        <w:t>Und Deinem Herzen näher;</w:t>
      </w:r>
      <w:r>
        <w:br/>
        <w:t>Allein der Geist sinkt immer hin,</w:t>
      </w:r>
      <w:r>
        <w:br/>
        <w:t>Das Fleisch wird immer zäher.</w:t>
      </w:r>
      <w:r>
        <w:br/>
        <w:t>Wenn Deine Liebesglut</w:t>
      </w:r>
      <w:r>
        <w:br/>
        <w:t>Nicht Wunder an uns tut,</w:t>
      </w:r>
      <w:r>
        <w:br/>
        <w:t>So kommen wir in kurzer Zeit</w:t>
      </w:r>
      <w:r>
        <w:br/>
        <w:t xml:space="preserve">Vom trägen Sinn zur </w:t>
      </w:r>
      <w:proofErr w:type="spellStart"/>
      <w:r>
        <w:t>Lauigkeit</w:t>
      </w:r>
      <w:proofErr w:type="spellEnd"/>
      <w:r>
        <w:t xml:space="preserve">. </w:t>
      </w:r>
    </w:p>
    <w:p w14:paraId="21055080" w14:textId="77777777" w:rsidR="00A07C03" w:rsidRDefault="00A07C03" w:rsidP="00A07C03">
      <w:pPr>
        <w:pStyle w:val="StandardWeb"/>
      </w:pPr>
      <w:r>
        <w:t>Erwecke die in uns von Dir</w:t>
      </w:r>
      <w:r>
        <w:br/>
        <w:t>Selbst eingelegte Gabe,</w:t>
      </w:r>
      <w:r>
        <w:br/>
        <w:t>Dass Deine Lehre volle Zier</w:t>
      </w:r>
      <w:r>
        <w:br/>
        <w:t>Von unserm Wandel habe!</w:t>
      </w:r>
      <w:r>
        <w:br/>
        <w:t>O dass uns Deine Treu‘</w:t>
      </w:r>
      <w:r>
        <w:br/>
        <w:t>Stets scharf in Liebe sei,</w:t>
      </w:r>
      <w:r>
        <w:br/>
        <w:t>Bis sich der ungewisse Pfad</w:t>
      </w:r>
      <w:r>
        <w:br/>
        <w:t xml:space="preserve">In Felsengrund </w:t>
      </w:r>
      <w:proofErr w:type="spellStart"/>
      <w:r>
        <w:t>gelenket</w:t>
      </w:r>
      <w:proofErr w:type="spellEnd"/>
      <w:r>
        <w:t xml:space="preserve"> hat! </w:t>
      </w:r>
    </w:p>
    <w:p w14:paraId="63EDFF03" w14:textId="77777777" w:rsidR="00A07C03" w:rsidRDefault="00A07C03" w:rsidP="00A07C03">
      <w:pPr>
        <w:pStyle w:val="StandardWeb"/>
      </w:pPr>
      <w:r>
        <w:lastRenderedPageBreak/>
        <w:t>Du hast uns von der Welt befreit;</w:t>
      </w:r>
      <w:r>
        <w:br/>
        <w:t>Das äußre Babel lieget;</w:t>
      </w:r>
      <w:r>
        <w:br/>
        <w:t xml:space="preserve">Allein im </w:t>
      </w:r>
      <w:proofErr w:type="spellStart"/>
      <w:r>
        <w:t>innern</w:t>
      </w:r>
      <w:proofErr w:type="spellEnd"/>
      <w:r>
        <w:t xml:space="preserve"> Seelenstreit</w:t>
      </w:r>
      <w:r>
        <w:br/>
        <w:t xml:space="preserve">Ist noch nicht ganz </w:t>
      </w:r>
      <w:proofErr w:type="spellStart"/>
      <w:r>
        <w:t>gesieget</w:t>
      </w:r>
      <w:proofErr w:type="spellEnd"/>
      <w:r>
        <w:t>:</w:t>
      </w:r>
      <w:r>
        <w:br/>
        <w:t>So lange Leib und Geist</w:t>
      </w:r>
      <w:r>
        <w:br/>
        <w:t>Sich noch geteilt erweist,</w:t>
      </w:r>
      <w:r>
        <w:br/>
        <w:t>Und liebet Etwas außer Dir,</w:t>
      </w:r>
      <w:r>
        <w:br/>
        <w:t xml:space="preserve">So lange ist noch Babel hier. </w:t>
      </w:r>
    </w:p>
    <w:p w14:paraId="3C5CFEFD" w14:textId="77777777" w:rsidR="00A07C03" w:rsidRDefault="00A07C03" w:rsidP="00A07C03">
      <w:pPr>
        <w:pStyle w:val="StandardWeb"/>
      </w:pPr>
      <w:r>
        <w:t>Lamm! das überwunden hat,</w:t>
      </w:r>
      <w:r>
        <w:br/>
        <w:t>Vollführe Deine Siege;</w:t>
      </w:r>
      <w:r>
        <w:br/>
        <w:t xml:space="preserve">Gib in uns keinem Dinge </w:t>
      </w:r>
      <w:proofErr w:type="spellStart"/>
      <w:r>
        <w:t>Statt</w:t>
      </w:r>
      <w:proofErr w:type="spellEnd"/>
      <w:r>
        <w:t>,</w:t>
      </w:r>
      <w:r>
        <w:br/>
        <w:t>Das Dir entgegen liege!</w:t>
      </w:r>
      <w:r>
        <w:br/>
        <w:t>Weil Du uns in Dein Bild</w:t>
      </w:r>
      <w:r>
        <w:br/>
        <w:t xml:space="preserve">So gern gestalten </w:t>
      </w:r>
      <w:proofErr w:type="spellStart"/>
      <w:r>
        <w:t>willt</w:t>
      </w:r>
      <w:proofErr w:type="spellEnd"/>
      <w:r>
        <w:t>,</w:t>
      </w:r>
      <w:r>
        <w:br/>
        <w:t>So schaffe doch noch in der Zeit</w:t>
      </w:r>
      <w:r>
        <w:br/>
        <w:t xml:space="preserve">Mehr sichtbarliche Ähnlichkeit. </w:t>
      </w:r>
    </w:p>
    <w:p w14:paraId="56AF1523" w14:textId="77777777" w:rsidR="00A07C03" w:rsidRDefault="00A07C03" w:rsidP="00A07C03">
      <w:pPr>
        <w:pStyle w:val="StandardWeb"/>
      </w:pPr>
      <w:r>
        <w:t>Wir sagen uns aufs Neue los</w:t>
      </w:r>
      <w:r>
        <w:br/>
        <w:t>Vom ganzen Sündenwesen;</w:t>
      </w:r>
      <w:r>
        <w:br/>
        <w:t>Dir, der Du aus des Vaters Schoß</w:t>
      </w:r>
      <w:r>
        <w:br/>
        <w:t>Zu uns gesandt gewesen,</w:t>
      </w:r>
      <w:r>
        <w:br/>
        <w:t>Sei unser Herz geweiht</w:t>
      </w:r>
      <w:r>
        <w:br/>
        <w:t>Mit voller Willigkeit,</w:t>
      </w:r>
      <w:r>
        <w:br/>
        <w:t>Und Deine Liebe wolle nun</w:t>
      </w:r>
      <w:r>
        <w:br/>
        <w:t xml:space="preserve">Ganz überschwänglich an uns tun! </w:t>
      </w:r>
    </w:p>
    <w:p w14:paraId="15CAC8C4" w14:textId="77777777" w:rsidR="00A07C03" w:rsidRDefault="00A07C03" w:rsidP="00A07C03">
      <w:pPr>
        <w:pStyle w:val="StandardWeb"/>
      </w:pPr>
      <w:r>
        <w:t>Entbind‘ uns nur von alle Dem,</w:t>
      </w:r>
      <w:r>
        <w:br/>
        <w:t>Was sich noch selber meinet,</w:t>
      </w:r>
      <w:r>
        <w:br/>
        <w:t>Und was Dir irgend unbequem</w:t>
      </w:r>
      <w:r>
        <w:br/>
        <w:t>Zu Deinem Dienst erscheinet!</w:t>
      </w:r>
      <w:r>
        <w:br/>
        <w:t>Was Niemand böse glaubt,</w:t>
      </w:r>
      <w:r>
        <w:br/>
        <w:t>Was Jedermann erlaubt,</w:t>
      </w:r>
      <w:r>
        <w:br/>
        <w:t xml:space="preserve">Das </w:t>
      </w:r>
      <w:proofErr w:type="spellStart"/>
      <w:r>
        <w:t>werd</w:t>
      </w:r>
      <w:proofErr w:type="spellEnd"/>
      <w:r>
        <w:t>‘ uns nimmermehr vergönnt,</w:t>
      </w:r>
      <w:r>
        <w:br/>
        <w:t xml:space="preserve">Wenn’s nicht Dein Wort für gut erkennt! </w:t>
      </w:r>
    </w:p>
    <w:p w14:paraId="1F84D402" w14:textId="47B2B5AE" w:rsidR="00A07C03" w:rsidRDefault="00A07C03" w:rsidP="00A07C03">
      <w:pPr>
        <w:pStyle w:val="StandardWeb"/>
      </w:pPr>
      <w:r>
        <w:t>Lass unser Herz und Sinn vor Dir</w:t>
      </w:r>
      <w:r>
        <w:br/>
        <w:t>Sich oft im Geist verbinden,</w:t>
      </w:r>
      <w:r>
        <w:br/>
        <w:t>Jetzt in verbundener Begier</w:t>
      </w:r>
      <w:r>
        <w:br/>
        <w:t>Dein süßes Heil verkünden,</w:t>
      </w:r>
      <w:r>
        <w:br/>
        <w:t>Und dann in Deinem Tod</w:t>
      </w:r>
      <w:r>
        <w:br/>
        <w:t>Um fremd‘ und eigne Not</w:t>
      </w:r>
      <w:r>
        <w:br/>
        <w:t xml:space="preserve">Mit schreiendem Gebet und </w:t>
      </w:r>
      <w:proofErr w:type="spellStart"/>
      <w:r>
        <w:t>Fleh’n</w:t>
      </w:r>
      <w:proofErr w:type="spellEnd"/>
      <w:r>
        <w:br/>
        <w:t xml:space="preserve">Stets zu den Gnadenbergen </w:t>
      </w:r>
      <w:proofErr w:type="spellStart"/>
      <w:r>
        <w:t>seh’n</w:t>
      </w:r>
      <w:proofErr w:type="spellEnd"/>
      <w:r w:rsidR="00E123C5">
        <w:rPr>
          <w:rStyle w:val="Funotenzeichen"/>
        </w:rPr>
        <w:footnoteReference w:id="7"/>
      </w:r>
      <w:r>
        <w:t xml:space="preserve">! </w:t>
      </w:r>
    </w:p>
    <w:p w14:paraId="45C60B2C" w14:textId="77777777" w:rsidR="00A07C03" w:rsidRDefault="00A07C03" w:rsidP="00A07C03">
      <w:pPr>
        <w:pStyle w:val="StandardWeb"/>
      </w:pPr>
      <w:r>
        <w:t>Es werde das zu aller Zeit</w:t>
      </w:r>
      <w:r>
        <w:br/>
        <w:t>Auch von uns selbst bewiesen,</w:t>
      </w:r>
      <w:r>
        <w:br/>
        <w:t>Was wir von Dir mit Freudigkeit</w:t>
      </w:r>
      <w:r>
        <w:br/>
        <w:t>Den Andern angepriesen.</w:t>
      </w:r>
      <w:r>
        <w:br/>
      </w:r>
      <w:r>
        <w:lastRenderedPageBreak/>
        <w:t>So gehe Tat und Wort</w:t>
      </w:r>
      <w:r>
        <w:br/>
        <w:t>Mit gleichen Schritten fort,</w:t>
      </w:r>
      <w:r>
        <w:br/>
        <w:t>Damit uns jener große Tag</w:t>
      </w:r>
      <w:r>
        <w:br/>
      </w:r>
      <w:proofErr w:type="spellStart"/>
      <w:r>
        <w:t>Erfreu’n</w:t>
      </w:r>
      <w:proofErr w:type="spellEnd"/>
      <w:r>
        <w:t xml:space="preserve"> und nicht beschämen mag! </w:t>
      </w:r>
    </w:p>
    <w:p w14:paraId="59A76489" w14:textId="77777777" w:rsidR="00A07C03" w:rsidRDefault="00A07C03" w:rsidP="00A07C03">
      <w:pPr>
        <w:pStyle w:val="StandardWeb"/>
      </w:pPr>
      <w:r>
        <w:t>Gelobt sei Deine Majestät</w:t>
      </w:r>
      <w:r>
        <w:br/>
        <w:t>In ihrer Offenbarung,</w:t>
      </w:r>
      <w:r>
        <w:br/>
        <w:t>Und mit dem treusten Dank erhöht</w:t>
      </w:r>
      <w:r>
        <w:br/>
        <w:t>Für alle die Bewahrung,</w:t>
      </w:r>
      <w:r>
        <w:br/>
        <w:t>Die Du von Jugend an</w:t>
      </w:r>
      <w:r>
        <w:br/>
        <w:t>Bis heut‘ an uns getan,</w:t>
      </w:r>
      <w:r>
        <w:br/>
        <w:t>Dass Deine väterliche Treu‘</w:t>
      </w:r>
      <w:r>
        <w:br/>
        <w:t xml:space="preserve">An uns wohl angewendet sei. </w:t>
      </w:r>
    </w:p>
    <w:p w14:paraId="05C8B58A" w14:textId="77777777" w:rsidR="00A07C03" w:rsidRDefault="00A07C03" w:rsidP="00A07C03">
      <w:pPr>
        <w:pStyle w:val="StandardWeb"/>
      </w:pPr>
      <w:r>
        <w:t>Soll unser Wandel auf der Welt</w:t>
      </w:r>
      <w:r>
        <w:br/>
        <w:t>Noch Jahr‘ und Tage währen,</w:t>
      </w:r>
      <w:r>
        <w:br/>
        <w:t>So tu‘ an uns, wie Dir’s gefällt,</w:t>
      </w:r>
      <w:r>
        <w:br/>
        <w:t>Die Schlacken zu verzehren;</w:t>
      </w:r>
      <w:r>
        <w:br/>
        <w:t>Lass sie in Deiner Pein,</w:t>
      </w:r>
      <w:r>
        <w:br/>
        <w:t>O HErr, vernichtet sein!</w:t>
      </w:r>
      <w:r>
        <w:br/>
      </w:r>
      <w:proofErr w:type="spellStart"/>
      <w:r>
        <w:t>Von Außen</w:t>
      </w:r>
      <w:proofErr w:type="spellEnd"/>
      <w:r>
        <w:t xml:space="preserve"> gönn‘ uns, vor wie nach,</w:t>
      </w:r>
      <w:r>
        <w:br/>
        <w:t xml:space="preserve">Des Kreuzesreiches schöne Schmach! </w:t>
      </w:r>
    </w:p>
    <w:p w14:paraId="7FE91378" w14:textId="69E813E9" w:rsidR="00A07C03" w:rsidRDefault="00A07C03" w:rsidP="00A07C03">
      <w:pPr>
        <w:pStyle w:val="StandardWeb"/>
      </w:pPr>
      <w:r>
        <w:t>Erhalte doch die Herrlichkeit</w:t>
      </w:r>
      <w:r>
        <w:br/>
        <w:t>Vom unbekannten Namen</w:t>
      </w:r>
      <w:r w:rsidR="00E123C5">
        <w:rPr>
          <w:rStyle w:val="Funotenzeichen"/>
        </w:rPr>
        <w:footnoteReference w:id="8"/>
      </w:r>
      <w:r>
        <w:t xml:space="preserve">, </w:t>
      </w:r>
      <w:r>
        <w:br/>
        <w:t>Die unsre Seelen hoch erfreut,</w:t>
      </w:r>
      <w:r>
        <w:br/>
        <w:t>Dem auserwählten Samen,</w:t>
      </w:r>
      <w:r>
        <w:br/>
        <w:t>Dass uns der große Tag</w:t>
      </w:r>
      <w:r>
        <w:br/>
        <w:t>Versiegelt finden mag,</w:t>
      </w:r>
      <w:r>
        <w:br/>
        <w:t>Bis Jesus zur Vergeltungszeit</w:t>
      </w:r>
      <w:r>
        <w:br/>
        <w:t xml:space="preserve">Eröffnet alle Heimlichkeit! </w:t>
      </w:r>
    </w:p>
    <w:p w14:paraId="2B9CE678" w14:textId="77777777" w:rsidR="00A07C03" w:rsidRPr="00EA2908" w:rsidRDefault="00A07C03" w:rsidP="00A07C03">
      <w:pPr>
        <w:pStyle w:val="StandardWeb"/>
        <w:rPr>
          <w:i/>
        </w:rPr>
      </w:pPr>
      <w:r w:rsidRPr="00EA2908">
        <w:rPr>
          <w:i/>
        </w:rPr>
        <w:t>(1726.)</w:t>
      </w:r>
    </w:p>
    <w:p w14:paraId="7CBD397F" w14:textId="77777777" w:rsidR="00EB71C2" w:rsidRDefault="00EB71C2" w:rsidP="00EB71C2">
      <w:pPr>
        <w:pStyle w:val="berschrift1"/>
      </w:pPr>
      <w:r>
        <w:t>Der Du in dem Himmel bist</w:t>
      </w:r>
    </w:p>
    <w:p w14:paraId="0253C5BC" w14:textId="77777777" w:rsidR="00EB71C2" w:rsidRDefault="00EB71C2" w:rsidP="00EB71C2">
      <w:pPr>
        <w:pStyle w:val="StandardWeb"/>
      </w:pPr>
      <w:r>
        <w:t>Der Du in dem Himmel bist,</w:t>
      </w:r>
      <w:r>
        <w:br/>
        <w:t>Seit Dein Sohn, der Eine,</w:t>
      </w:r>
      <w:r>
        <w:br/>
        <w:t>Jesus, unser Bruder ist,</w:t>
      </w:r>
      <w:r>
        <w:br/>
        <w:t xml:space="preserve">Vater der </w:t>
      </w:r>
      <w:proofErr w:type="spellStart"/>
      <w:r>
        <w:t>Gemeine</w:t>
      </w:r>
      <w:proofErr w:type="spellEnd"/>
      <w:r>
        <w:t xml:space="preserve">: </w:t>
      </w:r>
    </w:p>
    <w:p w14:paraId="62D575DE" w14:textId="77777777" w:rsidR="00EB71C2" w:rsidRDefault="00EB71C2" w:rsidP="00EB71C2">
      <w:pPr>
        <w:pStyle w:val="StandardWeb"/>
      </w:pPr>
      <w:r>
        <w:t>Deinem Namen widerfahr‘</w:t>
      </w:r>
      <w:r>
        <w:br/>
        <w:t xml:space="preserve">Seine </w:t>
      </w:r>
      <w:proofErr w:type="spellStart"/>
      <w:r>
        <w:t>heil’ge</w:t>
      </w:r>
      <w:proofErr w:type="spellEnd"/>
      <w:r>
        <w:t xml:space="preserve"> Ehre!</w:t>
      </w:r>
      <w:r>
        <w:br/>
        <w:t>Wem wär‘ wohl Dein Name klar,</w:t>
      </w:r>
      <w:r>
        <w:br/>
        <w:t xml:space="preserve">Wenn der Sohn nicht wäre? </w:t>
      </w:r>
    </w:p>
    <w:p w14:paraId="3217A4D0" w14:textId="77777777" w:rsidR="00EB71C2" w:rsidRDefault="00EB71C2" w:rsidP="00EB71C2">
      <w:pPr>
        <w:pStyle w:val="StandardWeb"/>
      </w:pPr>
      <w:r>
        <w:t>Komm mit Deinem Königreich,</w:t>
      </w:r>
      <w:r>
        <w:br/>
        <w:t>Dass sich vor dem Sohne</w:t>
      </w:r>
      <w:r>
        <w:br/>
      </w:r>
      <w:r>
        <w:lastRenderedPageBreak/>
        <w:t>Aller Erden Ende beug‘,</w:t>
      </w:r>
      <w:r>
        <w:br/>
        <w:t xml:space="preserve">Seinem Tod zum Lohne! </w:t>
      </w:r>
    </w:p>
    <w:p w14:paraId="501A7DE7" w14:textId="77777777" w:rsidR="00EB71C2" w:rsidRDefault="00EB71C2" w:rsidP="00EB71C2">
      <w:pPr>
        <w:pStyle w:val="StandardWeb"/>
      </w:pPr>
      <w:r>
        <w:t>Wie’s im Himmel pflegt zu geh’n,</w:t>
      </w:r>
      <w:r>
        <w:br/>
        <w:t>Also auch auf Erden</w:t>
      </w:r>
      <w:r>
        <w:br/>
        <w:t xml:space="preserve">Soll Dein heil’ger Will‘ </w:t>
      </w:r>
      <w:proofErr w:type="spellStart"/>
      <w:r>
        <w:t>gescheh’n</w:t>
      </w:r>
      <w:proofErr w:type="spellEnd"/>
      <w:r>
        <w:br/>
        <w:t xml:space="preserve">Durch des Heilands Herden! </w:t>
      </w:r>
    </w:p>
    <w:p w14:paraId="235CE58E" w14:textId="77777777" w:rsidR="00EB71C2" w:rsidRDefault="00EB71C2" w:rsidP="00EB71C2">
      <w:pPr>
        <w:pStyle w:val="StandardWeb"/>
      </w:pPr>
      <w:r>
        <w:t>Gib uns unser täglich Brot,</w:t>
      </w:r>
      <w:r>
        <w:br/>
        <w:t>Gib es uns auch heute:</w:t>
      </w:r>
      <w:r>
        <w:br/>
        <w:t>Und durch Jesu Blut und Tod</w:t>
      </w:r>
      <w:r>
        <w:br/>
      </w:r>
      <w:proofErr w:type="spellStart"/>
      <w:r>
        <w:t>Segn</w:t>
      </w:r>
      <w:proofErr w:type="spellEnd"/>
      <w:r>
        <w:t xml:space="preserve">‘ uns, seine Leute! </w:t>
      </w:r>
    </w:p>
    <w:p w14:paraId="3DDF3BDF" w14:textId="77777777" w:rsidR="00EB71C2" w:rsidRDefault="00EB71C2" w:rsidP="00EB71C2">
      <w:pPr>
        <w:pStyle w:val="StandardWeb"/>
      </w:pPr>
      <w:r>
        <w:t>und vergib uns unsre Schuld,</w:t>
      </w:r>
      <w:r>
        <w:br/>
        <w:t>Wie auch wir vergeben:</w:t>
      </w:r>
      <w:r>
        <w:br/>
        <w:t>Denn wir achten die Geduld</w:t>
      </w:r>
      <w:r>
        <w:br/>
        <w:t xml:space="preserve">Unsers HErrn fürs Leben. </w:t>
      </w:r>
    </w:p>
    <w:p w14:paraId="3808B833" w14:textId="77777777" w:rsidR="00EB71C2" w:rsidRDefault="00EB71C2" w:rsidP="00EB71C2">
      <w:pPr>
        <w:pStyle w:val="StandardWeb"/>
      </w:pPr>
      <w:r>
        <w:t>In Versuchung führ‘ uns nicht:</w:t>
      </w:r>
      <w:r>
        <w:br/>
        <w:t>Sondern hilf uns lieber</w:t>
      </w:r>
      <w:r>
        <w:br/>
        <w:t>Völlig los vom Bösewicht,</w:t>
      </w:r>
      <w:r>
        <w:br/>
        <w:t xml:space="preserve">Zur Vollendung über! </w:t>
      </w:r>
    </w:p>
    <w:p w14:paraId="418F3C5E" w14:textId="77777777" w:rsidR="00EB71C2" w:rsidRDefault="00EB71C2" w:rsidP="00EB71C2">
      <w:pPr>
        <w:pStyle w:val="StandardWeb"/>
      </w:pPr>
      <w:r>
        <w:t>Amen, Abba Jehova!</w:t>
      </w:r>
      <w:r>
        <w:br/>
        <w:t>Dir und Deinem Namen</w:t>
      </w:r>
      <w:r>
        <w:br/>
        <w:t>Reich und Kraft und Gloria</w:t>
      </w:r>
      <w:r>
        <w:br/>
        <w:t xml:space="preserve">Jetzt und ewig! Amen. </w:t>
      </w:r>
    </w:p>
    <w:p w14:paraId="2F0BB2B3" w14:textId="77777777" w:rsidR="00EB71C2" w:rsidRPr="00E123C5" w:rsidRDefault="00EB71C2" w:rsidP="00EB71C2">
      <w:pPr>
        <w:pStyle w:val="StandardWeb"/>
        <w:rPr>
          <w:i/>
        </w:rPr>
      </w:pPr>
      <w:r w:rsidRPr="00E123C5">
        <w:rPr>
          <w:i/>
        </w:rPr>
        <w:t>(1742.)</w:t>
      </w:r>
    </w:p>
    <w:p w14:paraId="7BE50A7E" w14:textId="77777777" w:rsidR="00584F78" w:rsidRDefault="00584F78" w:rsidP="00584F78">
      <w:pPr>
        <w:pStyle w:val="berschrift1"/>
      </w:pPr>
      <w:r>
        <w:t>Der du noch in der letzten Nacht</w:t>
      </w:r>
    </w:p>
    <w:p w14:paraId="1CD07AC3" w14:textId="77777777" w:rsidR="00584F78" w:rsidRDefault="00584F78" w:rsidP="00584F78">
      <w:pPr>
        <w:pStyle w:val="StandardWeb"/>
      </w:pPr>
      <w:r>
        <w:t>1.) Der du noch in der letzten Nacht,</w:t>
      </w:r>
      <w:r>
        <w:br/>
        <w:t>Eh‘ du für uns erblasst,</w:t>
      </w:r>
      <w:r>
        <w:br/>
        <w:t>Den Deinen von der Liebe Macht</w:t>
      </w:r>
      <w:r>
        <w:br/>
        <w:t>So schön gepredigt hast:</w:t>
      </w:r>
    </w:p>
    <w:p w14:paraId="05024F67" w14:textId="77777777" w:rsidR="00584F78" w:rsidRDefault="00584F78" w:rsidP="00584F78">
      <w:pPr>
        <w:pStyle w:val="StandardWeb"/>
      </w:pPr>
      <w:r>
        <w:t>2.) Erinnre deine kleine Schar,</w:t>
      </w:r>
      <w:r>
        <w:br/>
        <w:t>Die sich so leicht entzweit,</w:t>
      </w:r>
      <w:r>
        <w:br/>
        <w:t>Was deine letzte Sorge war:</w:t>
      </w:r>
      <w:r>
        <w:br/>
        <w:t>Der Glieder Einigkeit.</w:t>
      </w:r>
    </w:p>
    <w:p w14:paraId="44ACDD9D" w14:textId="77777777" w:rsidR="00584F78" w:rsidRDefault="00584F78" w:rsidP="00584F78">
      <w:pPr>
        <w:pStyle w:val="StandardWeb"/>
      </w:pPr>
      <w:r>
        <w:t>3.) Der du um unsre Seligkeit</w:t>
      </w:r>
      <w:r>
        <w:br/>
        <w:t xml:space="preserve">Mit </w:t>
      </w:r>
      <w:proofErr w:type="spellStart"/>
      <w:r>
        <w:t>blutgem</w:t>
      </w:r>
      <w:proofErr w:type="spellEnd"/>
      <w:r>
        <w:t xml:space="preserve"> Schweiße rangst</w:t>
      </w:r>
      <w:r>
        <w:br/>
        <w:t>Und durch der Tränen bangen Streit</w:t>
      </w:r>
      <w:r>
        <w:br/>
        <w:t>Des Feindes Macht bezwangst.</w:t>
      </w:r>
    </w:p>
    <w:p w14:paraId="36BE968B" w14:textId="77777777" w:rsidR="00584F78" w:rsidRDefault="00584F78" w:rsidP="00584F78">
      <w:pPr>
        <w:pStyle w:val="StandardWeb"/>
      </w:pPr>
      <w:r>
        <w:t>4.) Erschüttre doch den trägen Sinn,</w:t>
      </w:r>
      <w:r>
        <w:br/>
        <w:t>Der nichts von Arbeit weiß,</w:t>
      </w:r>
      <w:r>
        <w:br/>
        <w:t>Und reiß ihn aus der Faulheit hin</w:t>
      </w:r>
      <w:r>
        <w:br/>
        <w:t>Zu deinem Kampf und Schweiß!</w:t>
      </w:r>
    </w:p>
    <w:p w14:paraId="48A2296A" w14:textId="77777777" w:rsidR="00584F78" w:rsidRDefault="00584F78" w:rsidP="00584F78">
      <w:pPr>
        <w:pStyle w:val="StandardWeb"/>
      </w:pPr>
      <w:r>
        <w:lastRenderedPageBreak/>
        <w:t>5.) War zu der Herrlichkeit die Schmach</w:t>
      </w:r>
      <w:r>
        <w:br/>
        <w:t>Dein ordentlicher Weg,</w:t>
      </w:r>
      <w:r>
        <w:br/>
        <w:t>So geht dir deine Herde nach</w:t>
      </w:r>
      <w:r>
        <w:br/>
        <w:t>Auch über diesen Steg.</w:t>
      </w:r>
    </w:p>
    <w:p w14:paraId="101B95F6" w14:textId="77777777" w:rsidR="00584F78" w:rsidRDefault="00584F78" w:rsidP="00584F78">
      <w:pPr>
        <w:pStyle w:val="StandardWeb"/>
      </w:pPr>
      <w:r>
        <w:t xml:space="preserve">6.) Drum </w:t>
      </w:r>
      <w:proofErr w:type="spellStart"/>
      <w:r>
        <w:t>leit</w:t>
      </w:r>
      <w:proofErr w:type="spellEnd"/>
      <w:r>
        <w:t xml:space="preserve"> auf deiner Leidensbahn</w:t>
      </w:r>
      <w:r>
        <w:br/>
        <w:t>Uns selber bei der Hand,</w:t>
      </w:r>
      <w:r>
        <w:br/>
        <w:t>Weil dort nur mitregieren kann,</w:t>
      </w:r>
      <w:r>
        <w:br/>
        <w:t>Wer hier mit überwand.</w:t>
      </w:r>
    </w:p>
    <w:p w14:paraId="38C9F412" w14:textId="77777777" w:rsidR="003E727B" w:rsidRDefault="003E727B" w:rsidP="003E727B">
      <w:pPr>
        <w:pStyle w:val="berschrift1"/>
      </w:pPr>
      <w:r>
        <w:t>Der Glaube bricht durch Stahl und Stein</w:t>
      </w:r>
    </w:p>
    <w:p w14:paraId="36A5377F" w14:textId="77777777" w:rsidR="003E727B" w:rsidRDefault="003E727B" w:rsidP="003E727B">
      <w:pPr>
        <w:pStyle w:val="StandardWeb"/>
      </w:pPr>
      <w:r>
        <w:t>Der Glaube bricht durch Stahl und Stein,</w:t>
      </w:r>
      <w:r>
        <w:br/>
        <w:t>Und kann die Allmacht fassen;</w:t>
      </w:r>
      <w:r>
        <w:br/>
        <w:t>Er wirket Alles und allein,</w:t>
      </w:r>
      <w:r>
        <w:br/>
        <w:t>Wenn wir Ihn walten lassen.</w:t>
      </w:r>
      <w:r>
        <w:br/>
        <w:t>Wenn Einer Nichts als glauben kann,</w:t>
      </w:r>
      <w:r>
        <w:br/>
        <w:t>So kann er Alles machen;</w:t>
      </w:r>
      <w:r>
        <w:br/>
        <w:t>Der Erden Kräfte sieht er an</w:t>
      </w:r>
      <w:r>
        <w:br/>
        <w:t xml:space="preserve">Als ganz geringe Sachen. </w:t>
      </w:r>
    </w:p>
    <w:p w14:paraId="7B4EDE9F" w14:textId="77777777" w:rsidR="003E727B" w:rsidRDefault="003E727B" w:rsidP="003E727B">
      <w:pPr>
        <w:pStyle w:val="StandardWeb"/>
      </w:pPr>
      <w:r>
        <w:t>Gelobet sei die Tapferkeit</w:t>
      </w:r>
      <w:r>
        <w:br/>
        <w:t>Der Streiter unsers Fürsten;</w:t>
      </w:r>
      <w:r>
        <w:br/>
        <w:t>Verlacht sei die Verwegenheit,</w:t>
      </w:r>
      <w:r>
        <w:br/>
        <w:t>Nach ihrem Blut zu dürsten!</w:t>
      </w:r>
      <w:r>
        <w:br/>
        <w:t>Wie gut und sicher dient sich’s nicht</w:t>
      </w:r>
      <w:r>
        <w:br/>
        <w:t>Dem ewigen Monarchen!</w:t>
      </w:r>
      <w:r>
        <w:br/>
        <w:t>Im Feuer ist Er Zuversicht,</w:t>
      </w:r>
      <w:r>
        <w:br/>
        <w:t xml:space="preserve">Fürs Wasser baut Er Archen. </w:t>
      </w:r>
    </w:p>
    <w:p w14:paraId="1BBF71A6" w14:textId="77777777" w:rsidR="003E727B" w:rsidRDefault="003E727B" w:rsidP="003E727B">
      <w:pPr>
        <w:pStyle w:val="StandardWeb"/>
      </w:pPr>
      <w:r>
        <w:t xml:space="preserve">Und wenn die treuen Zeugen </w:t>
      </w:r>
      <w:proofErr w:type="spellStart"/>
      <w:r>
        <w:t>seh’n</w:t>
      </w:r>
      <w:proofErr w:type="spellEnd"/>
      <w:r>
        <w:t>,</w:t>
      </w:r>
      <w:r>
        <w:br/>
        <w:t>Worauf sie’s Leben wagen,</w:t>
      </w:r>
      <w:r>
        <w:br/>
        <w:t xml:space="preserve">So mögen sie nicht </w:t>
      </w:r>
      <w:proofErr w:type="spellStart"/>
      <w:r>
        <w:t>widersteh’n</w:t>
      </w:r>
      <w:proofErr w:type="spellEnd"/>
      <w:r>
        <w:t>,</w:t>
      </w:r>
      <w:r>
        <w:br/>
        <w:t>Und lassen sich erschlagen.</w:t>
      </w:r>
      <w:r>
        <w:br/>
        <w:t>Sie wollen der Erlösung nicht,</w:t>
      </w:r>
      <w:r>
        <w:br/>
        <w:t xml:space="preserve">Die sie </w:t>
      </w:r>
      <w:proofErr w:type="spellStart"/>
      <w:r>
        <w:t>vor’m</w:t>
      </w:r>
      <w:proofErr w:type="spellEnd"/>
      <w:r>
        <w:t xml:space="preserve"> Leiden </w:t>
      </w:r>
      <w:proofErr w:type="spellStart"/>
      <w:r>
        <w:t>birget</w:t>
      </w:r>
      <w:proofErr w:type="spellEnd"/>
      <w:r>
        <w:t>;</w:t>
      </w:r>
      <w:r>
        <w:br/>
        <w:t>Um jener Auferstehung Licht</w:t>
      </w:r>
      <w:r>
        <w:br/>
        <w:t xml:space="preserve">Ward Mancher gern erwürget. </w:t>
      </w:r>
    </w:p>
    <w:p w14:paraId="1A77B8C3" w14:textId="77777777" w:rsidR="003E727B" w:rsidRDefault="003E727B" w:rsidP="003E727B">
      <w:pPr>
        <w:pStyle w:val="StandardWeb"/>
      </w:pPr>
      <w:r>
        <w:t>Die Zeugen Jesu waren ja</w:t>
      </w:r>
      <w:r>
        <w:br/>
        <w:t>Vordem auch Glaubenshelden,</w:t>
      </w:r>
      <w:r>
        <w:br/>
        <w:t>Die man in Pelzen wandeln sah,</w:t>
      </w:r>
      <w:r>
        <w:br/>
        <w:t xml:space="preserve">Verhungern in den </w:t>
      </w:r>
      <w:proofErr w:type="spellStart"/>
      <w:r>
        <w:t>Wälden</w:t>
      </w:r>
      <w:proofErr w:type="spellEnd"/>
      <w:r>
        <w:t>;</w:t>
      </w:r>
      <w:r>
        <w:br/>
        <w:t>Und Des die Welt nicht würdig war,</w:t>
      </w:r>
      <w:r>
        <w:br/>
        <w:t xml:space="preserve">Der ist im Elend </w:t>
      </w:r>
      <w:proofErr w:type="spellStart"/>
      <w:r>
        <w:t>gangen</w:t>
      </w:r>
      <w:proofErr w:type="spellEnd"/>
      <w:r>
        <w:t>;</w:t>
      </w:r>
      <w:r>
        <w:br/>
        <w:t>Den Fürsten über Gottes Schar</w:t>
      </w:r>
      <w:r>
        <w:br/>
        <w:t>Hat man ans Holz gehangen.</w:t>
      </w:r>
      <w:r>
        <w:rPr>
          <w:rStyle w:val="Funotenzeichen"/>
        </w:rPr>
        <w:footnoteReference w:id="9"/>
      </w:r>
    </w:p>
    <w:p w14:paraId="7DF7C0F1" w14:textId="77777777" w:rsidR="003E727B" w:rsidRDefault="003E727B" w:rsidP="003E727B">
      <w:pPr>
        <w:pStyle w:val="StandardWeb"/>
      </w:pPr>
      <w:r>
        <w:lastRenderedPageBreak/>
        <w:t>Wir wollen unter Gottes Schutz,</w:t>
      </w:r>
      <w:r>
        <w:br/>
        <w:t>Den Satan zu vertreiben,</w:t>
      </w:r>
      <w:r>
        <w:br/>
        <w:t>Und seinem Hohngeschrei zum Trutz</w:t>
      </w:r>
      <w:r>
        <w:br/>
        <w:t xml:space="preserve">Mit unsern Vätern </w:t>
      </w:r>
      <w:proofErr w:type="spellStart"/>
      <w:r>
        <w:t>gläuben</w:t>
      </w:r>
      <w:proofErr w:type="spellEnd"/>
      <w:r>
        <w:t>;</w:t>
      </w:r>
      <w:r>
        <w:br/>
        <w:t>Und sollen wir nach Rosenart</w:t>
      </w:r>
      <w:r>
        <w:br/>
        <w:t>Auch unter Dornen weiden,</w:t>
      </w:r>
      <w:r>
        <w:br/>
        <w:t>Wie’s Jesu einst beschieden ward,</w:t>
      </w:r>
      <w:r>
        <w:br/>
        <w:t>So wollen wir dann leiden!</w:t>
      </w:r>
    </w:p>
    <w:p w14:paraId="43B3976E" w14:textId="77777777" w:rsidR="003C0074" w:rsidRDefault="003C0074" w:rsidP="003C0074">
      <w:pPr>
        <w:pStyle w:val="berschrift1"/>
      </w:pPr>
      <w:r>
        <w:t>Der Henne folgt das Küchlein nach</w:t>
      </w:r>
    </w:p>
    <w:p w14:paraId="5BC53CDD" w14:textId="77777777" w:rsidR="003C0074" w:rsidRDefault="003C0074" w:rsidP="003C0074">
      <w:pPr>
        <w:pStyle w:val="StandardWeb"/>
      </w:pPr>
      <w:r>
        <w:t>Der Henne folgt das Küchlein nach;</w:t>
      </w:r>
      <w:r>
        <w:br/>
        <w:t>Es liebet seiner Mutter Sprach‘:</w:t>
      </w:r>
      <w:r>
        <w:br/>
        <w:t>Ach, gib, dass ich Dir folge recht,</w:t>
      </w:r>
      <w:r>
        <w:br/>
        <w:t>Mein Heiland, als ein treuer Knecht!</w:t>
      </w:r>
    </w:p>
    <w:p w14:paraId="38BCC553" w14:textId="77777777" w:rsidR="003C0074" w:rsidRDefault="003C0074" w:rsidP="003C0074">
      <w:pPr>
        <w:pStyle w:val="StandardWeb"/>
      </w:pPr>
      <w:r>
        <w:t>Dein Leben zeigt mir meine Pflicht;</w:t>
      </w:r>
      <w:r>
        <w:br/>
        <w:t>Du bist mein Spiegel und mein Licht;</w:t>
      </w:r>
      <w:r>
        <w:br/>
        <w:t>Ach, HErr! wie bin ich noch so weit</w:t>
      </w:r>
      <w:r>
        <w:br/>
        <w:t>Von Deines Bildes Ähnlichkeit!</w:t>
      </w:r>
    </w:p>
    <w:p w14:paraId="3CEACF3A" w14:textId="77777777" w:rsidR="003C0074" w:rsidRDefault="003C0074" w:rsidP="003C0074">
      <w:pPr>
        <w:pStyle w:val="StandardWeb"/>
      </w:pPr>
      <w:r>
        <w:t>Du stundest stets auf Deiner Hut;</w:t>
      </w:r>
      <w:r>
        <w:br/>
        <w:t>Du kanntest wohl der Feinde Wut;</w:t>
      </w:r>
      <w:r>
        <w:br/>
        <w:t>O lass mich doch nicht sicher sein,</w:t>
      </w:r>
      <w:r>
        <w:br/>
        <w:t>Wo mir der Feind könnt‘ brechen ein!</w:t>
      </w:r>
    </w:p>
    <w:p w14:paraId="171CC841" w14:textId="77777777" w:rsidR="003C0074" w:rsidRDefault="003C0074" w:rsidP="003C0074">
      <w:pPr>
        <w:pStyle w:val="StandardWeb"/>
      </w:pPr>
      <w:r>
        <w:t>Von Ehrerbietung war Dein Herz</w:t>
      </w:r>
      <w:r>
        <w:br/>
        <w:t>Vor Deinem Gott, und stets aufwärts</w:t>
      </w:r>
      <w:r>
        <w:br/>
        <w:t>Erhoben: ach! ich bitt‘ um Stärk‘,</w:t>
      </w:r>
      <w:r>
        <w:br/>
        <w:t>Dahin zu richten auch mein Werk.</w:t>
      </w:r>
    </w:p>
    <w:p w14:paraId="463B1378" w14:textId="77777777" w:rsidR="003C0074" w:rsidRDefault="003C0074" w:rsidP="003C0074">
      <w:pPr>
        <w:pStyle w:val="StandardWeb"/>
      </w:pPr>
      <w:proofErr w:type="spellStart"/>
      <w:r>
        <w:t>Ernsthaftig</w:t>
      </w:r>
      <w:proofErr w:type="spellEnd"/>
      <w:r>
        <w:t xml:space="preserve"> warst Du allezeit,</w:t>
      </w:r>
      <w:r>
        <w:br/>
        <w:t>Von Scherz und Tändeleien weit;</w:t>
      </w:r>
      <w:r>
        <w:br/>
        <w:t>O, dass ich noch so eitel bin,</w:t>
      </w:r>
      <w:r>
        <w:br/>
        <w:t xml:space="preserve">Und oft verlasse diesen Sinn! </w:t>
      </w:r>
    </w:p>
    <w:p w14:paraId="6366C2BA" w14:textId="77777777" w:rsidR="003C0074" w:rsidRDefault="003C0074" w:rsidP="003C0074">
      <w:pPr>
        <w:pStyle w:val="StandardWeb"/>
      </w:pPr>
      <w:r>
        <w:t>Den Sinnen starbst Du gänzlich ab,</w:t>
      </w:r>
      <w:r>
        <w:br/>
        <w:t>Lebtest in steter Übergab‘</w:t>
      </w:r>
      <w:r>
        <w:br/>
        <w:t>Des Willens bloß an Deinen Gott:</w:t>
      </w:r>
      <w:r>
        <w:br/>
        <w:t xml:space="preserve">Erfüll‘ in mir auch dies Gebot! </w:t>
      </w:r>
    </w:p>
    <w:p w14:paraId="78493521" w14:textId="77777777" w:rsidR="003C0074" w:rsidRDefault="003C0074" w:rsidP="003C0074">
      <w:pPr>
        <w:pStyle w:val="StandardWeb"/>
      </w:pPr>
      <w:r>
        <w:t>Wie fest war Deine Zuversicht,</w:t>
      </w:r>
      <w:r>
        <w:br/>
        <w:t>Dass Dich einmal würd‘ lassen nicht</w:t>
      </w:r>
      <w:r>
        <w:br/>
        <w:t>Der Vater: O, gib doch auch mir,</w:t>
      </w:r>
      <w:r>
        <w:br/>
        <w:t>Dass ich so hang‘ und Fleh‘ an Dir!</w:t>
      </w:r>
    </w:p>
    <w:p w14:paraId="2B8831D8" w14:textId="77777777" w:rsidR="003C0074" w:rsidRDefault="003C0074" w:rsidP="003C0074">
      <w:pPr>
        <w:pStyle w:val="StandardWeb"/>
      </w:pPr>
      <w:r>
        <w:t>Im Leiden warst Du als ein Lamm,</w:t>
      </w:r>
      <w:r>
        <w:br/>
        <w:t xml:space="preserve">Schaltst nicht, die Dir </w:t>
      </w:r>
      <w:proofErr w:type="spellStart"/>
      <w:r>
        <w:t>ohn</w:t>
      </w:r>
      <w:proofErr w:type="spellEnd"/>
      <w:r>
        <w:t xml:space="preserve">‘ </w:t>
      </w:r>
      <w:proofErr w:type="spellStart"/>
      <w:r>
        <w:t>Ursach</w:t>
      </w:r>
      <w:proofErr w:type="spellEnd"/>
      <w:r>
        <w:t>‘ gram;</w:t>
      </w:r>
      <w:r>
        <w:br/>
        <w:t xml:space="preserve">Du </w:t>
      </w:r>
      <w:proofErr w:type="spellStart"/>
      <w:r>
        <w:t>tatest</w:t>
      </w:r>
      <w:proofErr w:type="spellEnd"/>
      <w:r>
        <w:t xml:space="preserve"> nicht auf Deinen Mund,</w:t>
      </w:r>
      <w:r>
        <w:br/>
        <w:t>Batst für die Feind‘: o Liebesgrund!</w:t>
      </w:r>
    </w:p>
    <w:p w14:paraId="22ECF2E1" w14:textId="77777777" w:rsidR="003C0074" w:rsidRDefault="003C0074" w:rsidP="003C0074">
      <w:pPr>
        <w:pStyle w:val="StandardWeb"/>
      </w:pPr>
      <w:r>
        <w:lastRenderedPageBreak/>
        <w:t>Ach! gib mir doch auch die Geduld,</w:t>
      </w:r>
      <w:r>
        <w:br/>
        <w:t>Wenn ich muss tragen viele Schuld,</w:t>
      </w:r>
      <w:r>
        <w:br/>
        <w:t xml:space="preserve">Dass ich’s von Gottes Hand </w:t>
      </w:r>
      <w:proofErr w:type="spellStart"/>
      <w:r>
        <w:t>annehm</w:t>
      </w:r>
      <w:proofErr w:type="spellEnd"/>
      <w:r>
        <w:t>‘,</w:t>
      </w:r>
      <w:r>
        <w:br/>
        <w:t xml:space="preserve">Und nicht, als ob’s von Menschen </w:t>
      </w:r>
      <w:proofErr w:type="spellStart"/>
      <w:r>
        <w:t>käm</w:t>
      </w:r>
      <w:proofErr w:type="spellEnd"/>
      <w:r>
        <w:t>‘!</w:t>
      </w:r>
    </w:p>
    <w:p w14:paraId="772E592F" w14:textId="77777777" w:rsidR="003C0074" w:rsidRDefault="003C0074" w:rsidP="003C0074">
      <w:pPr>
        <w:pStyle w:val="StandardWeb"/>
      </w:pPr>
      <w:r>
        <w:t xml:space="preserve">Du </w:t>
      </w:r>
      <w:proofErr w:type="spellStart"/>
      <w:r>
        <w:t>warest</w:t>
      </w:r>
      <w:proofErr w:type="spellEnd"/>
      <w:r>
        <w:t xml:space="preserve"> öfters gern allein,</w:t>
      </w:r>
      <w:r>
        <w:br/>
        <w:t>Und hieltest viel auf Stillesein;</w:t>
      </w:r>
      <w:r>
        <w:br/>
        <w:t>Auf Berg‘, in Wüsten brachtest Du</w:t>
      </w:r>
      <w:r>
        <w:br/>
        <w:t xml:space="preserve">Oft ganze </w:t>
      </w:r>
      <w:proofErr w:type="spellStart"/>
      <w:r>
        <w:t>Nächt</w:t>
      </w:r>
      <w:proofErr w:type="spellEnd"/>
      <w:r>
        <w:t xml:space="preserve"> im Wachen zu.</w:t>
      </w:r>
    </w:p>
    <w:p w14:paraId="482049CC" w14:textId="77777777" w:rsidR="003C0074" w:rsidRDefault="003C0074" w:rsidP="003C0074">
      <w:pPr>
        <w:pStyle w:val="StandardWeb"/>
      </w:pPr>
      <w:r>
        <w:t>Dein Wandel war ein stet Gebet:</w:t>
      </w:r>
      <w:r>
        <w:br/>
        <w:t>O, dass ich auch den Eifer hätt‘!</w:t>
      </w:r>
      <w:r>
        <w:br/>
        <w:t xml:space="preserve">Ach! Du </w:t>
      </w:r>
      <w:proofErr w:type="spellStart"/>
      <w:r>
        <w:t>wollst</w:t>
      </w:r>
      <w:proofErr w:type="spellEnd"/>
      <w:r>
        <w:t xml:space="preserve"> mir mit Kraft </w:t>
      </w:r>
      <w:proofErr w:type="spellStart"/>
      <w:r>
        <w:t>beisteh’n</w:t>
      </w:r>
      <w:proofErr w:type="spellEnd"/>
      <w:r>
        <w:t>,</w:t>
      </w:r>
      <w:r>
        <w:br/>
        <w:t xml:space="preserve">Stets betend auch </w:t>
      </w:r>
      <w:proofErr w:type="spellStart"/>
      <w:r>
        <w:t>einherzugehn</w:t>
      </w:r>
      <w:proofErr w:type="spellEnd"/>
      <w:r>
        <w:t>!</w:t>
      </w:r>
    </w:p>
    <w:p w14:paraId="19BBFC57" w14:textId="77777777" w:rsidR="003C0074" w:rsidRDefault="003C0074" w:rsidP="003C0074">
      <w:pPr>
        <w:pStyle w:val="StandardWeb"/>
      </w:pPr>
      <w:r>
        <w:t xml:space="preserve">Sehr treu und freundlich </w:t>
      </w:r>
      <w:proofErr w:type="spellStart"/>
      <w:r>
        <w:t>umzugehn</w:t>
      </w:r>
      <w:proofErr w:type="spellEnd"/>
      <w:r>
        <w:br/>
        <w:t>Mit Armen, Schwachen, Irrenden,</w:t>
      </w:r>
      <w:r>
        <w:br/>
        <w:t>War Deine Weis und steter Brauch:</w:t>
      </w:r>
      <w:r>
        <w:br/>
        <w:t>O wär‘ es doch der meine auch!</w:t>
      </w:r>
    </w:p>
    <w:p w14:paraId="5BCC584A" w14:textId="77777777" w:rsidR="003C0074" w:rsidRDefault="003C0074" w:rsidP="003C0074">
      <w:pPr>
        <w:pStyle w:val="StandardWeb"/>
      </w:pPr>
      <w:r>
        <w:t xml:space="preserve">Doch wenn’s betraf </w:t>
      </w:r>
      <w:proofErr w:type="spellStart"/>
      <w:r>
        <w:t>Dein’s</w:t>
      </w:r>
      <w:proofErr w:type="spellEnd"/>
      <w:r>
        <w:t xml:space="preserve"> Gottes Ehr‘,</w:t>
      </w:r>
      <w:r>
        <w:br/>
      </w:r>
      <w:proofErr w:type="spellStart"/>
      <w:r>
        <w:t>Konntst</w:t>
      </w:r>
      <w:proofErr w:type="spellEnd"/>
      <w:r>
        <w:t xml:space="preserve"> Du, o Lamm, auch eifern sehr:</w:t>
      </w:r>
      <w:r>
        <w:br/>
        <w:t>Fürchtetest nicht Hoch oder Reich,</w:t>
      </w:r>
      <w:r>
        <w:br/>
        <w:t>Gering, Ansehnlich war Dir gleich.</w:t>
      </w:r>
    </w:p>
    <w:p w14:paraId="4964020C" w14:textId="77777777" w:rsidR="003C0074" w:rsidRDefault="003C0074" w:rsidP="003C0074">
      <w:pPr>
        <w:pStyle w:val="StandardWeb"/>
      </w:pPr>
      <w:r>
        <w:t xml:space="preserve">Gib mir auch </w:t>
      </w:r>
      <w:proofErr w:type="spellStart"/>
      <w:r>
        <w:t>unerschrocknen</w:t>
      </w:r>
      <w:proofErr w:type="spellEnd"/>
      <w:r>
        <w:t xml:space="preserve"> Mut</w:t>
      </w:r>
      <w:r>
        <w:br/>
        <w:t>Und Eifer, wenn’s vonnöten tut;</w:t>
      </w:r>
      <w:r>
        <w:br/>
        <w:t>Doch aber auch Bescheidenheit</w:t>
      </w:r>
      <w:r>
        <w:br/>
        <w:t xml:space="preserve">Und heilige </w:t>
      </w:r>
      <w:proofErr w:type="spellStart"/>
      <w:r>
        <w:t>Fürsichtigkeit</w:t>
      </w:r>
      <w:proofErr w:type="spellEnd"/>
      <w:r>
        <w:t xml:space="preserve">! </w:t>
      </w:r>
    </w:p>
    <w:p w14:paraId="1CAF672B" w14:textId="77777777" w:rsidR="003C0074" w:rsidRDefault="003C0074" w:rsidP="003C0074">
      <w:pPr>
        <w:pStyle w:val="StandardWeb"/>
      </w:pPr>
      <w:r>
        <w:t>Wenn man dabei uns Schwärmer schilt,</w:t>
      </w:r>
      <w:r>
        <w:br/>
        <w:t>Wenn als ein Tor Dein Jünger gilt,</w:t>
      </w:r>
      <w:r>
        <w:br/>
        <w:t xml:space="preserve">Dass ihn die alten Freunde </w:t>
      </w:r>
      <w:proofErr w:type="spellStart"/>
      <w:r>
        <w:t>fliehn</w:t>
      </w:r>
      <w:proofErr w:type="spellEnd"/>
      <w:r>
        <w:t>,</w:t>
      </w:r>
      <w:r>
        <w:br/>
        <w:t xml:space="preserve">Und selbst Verwandte sich </w:t>
      </w:r>
      <w:proofErr w:type="spellStart"/>
      <w:r>
        <w:t>entziehn</w:t>
      </w:r>
      <w:proofErr w:type="spellEnd"/>
      <w:r>
        <w:t>:</w:t>
      </w:r>
    </w:p>
    <w:p w14:paraId="1015AA2D" w14:textId="77777777" w:rsidR="003C0074" w:rsidRDefault="003C0074" w:rsidP="003C0074">
      <w:pPr>
        <w:pStyle w:val="StandardWeb"/>
      </w:pPr>
      <w:r>
        <w:t>So gingen Deine Jünger all‘</w:t>
      </w:r>
      <w:r>
        <w:br/>
        <w:t>Doch durch viel Elend, Schmach und Qual,</w:t>
      </w:r>
      <w:r>
        <w:br/>
        <w:t>Die nun auf Deinem Berg Zion</w:t>
      </w:r>
      <w:r>
        <w:br/>
        <w:t xml:space="preserve">Sich ewig </w:t>
      </w:r>
      <w:proofErr w:type="spellStart"/>
      <w:r>
        <w:t>freun</w:t>
      </w:r>
      <w:proofErr w:type="spellEnd"/>
      <w:r>
        <w:t xml:space="preserve"> vor Deinem Thron.</w:t>
      </w:r>
    </w:p>
    <w:p w14:paraId="2A2E33C0" w14:textId="77777777" w:rsidR="003C0074" w:rsidRDefault="003C0074" w:rsidP="003C0074">
      <w:pPr>
        <w:pStyle w:val="StandardWeb"/>
      </w:pPr>
      <w:r>
        <w:t>Scheint’s Dem unmöglich, Andern schwer,</w:t>
      </w:r>
      <w:r>
        <w:br/>
      </w:r>
      <w:proofErr w:type="spellStart"/>
      <w:r>
        <w:t>So</w:t>
      </w:r>
      <w:proofErr w:type="spellEnd"/>
      <w:r>
        <w:t xml:space="preserve"> kennen sie nicht Deine Lehr‘,</w:t>
      </w:r>
      <w:r>
        <w:br/>
        <w:t>Noch Deine Liebe; die macht’s leicht,</w:t>
      </w:r>
      <w:r>
        <w:br/>
        <w:t xml:space="preserve">Dass uns Nichts mehr unmöglich </w:t>
      </w:r>
      <w:proofErr w:type="spellStart"/>
      <w:r>
        <w:t>däucht</w:t>
      </w:r>
      <w:proofErr w:type="spellEnd"/>
      <w:r>
        <w:t xml:space="preserve">. </w:t>
      </w:r>
    </w:p>
    <w:p w14:paraId="49841774" w14:textId="77777777" w:rsidR="003C0074" w:rsidRDefault="003C0074" w:rsidP="003C0074">
      <w:pPr>
        <w:pStyle w:val="StandardWeb"/>
      </w:pPr>
      <w:r>
        <w:t>In meinem Herzen merk‘ ich doch:</w:t>
      </w:r>
      <w:r>
        <w:br/>
        <w:t>Dass eben sei Dein sanftes Joch</w:t>
      </w:r>
      <w:r>
        <w:br/>
        <w:t>Die richtige und schmale Bahn,</w:t>
      </w:r>
      <w:r>
        <w:br/>
        <w:t xml:space="preserve">Die geht Dir nach, </w:t>
      </w:r>
      <w:proofErr w:type="spellStart"/>
      <w:r>
        <w:t>an’s</w:t>
      </w:r>
      <w:proofErr w:type="spellEnd"/>
      <w:r>
        <w:t xml:space="preserve"> Kreuz hinan! </w:t>
      </w:r>
    </w:p>
    <w:p w14:paraId="73D80684" w14:textId="77777777" w:rsidR="00E123C5" w:rsidRDefault="00E123C5" w:rsidP="00E123C5">
      <w:pPr>
        <w:pStyle w:val="berschrift1"/>
      </w:pPr>
      <w:r>
        <w:t xml:space="preserve">Die Christen </w:t>
      </w:r>
      <w:proofErr w:type="spellStart"/>
      <w:r>
        <w:t>gehn</w:t>
      </w:r>
      <w:proofErr w:type="spellEnd"/>
      <w:r>
        <w:t xml:space="preserve"> von Ort zu Ort</w:t>
      </w:r>
    </w:p>
    <w:p w14:paraId="417EDFD4" w14:textId="77777777" w:rsidR="00E123C5" w:rsidRDefault="00E123C5" w:rsidP="00E123C5">
      <w:pPr>
        <w:pStyle w:val="StandardWeb"/>
      </w:pPr>
      <w:r>
        <w:lastRenderedPageBreak/>
        <w:t xml:space="preserve">Die Christen </w:t>
      </w:r>
      <w:proofErr w:type="spellStart"/>
      <w:r>
        <w:t>gehn</w:t>
      </w:r>
      <w:proofErr w:type="spellEnd"/>
      <w:r>
        <w:t xml:space="preserve"> von Ort zu Ort</w:t>
      </w:r>
      <w:r>
        <w:br/>
        <w:t xml:space="preserve">Durch </w:t>
      </w:r>
      <w:proofErr w:type="spellStart"/>
      <w:r>
        <w:t>mannigfaltgen</w:t>
      </w:r>
      <w:proofErr w:type="spellEnd"/>
      <w:r>
        <w:t xml:space="preserve"> Jammer;</w:t>
      </w:r>
      <w:r>
        <w:br/>
        <w:t>Sie kommen in den Friedensport</w:t>
      </w:r>
      <w:r>
        <w:br/>
        <w:t xml:space="preserve">Und </w:t>
      </w:r>
      <w:proofErr w:type="spellStart"/>
      <w:r>
        <w:t>ruhn</w:t>
      </w:r>
      <w:proofErr w:type="spellEnd"/>
      <w:r>
        <w:t xml:space="preserve"> in ihrer Kammer.</w:t>
      </w:r>
      <w:r>
        <w:br/>
        <w:t>Gott hält der Seele Lauf</w:t>
      </w:r>
      <w:r>
        <w:br/>
        <w:t>Durch Sein Umarmen auf;</w:t>
      </w:r>
      <w:r>
        <w:br/>
        <w:t>Das Weizenbrot wird in Sein Beet</w:t>
      </w:r>
      <w:r>
        <w:br/>
        <w:t>Auf Hoffnung reicher Frucht gesät.</w:t>
      </w:r>
    </w:p>
    <w:p w14:paraId="3B5D94D1" w14:textId="77777777" w:rsidR="00E123C5" w:rsidRDefault="00E123C5" w:rsidP="00E123C5">
      <w:pPr>
        <w:pStyle w:val="StandardWeb"/>
      </w:pPr>
      <w:r>
        <w:t>Wie seid ihr doch so wohl gereist!</w:t>
      </w:r>
      <w:r>
        <w:br/>
        <w:t>Gelobt sein eure Schritte,</w:t>
      </w:r>
      <w:r>
        <w:br/>
        <w:t xml:space="preserve">Du </w:t>
      </w:r>
      <w:proofErr w:type="spellStart"/>
      <w:r>
        <w:t>allbereits</w:t>
      </w:r>
      <w:proofErr w:type="spellEnd"/>
      <w:r>
        <w:t xml:space="preserve"> befreiter Geist</w:t>
      </w:r>
      <w:r>
        <w:br/>
        <w:t xml:space="preserve">Und du, </w:t>
      </w:r>
      <w:proofErr w:type="spellStart"/>
      <w:r>
        <w:t>verlassne</w:t>
      </w:r>
      <w:proofErr w:type="spellEnd"/>
      <w:r>
        <w:t xml:space="preserve"> Hütte!</w:t>
      </w:r>
      <w:r>
        <w:br/>
        <w:t>Den rührt der Bräutigam</w:t>
      </w:r>
      <w:r>
        <w:br/>
        <w:t xml:space="preserve">Mit sanfter </w:t>
      </w:r>
      <w:proofErr w:type="spellStart"/>
      <w:r>
        <w:t>Liebesflamm</w:t>
      </w:r>
      <w:proofErr w:type="spellEnd"/>
      <w:r>
        <w:t>;</w:t>
      </w:r>
      <w:r>
        <w:br/>
        <w:t>Die deckt in ungestörter Ruh</w:t>
      </w:r>
      <w:r>
        <w:br/>
        <w:t>Der Liebe stiller Schatten zu.</w:t>
      </w:r>
    </w:p>
    <w:p w14:paraId="1022F6BD" w14:textId="77777777" w:rsidR="00E123C5" w:rsidRDefault="00E123C5" w:rsidP="00E123C5">
      <w:pPr>
        <w:pStyle w:val="StandardWeb"/>
      </w:pPr>
      <w:r>
        <w:t xml:space="preserve">Wir </w:t>
      </w:r>
      <w:proofErr w:type="spellStart"/>
      <w:r>
        <w:t>freun</w:t>
      </w:r>
      <w:proofErr w:type="spellEnd"/>
      <w:r>
        <w:t xml:space="preserve"> uns in Gelassenheit</w:t>
      </w:r>
      <w:r>
        <w:br/>
        <w:t>Der großen Offenbarung;</w:t>
      </w:r>
      <w:r>
        <w:br/>
        <w:t>Indessen bleibt das Pilgerkleid</w:t>
      </w:r>
      <w:r>
        <w:br/>
        <w:t>In heiliger Verwahrung.</w:t>
      </w:r>
      <w:r>
        <w:br/>
        <w:t>Wie ist dein Glück so groß:</w:t>
      </w:r>
      <w:r>
        <w:br/>
        <w:t>In Jesu Arm und Schoß!</w:t>
      </w:r>
      <w:r>
        <w:br/>
        <w:t>Die Liebe führ uns gleiche Bahn,</w:t>
      </w:r>
      <w:r>
        <w:br/>
        <w:t>So tief hinab, so hoch hinan!</w:t>
      </w:r>
    </w:p>
    <w:p w14:paraId="286057D9" w14:textId="77777777" w:rsidR="00E123C5" w:rsidRPr="00E123C5" w:rsidRDefault="00E123C5" w:rsidP="00E123C5">
      <w:pPr>
        <w:pStyle w:val="StandardWeb"/>
        <w:rPr>
          <w:i/>
        </w:rPr>
      </w:pPr>
      <w:r w:rsidRPr="00E123C5">
        <w:rPr>
          <w:i/>
        </w:rPr>
        <w:t>(Auf seiner Großmutter Beerdigung im März 1726 gedichtet )</w:t>
      </w:r>
    </w:p>
    <w:p w14:paraId="6468B7E1" w14:textId="77777777" w:rsidR="003976FA" w:rsidRDefault="003976FA" w:rsidP="003976FA">
      <w:pPr>
        <w:pStyle w:val="berschrift1"/>
      </w:pPr>
      <w:r>
        <w:t>Die Kraft von unsern Sinnen</w:t>
      </w:r>
    </w:p>
    <w:p w14:paraId="206310C7" w14:textId="77777777" w:rsidR="003976FA" w:rsidRDefault="003976FA" w:rsidP="003976FA">
      <w:pPr>
        <w:pStyle w:val="StandardWeb"/>
      </w:pPr>
      <w:r>
        <w:t>Die Kraft von unsern Sinnen</w:t>
      </w:r>
      <w:r>
        <w:br/>
        <w:t>Wirft vor der Lieb‘ sich hin,</w:t>
      </w:r>
      <w:r>
        <w:br/>
        <w:t>Ihr Herze zu gewinnen:</w:t>
      </w:r>
      <w:r>
        <w:br/>
        <w:t>o herrlicher Gewinn!</w:t>
      </w:r>
      <w:r>
        <w:br/>
        <w:t>Wir bitten um die Gnade,</w:t>
      </w:r>
      <w:r>
        <w:br/>
        <w:t>Die mit ihr worden ist,</w:t>
      </w:r>
      <w:r>
        <w:br/>
        <w:t>Darüber Adams Schade</w:t>
      </w:r>
      <w:r>
        <w:br/>
        <w:t xml:space="preserve">Sich endlich wohl vergisst. </w:t>
      </w:r>
    </w:p>
    <w:p w14:paraId="13875433" w14:textId="77777777" w:rsidR="003976FA" w:rsidRDefault="003976FA" w:rsidP="003976FA">
      <w:pPr>
        <w:pStyle w:val="StandardWeb"/>
      </w:pPr>
      <w:r>
        <w:t>Die Augen Jesu fangen</w:t>
      </w:r>
      <w:r>
        <w:br/>
        <w:t>Die Predigt in uns an,</w:t>
      </w:r>
      <w:r>
        <w:br/>
        <w:t>Wie man zum Heil gelangen</w:t>
      </w:r>
      <w:r>
        <w:br/>
        <w:t>Und Gott gefallen kann.</w:t>
      </w:r>
      <w:r>
        <w:br/>
        <w:t>Wen dieses Aug‘ erblicket</w:t>
      </w:r>
      <w:r>
        <w:br/>
      </w:r>
      <w:proofErr w:type="spellStart"/>
      <w:r>
        <w:t>Wem’s</w:t>
      </w:r>
      <w:proofErr w:type="spellEnd"/>
      <w:r>
        <w:t>, wie dort Petro, winkt,</w:t>
      </w:r>
      <w:r>
        <w:br/>
        <w:t xml:space="preserve">Der wird im Geist </w:t>
      </w:r>
      <w:proofErr w:type="spellStart"/>
      <w:r>
        <w:t>gebücket</w:t>
      </w:r>
      <w:proofErr w:type="spellEnd"/>
      <w:r>
        <w:t>,</w:t>
      </w:r>
      <w:r>
        <w:br/>
        <w:t xml:space="preserve">Dass er in Kummer sinkt. </w:t>
      </w:r>
    </w:p>
    <w:p w14:paraId="49B5DAF4" w14:textId="77777777" w:rsidR="003976FA" w:rsidRDefault="003976FA" w:rsidP="003976FA">
      <w:pPr>
        <w:pStyle w:val="StandardWeb"/>
      </w:pPr>
      <w:r>
        <w:t>Der Kummer einer Seelen,</w:t>
      </w:r>
      <w:r>
        <w:br/>
        <w:t xml:space="preserve">Die so </w:t>
      </w:r>
      <w:proofErr w:type="spellStart"/>
      <w:r>
        <w:t>gestellet</w:t>
      </w:r>
      <w:proofErr w:type="spellEnd"/>
      <w:r>
        <w:t xml:space="preserve"> ist,</w:t>
      </w:r>
      <w:r>
        <w:br/>
      </w:r>
      <w:r>
        <w:lastRenderedPageBreak/>
        <w:t>Das innerliche Quälen,</w:t>
      </w:r>
      <w:r>
        <w:br/>
        <w:t>Das solch ein Herze frisst,</w:t>
      </w:r>
      <w:r>
        <w:br/>
        <w:t xml:space="preserve">Wirkt eine </w:t>
      </w:r>
      <w:proofErr w:type="spellStart"/>
      <w:r>
        <w:t>sel’ge</w:t>
      </w:r>
      <w:proofErr w:type="spellEnd"/>
      <w:r>
        <w:t xml:space="preserve"> Reue,</w:t>
      </w:r>
      <w:r>
        <w:br/>
        <w:t xml:space="preserve">Und wer die </w:t>
      </w:r>
      <w:proofErr w:type="spellStart"/>
      <w:r>
        <w:t>Reu</w:t>
      </w:r>
      <w:proofErr w:type="spellEnd"/>
      <w:r>
        <w:t>‘ nicht hasst,</w:t>
      </w:r>
      <w:r>
        <w:br/>
        <w:t xml:space="preserve">Der ringet stets </w:t>
      </w:r>
      <w:proofErr w:type="spellStart"/>
      <w:r>
        <w:t>auf’s</w:t>
      </w:r>
      <w:proofErr w:type="spellEnd"/>
      <w:r>
        <w:t xml:space="preserve"> Neue,</w:t>
      </w:r>
      <w:r>
        <w:br/>
        <w:t xml:space="preserve">Bis er die Gnade fasst. </w:t>
      </w:r>
    </w:p>
    <w:p w14:paraId="609DA5D8" w14:textId="77777777" w:rsidR="003976FA" w:rsidRDefault="003976FA" w:rsidP="003976FA">
      <w:pPr>
        <w:pStyle w:val="StandardWeb"/>
      </w:pPr>
      <w:r>
        <w:t>Hier führt des Vaters Zeugen</w:t>
      </w:r>
      <w:r>
        <w:br/>
        <w:t>Die Predigt weiter aus,</w:t>
      </w:r>
      <w:r>
        <w:br/>
        <w:t>Bis wir die Häupter beugen,</w:t>
      </w:r>
      <w:r>
        <w:br/>
        <w:t>Zu Jesu geh’n hinaus,</w:t>
      </w:r>
      <w:r>
        <w:br/>
        <w:t>Und nehmen von der Liebe</w:t>
      </w:r>
      <w:r>
        <w:br/>
        <w:t>Das Joch mit Freuden auf;</w:t>
      </w:r>
      <w:r>
        <w:br/>
        <w:t>Das fördert unsre Triebe</w:t>
      </w:r>
      <w:r>
        <w:br/>
        <w:t xml:space="preserve">Gar sehr in ihrem Lauf. </w:t>
      </w:r>
    </w:p>
    <w:p w14:paraId="1AF03C31" w14:textId="77777777" w:rsidR="003976FA" w:rsidRDefault="003976FA" w:rsidP="003976FA">
      <w:pPr>
        <w:pStyle w:val="StandardWeb"/>
      </w:pPr>
      <w:r>
        <w:t>Und wär‘ Eins lieber herrlich</w:t>
      </w:r>
      <w:r>
        <w:br/>
        <w:t>Nach Art der Irdischen,</w:t>
      </w:r>
      <w:r>
        <w:br/>
        <w:t>Als dass es so beschwerlich</w:t>
      </w:r>
      <w:r>
        <w:br/>
        <w:t>Mit Jesu möchte geh’n:</w:t>
      </w:r>
      <w:r>
        <w:br/>
        <w:t>So fängt des Geistes Wehen</w:t>
      </w:r>
      <w:r>
        <w:br/>
        <w:t>Auch eine Predigt an,</w:t>
      </w:r>
      <w:r>
        <w:br/>
        <w:t>Und gibt uns zu verstehen,</w:t>
      </w:r>
      <w:r>
        <w:br/>
        <w:t>Wie’s um die Welt getan.</w:t>
      </w:r>
    </w:p>
    <w:p w14:paraId="0D41ECC9" w14:textId="77777777" w:rsidR="003976FA" w:rsidRDefault="003976FA" w:rsidP="003976FA">
      <w:pPr>
        <w:pStyle w:val="StandardWeb"/>
      </w:pPr>
      <w:r>
        <w:t>Will man das sanfte Sausen</w:t>
      </w:r>
      <w:r>
        <w:br/>
        <w:t xml:space="preserve">Des Geistes nicht </w:t>
      </w:r>
      <w:proofErr w:type="spellStart"/>
      <w:r>
        <w:t>versteh’n</w:t>
      </w:r>
      <w:proofErr w:type="spellEnd"/>
      <w:r>
        <w:t>,</w:t>
      </w:r>
      <w:r>
        <w:br/>
        <w:t>So geht es an ein Brausen</w:t>
      </w:r>
      <w:r>
        <w:br/>
        <w:t xml:space="preserve">Und </w:t>
      </w:r>
      <w:proofErr w:type="spellStart"/>
      <w:r>
        <w:t>über’n</w:t>
      </w:r>
      <w:proofErr w:type="spellEnd"/>
      <w:r>
        <w:t xml:space="preserve"> Haufen </w:t>
      </w:r>
      <w:proofErr w:type="spellStart"/>
      <w:r>
        <w:t>weh’n</w:t>
      </w:r>
      <w:proofErr w:type="spellEnd"/>
      <w:r>
        <w:t>!</w:t>
      </w:r>
      <w:r>
        <w:br/>
        <w:t>Da fällt vor Seinem Winde</w:t>
      </w:r>
      <w:r>
        <w:br/>
        <w:t>Das Gras, das Heu verdorrt;</w:t>
      </w:r>
      <w:r>
        <w:br/>
        <w:t>Da eilet gar geschwinde</w:t>
      </w:r>
      <w:r>
        <w:br/>
        <w:t>Das Gut der Erde fort!</w:t>
      </w:r>
    </w:p>
    <w:p w14:paraId="35258B59" w14:textId="77777777" w:rsidR="003976FA" w:rsidRDefault="003976FA" w:rsidP="003976FA">
      <w:pPr>
        <w:pStyle w:val="StandardWeb"/>
      </w:pPr>
      <w:r>
        <w:t>Das bringet dann die Seele</w:t>
      </w:r>
      <w:r>
        <w:br/>
        <w:t xml:space="preserve">Zu etwas </w:t>
      </w:r>
      <w:proofErr w:type="spellStart"/>
      <w:r>
        <w:t>Höhrem</w:t>
      </w:r>
      <w:proofErr w:type="spellEnd"/>
      <w:r>
        <w:t xml:space="preserve"> auf;</w:t>
      </w:r>
      <w:r>
        <w:br/>
        <w:t>Sie folgt des HErrn Befehle</w:t>
      </w:r>
      <w:r>
        <w:br/>
        <w:t>Und richtet ihren Lauf</w:t>
      </w:r>
      <w:r>
        <w:br/>
        <w:t>Auf jene große Gaben,</w:t>
      </w:r>
      <w:r>
        <w:br/>
        <w:t>Die Gott bereitet hat,</w:t>
      </w:r>
      <w:r>
        <w:br/>
        <w:t xml:space="preserve">Den damit zu </w:t>
      </w:r>
      <w:proofErr w:type="spellStart"/>
      <w:r>
        <w:t>erlaben</w:t>
      </w:r>
      <w:proofErr w:type="spellEnd"/>
      <w:r>
        <w:t>,</w:t>
      </w:r>
      <w:r>
        <w:br/>
        <w:t>Der müde ist und matt.</w:t>
      </w:r>
    </w:p>
    <w:p w14:paraId="7C5FB53D" w14:textId="77777777" w:rsidR="003976FA" w:rsidRDefault="003976FA" w:rsidP="003976FA">
      <w:pPr>
        <w:pStyle w:val="StandardWeb"/>
      </w:pPr>
      <w:r>
        <w:t>Damit wir nun vernehmen,</w:t>
      </w:r>
      <w:r>
        <w:br/>
        <w:t>Was dieses Alles heißt,</w:t>
      </w:r>
      <w:r>
        <w:br/>
        <w:t>Und uns dazu bequemen:</w:t>
      </w:r>
      <w:r>
        <w:br/>
        <w:t>Hat Gottes Gnadengeist,</w:t>
      </w:r>
      <w:r>
        <w:br/>
        <w:t>Der Prediger von oben,</w:t>
      </w:r>
      <w:r>
        <w:br/>
        <w:t>Die unsichtbare Kraft,</w:t>
      </w:r>
      <w:r>
        <w:br/>
        <w:t xml:space="preserve">Die nimmer </w:t>
      </w:r>
      <w:proofErr w:type="spellStart"/>
      <w:r>
        <w:t>g’nug</w:t>
      </w:r>
      <w:proofErr w:type="spellEnd"/>
      <w:r>
        <w:t xml:space="preserve"> zu loben,</w:t>
      </w:r>
      <w:r>
        <w:br/>
        <w:t>Sich Stimmen angeschafft.</w:t>
      </w:r>
    </w:p>
    <w:p w14:paraId="7EB8D22D" w14:textId="77777777" w:rsidR="003976FA" w:rsidRDefault="003976FA" w:rsidP="003976FA">
      <w:pPr>
        <w:pStyle w:val="StandardWeb"/>
      </w:pPr>
      <w:r>
        <w:lastRenderedPageBreak/>
        <w:t>Der Boten ernste Stimmen,</w:t>
      </w:r>
      <w:r>
        <w:br/>
        <w:t>Ihr liebliches Getön,</w:t>
      </w:r>
      <w:r>
        <w:br/>
        <w:t>Ihr göttliches Ergrimmen,</w:t>
      </w:r>
      <w:r>
        <w:br/>
        <w:t xml:space="preserve">Ihr liebentbranntes </w:t>
      </w:r>
      <w:proofErr w:type="spellStart"/>
      <w:r>
        <w:t>Fleh’n</w:t>
      </w:r>
      <w:proofErr w:type="spellEnd"/>
      <w:r>
        <w:br/>
        <w:t>Erschallet nicht vergebens:</w:t>
      </w:r>
      <w:r>
        <w:br/>
        <w:t>Es bringt die Seelen auf.</w:t>
      </w:r>
      <w:r>
        <w:br/>
        <w:t>Dass sie zum Licht des Lebens</w:t>
      </w:r>
      <w:r>
        <w:br/>
        <w:t>Hin richten ihren Lauf.</w:t>
      </w:r>
    </w:p>
    <w:p w14:paraId="136413A4" w14:textId="77777777" w:rsidR="003976FA" w:rsidRDefault="003976FA" w:rsidP="003976FA">
      <w:pPr>
        <w:pStyle w:val="StandardWeb"/>
      </w:pPr>
      <w:r>
        <w:t>Aus solchen Aufgeweckten</w:t>
      </w:r>
      <w:r>
        <w:br/>
        <w:t xml:space="preserve">Wird mancher </w:t>
      </w:r>
      <w:proofErr w:type="spellStart"/>
      <w:r>
        <w:t>offne</w:t>
      </w:r>
      <w:proofErr w:type="spellEnd"/>
      <w:r>
        <w:t xml:space="preserve"> Brief;</w:t>
      </w:r>
      <w:r>
        <w:br/>
        <w:t>Ein Licht, das Schatten deckten,</w:t>
      </w:r>
      <w:r>
        <w:br/>
        <w:t>Das in der Sünde schlief:</w:t>
      </w:r>
      <w:r>
        <w:br/>
        <w:t>Wenn’s vor den Wächterstimmen</w:t>
      </w:r>
      <w:r>
        <w:br/>
        <w:t>Die Augen aufgetan,</w:t>
      </w:r>
      <w:r>
        <w:br/>
        <w:t xml:space="preserve">Beginnet </w:t>
      </w:r>
      <w:proofErr w:type="spellStart"/>
      <w:r>
        <w:t>anzuglimmen</w:t>
      </w:r>
      <w:proofErr w:type="spellEnd"/>
      <w:r>
        <w:t>,</w:t>
      </w:r>
      <w:r>
        <w:br/>
        <w:t xml:space="preserve">Und steckt auch </w:t>
      </w:r>
      <w:proofErr w:type="spellStart"/>
      <w:r>
        <w:t>Andre</w:t>
      </w:r>
      <w:proofErr w:type="spellEnd"/>
      <w:r>
        <w:t xml:space="preserve"> an. </w:t>
      </w:r>
    </w:p>
    <w:p w14:paraId="015247D5" w14:textId="77777777" w:rsidR="003976FA" w:rsidRDefault="003976FA" w:rsidP="003976FA">
      <w:pPr>
        <w:pStyle w:val="StandardWeb"/>
      </w:pPr>
      <w:r>
        <w:t>O Prediger von oben,</w:t>
      </w:r>
      <w:r>
        <w:br/>
        <w:t>Gib Kraft und Lebensluft;</w:t>
      </w:r>
      <w:r>
        <w:br/>
        <w:t>Gib Mut, Dich hoch zu loben,</w:t>
      </w:r>
      <w:r>
        <w:br/>
        <w:t xml:space="preserve">Wenn Deine </w:t>
      </w:r>
      <w:proofErr w:type="spellStart"/>
      <w:r>
        <w:t>Stimm</w:t>
      </w:r>
      <w:proofErr w:type="spellEnd"/>
      <w:r>
        <w:t>‘ uns ruft!</w:t>
      </w:r>
      <w:r>
        <w:br/>
        <w:t>Gib Macht den Friedensboten,</w:t>
      </w:r>
      <w:r>
        <w:br/>
        <w:t>Davor der Feind erstaunt,</w:t>
      </w:r>
      <w:r>
        <w:br/>
        <w:t>Wenn man für Dich die Toten</w:t>
      </w:r>
      <w:r>
        <w:br/>
        <w:t xml:space="preserve">Zum Lieben ausposaunt. </w:t>
      </w:r>
    </w:p>
    <w:p w14:paraId="4C9A7445" w14:textId="77777777" w:rsidR="003976FA" w:rsidRDefault="003976FA" w:rsidP="003976FA">
      <w:pPr>
        <w:pStyle w:val="StandardWeb"/>
      </w:pPr>
      <w:r>
        <w:t>Und uns, Du gutes Wesen,</w:t>
      </w:r>
      <w:r>
        <w:br/>
        <w:t xml:space="preserve">Lass </w:t>
      </w:r>
      <w:proofErr w:type="spellStart"/>
      <w:r>
        <w:t>offne</w:t>
      </w:r>
      <w:proofErr w:type="spellEnd"/>
      <w:r>
        <w:t xml:space="preserve"> Briefe sein,</w:t>
      </w:r>
      <w:r>
        <w:br/>
        <w:t>Darinnen klar zu lesen,</w:t>
      </w:r>
      <w:r>
        <w:br/>
        <w:t>Wie’s Deine Liebe mein‘,</w:t>
      </w:r>
      <w:r>
        <w:br/>
        <w:t>Was sie für uns verrichtet,</w:t>
      </w:r>
      <w:r>
        <w:br/>
        <w:t>Wozu sie uns sodann</w:t>
      </w:r>
      <w:r>
        <w:br/>
        <w:t>Dir ewiglich verpflichtet,</w:t>
      </w:r>
      <w:r>
        <w:br/>
        <w:t xml:space="preserve">Wie gut man werden kann! </w:t>
      </w:r>
    </w:p>
    <w:p w14:paraId="5C6B5641" w14:textId="77777777" w:rsidR="003976FA" w:rsidRDefault="003976FA" w:rsidP="003976FA">
      <w:pPr>
        <w:pStyle w:val="StandardWeb"/>
      </w:pPr>
      <w:r>
        <w:t>Ja, binde uns zusammen</w:t>
      </w:r>
      <w:r>
        <w:br/>
      </w:r>
      <w:proofErr w:type="spellStart"/>
      <w:r>
        <w:t>Vor’m</w:t>
      </w:r>
      <w:proofErr w:type="spellEnd"/>
      <w:r>
        <w:t xml:space="preserve"> Kreuze fest und eng‘,</w:t>
      </w:r>
      <w:r>
        <w:br/>
        <w:t>In gleichen Liebesflammen,</w:t>
      </w:r>
      <w:r>
        <w:br/>
        <w:t xml:space="preserve">Die sich </w:t>
      </w:r>
      <w:proofErr w:type="spellStart"/>
      <w:r>
        <w:t>durch’s</w:t>
      </w:r>
      <w:proofErr w:type="spellEnd"/>
      <w:r>
        <w:t xml:space="preserve"> </w:t>
      </w:r>
      <w:proofErr w:type="spellStart"/>
      <w:r>
        <w:t>Weltgedräng</w:t>
      </w:r>
      <w:proofErr w:type="spellEnd"/>
      <w:r>
        <w:t>‘</w:t>
      </w:r>
      <w:r>
        <w:br/>
        <w:t>Mit Zündungskräften schlagen,</w:t>
      </w:r>
      <w:r>
        <w:br/>
        <w:t>Und in vereinter Glut</w:t>
      </w:r>
      <w:r>
        <w:br/>
        <w:t>Die größten Kämpfe wagen:</w:t>
      </w:r>
      <w:r>
        <w:br/>
        <w:t xml:space="preserve">So wird noch alles gut! </w:t>
      </w:r>
    </w:p>
    <w:p w14:paraId="1CD8E317" w14:textId="77777777" w:rsidR="003976FA" w:rsidRPr="003976FA" w:rsidRDefault="003976FA" w:rsidP="003976FA">
      <w:pPr>
        <w:pStyle w:val="StandardWeb"/>
        <w:rPr>
          <w:i/>
        </w:rPr>
      </w:pPr>
      <w:r w:rsidRPr="003976FA">
        <w:rPr>
          <w:i/>
        </w:rPr>
        <w:t>(1724.)</w:t>
      </w:r>
    </w:p>
    <w:p w14:paraId="2642B85D" w14:textId="77777777" w:rsidR="00A07C03" w:rsidRDefault="00A07C03" w:rsidP="00A07C03">
      <w:pPr>
        <w:pStyle w:val="berschrift1"/>
      </w:pPr>
      <w:r>
        <w:t>Die Liebe wird uns leiten</w:t>
      </w:r>
    </w:p>
    <w:p w14:paraId="68A78766" w14:textId="77777777" w:rsidR="00A07C03" w:rsidRDefault="00A07C03" w:rsidP="00A07C03">
      <w:pPr>
        <w:pStyle w:val="StandardWeb"/>
      </w:pPr>
      <w:r>
        <w:t>Die Liebe wird uns leiten,</w:t>
      </w:r>
      <w:r>
        <w:br/>
        <w:t>Den Weg bereiten,</w:t>
      </w:r>
      <w:r>
        <w:br/>
      </w:r>
      <w:r>
        <w:lastRenderedPageBreak/>
        <w:t>Und mit den Augen deuten</w:t>
      </w:r>
      <w:r>
        <w:br/>
        <w:t>Auf Mancherlei,</w:t>
      </w:r>
      <w:r>
        <w:br/>
        <w:t>Ob’s etwa Zeit zu streiten,</w:t>
      </w:r>
      <w:r>
        <w:br/>
        <w:t>Ob’s Rasttag sei.</w:t>
      </w:r>
      <w:r>
        <w:br/>
        <w:t>Wir sehen schon vom Weiten</w:t>
      </w:r>
      <w:r>
        <w:br/>
        <w:t>Die Grad‘ und Zeiten</w:t>
      </w:r>
      <w:r>
        <w:br/>
        <w:t>Von unsern Seligkeiten;</w:t>
      </w:r>
      <w:r>
        <w:br/>
        <w:t xml:space="preserve">Nur treu, nur treu! </w:t>
      </w:r>
    </w:p>
    <w:p w14:paraId="7E02360F" w14:textId="77777777" w:rsidR="00A07C03" w:rsidRDefault="00A07C03" w:rsidP="00A07C03">
      <w:pPr>
        <w:pStyle w:val="StandardWeb"/>
      </w:pPr>
      <w:r>
        <w:t>Wir sind nicht einsam blieben;</w:t>
      </w:r>
      <w:r>
        <w:br/>
        <w:t xml:space="preserve">Wir </w:t>
      </w:r>
      <w:proofErr w:type="spellStart"/>
      <w:r>
        <w:t>soll’n</w:t>
      </w:r>
      <w:proofErr w:type="spellEnd"/>
      <w:r>
        <w:t xml:space="preserve"> uns üben,</w:t>
      </w:r>
      <w:r>
        <w:br/>
        <w:t xml:space="preserve">Mit </w:t>
      </w:r>
      <w:proofErr w:type="spellStart"/>
      <w:r>
        <w:t>größern</w:t>
      </w:r>
      <w:proofErr w:type="spellEnd"/>
      <w:r>
        <w:t xml:space="preserve"> Gnadentrieben</w:t>
      </w:r>
      <w:r>
        <w:br/>
        <w:t>Als ein Verein;</w:t>
      </w:r>
      <w:r>
        <w:br/>
        <w:t>Wir sind, am Stamm geblieben</w:t>
      </w:r>
      <w:r>
        <w:br/>
        <w:t>Der Kreuzgemein‘;</w:t>
      </w:r>
      <w:r>
        <w:br/>
        <w:t>Drum gilt’s gemeinsam Lieben,</w:t>
      </w:r>
      <w:r>
        <w:br/>
        <w:t>Sich mitbetrüben,</w:t>
      </w:r>
      <w:r>
        <w:br/>
        <w:t>Und unsre Lasten schieben,</w:t>
      </w:r>
      <w:r>
        <w:br/>
        <w:t xml:space="preserve">Die Christi sein. </w:t>
      </w:r>
    </w:p>
    <w:p w14:paraId="35E0CDC5" w14:textId="77777777" w:rsidR="00A07C03" w:rsidRDefault="00A07C03" w:rsidP="00A07C03">
      <w:pPr>
        <w:pStyle w:val="StandardWeb"/>
      </w:pPr>
      <w:r>
        <w:t>Gespielen, seid zufrieden!</w:t>
      </w:r>
      <w:r>
        <w:br/>
        <w:t xml:space="preserve">Wir </w:t>
      </w:r>
      <w:proofErr w:type="spellStart"/>
      <w:r>
        <w:t>geh’n</w:t>
      </w:r>
      <w:proofErr w:type="spellEnd"/>
      <w:r>
        <w:t xml:space="preserve"> in </w:t>
      </w:r>
      <w:proofErr w:type="spellStart"/>
      <w:r>
        <w:t>Glieden</w:t>
      </w:r>
      <w:proofErr w:type="spellEnd"/>
      <w:r>
        <w:t>;</w:t>
      </w:r>
      <w:r>
        <w:br/>
        <w:t>Die Last, die uns beschieden,</w:t>
      </w:r>
      <w:r>
        <w:br/>
        <w:t>Hat ihr Gewicht;</w:t>
      </w:r>
      <w:r>
        <w:br/>
        <w:t>Das Joch ist einem Jeden</w:t>
      </w:r>
      <w:r>
        <w:br/>
        <w:t xml:space="preserve">Drauf </w:t>
      </w:r>
      <w:proofErr w:type="spellStart"/>
      <w:r>
        <w:t>eingericht’t</w:t>
      </w:r>
      <w:proofErr w:type="spellEnd"/>
      <w:r>
        <w:t>;</w:t>
      </w:r>
      <w:r>
        <w:br/>
        <w:t>Geht! lasst das Fleisch hienieden</w:t>
      </w:r>
      <w:r>
        <w:br/>
        <w:t>Zum Tod ermüden:</w:t>
      </w:r>
      <w:r>
        <w:br/>
        <w:t xml:space="preserve">So wird sein Gift </w:t>
      </w:r>
      <w:proofErr w:type="spellStart"/>
      <w:r>
        <w:t>versieden</w:t>
      </w:r>
      <w:proofErr w:type="spellEnd"/>
      <w:r>
        <w:t>,</w:t>
      </w:r>
      <w:r>
        <w:br/>
        <w:t xml:space="preserve">So sterbt ihr nicht! </w:t>
      </w:r>
    </w:p>
    <w:p w14:paraId="0C42BCD6" w14:textId="77777777" w:rsidR="00A07C03" w:rsidRDefault="00A07C03" w:rsidP="00A07C03">
      <w:pPr>
        <w:pStyle w:val="StandardWeb"/>
      </w:pPr>
      <w:r>
        <w:rPr>
          <w:rStyle w:val="Hervorhebung"/>
        </w:rPr>
        <w:t>(Gedichtet 1733. ursprünglicher Anfang: „Errettet werden wollen, ist, was wir sollen“ rc. Dann von Z. geändert )</w:t>
      </w:r>
    </w:p>
    <w:p w14:paraId="42D34241" w14:textId="77777777" w:rsidR="00584F78" w:rsidRDefault="00584F78" w:rsidP="00584F78">
      <w:pPr>
        <w:pStyle w:val="berschrift1"/>
      </w:pPr>
      <w:r>
        <w:t>Die wahre Gnadensonne</w:t>
      </w:r>
    </w:p>
    <w:p w14:paraId="3DA18C95" w14:textId="77777777" w:rsidR="00584F78" w:rsidRDefault="00584F78" w:rsidP="00584F78">
      <w:pPr>
        <w:pStyle w:val="StandardWeb"/>
      </w:pPr>
      <w:r>
        <w:t>Die wahre Gnadensonne</w:t>
      </w:r>
      <w:r>
        <w:br/>
        <w:t>Geht auf zu unsrer Wonne,</w:t>
      </w:r>
      <w:r>
        <w:br/>
        <w:t>Und macht ein Heer von Sündern</w:t>
      </w:r>
      <w:r>
        <w:br/>
        <w:t xml:space="preserve">Zu frohen </w:t>
      </w:r>
      <w:proofErr w:type="spellStart"/>
      <w:r>
        <w:t>Lichteskindern</w:t>
      </w:r>
      <w:proofErr w:type="spellEnd"/>
      <w:r>
        <w:t>.</w:t>
      </w:r>
    </w:p>
    <w:p w14:paraId="799B0937" w14:textId="77777777" w:rsidR="00584F78" w:rsidRDefault="00584F78" w:rsidP="00584F78">
      <w:pPr>
        <w:pStyle w:val="StandardWeb"/>
      </w:pPr>
      <w:r>
        <w:t>Der Erst- und Eingeborne</w:t>
      </w:r>
      <w:r>
        <w:br/>
        <w:t xml:space="preserve">Besuchet uns </w:t>
      </w:r>
      <w:proofErr w:type="spellStart"/>
      <w:r>
        <w:t>Verlorne</w:t>
      </w:r>
      <w:proofErr w:type="spellEnd"/>
      <w:r>
        <w:t>,</w:t>
      </w:r>
      <w:r>
        <w:br/>
        <w:t>Hat Seinen Schwur gehalten:</w:t>
      </w:r>
      <w:r>
        <w:br/>
        <w:t>Drum lasst Ihn immer walten!</w:t>
      </w:r>
    </w:p>
    <w:p w14:paraId="4BBD820F" w14:textId="77777777" w:rsidR="00584F78" w:rsidRDefault="00584F78" w:rsidP="00584F78">
      <w:pPr>
        <w:pStyle w:val="StandardWeb"/>
      </w:pPr>
      <w:r>
        <w:t>Der HErr ist in dem Orden</w:t>
      </w:r>
      <w:r>
        <w:br/>
        <w:t>Der Sünder Mensch geworden,</w:t>
      </w:r>
      <w:r>
        <w:br/>
        <w:t>Und gleich doch ohne Sünde</w:t>
      </w:r>
      <w:r>
        <w:br/>
        <w:t>Dem schwächsten Erdenkinde.</w:t>
      </w:r>
    </w:p>
    <w:p w14:paraId="403355B0" w14:textId="77777777" w:rsidR="00584F78" w:rsidRDefault="00584F78" w:rsidP="00584F78">
      <w:pPr>
        <w:pStyle w:val="StandardWeb"/>
      </w:pPr>
      <w:r>
        <w:lastRenderedPageBreak/>
        <w:t>Er wird ein Knecht auf Erden,</w:t>
      </w:r>
      <w:r>
        <w:br/>
        <w:t>Dass ich ein Herr kann werden:</w:t>
      </w:r>
      <w:r>
        <w:br/>
        <w:t xml:space="preserve">Den Wechsel </w:t>
      </w:r>
      <w:proofErr w:type="spellStart"/>
      <w:r>
        <w:t>gnug</w:t>
      </w:r>
      <w:proofErr w:type="spellEnd"/>
      <w:r>
        <w:t xml:space="preserve"> zu preisen,</w:t>
      </w:r>
      <w:r>
        <w:br/>
        <w:t xml:space="preserve">Fehlt’s noch aus </w:t>
      </w:r>
      <w:proofErr w:type="spellStart"/>
      <w:r>
        <w:t>Singeweisen</w:t>
      </w:r>
      <w:proofErr w:type="spellEnd"/>
      <w:r>
        <w:t>.</w:t>
      </w:r>
    </w:p>
    <w:p w14:paraId="0C6B0B6B" w14:textId="77777777" w:rsidR="00584F78" w:rsidRDefault="00584F78" w:rsidP="00584F78">
      <w:pPr>
        <w:pStyle w:val="StandardWeb"/>
      </w:pPr>
      <w:r>
        <w:t>Seht nur auf dieses Kindlein</w:t>
      </w:r>
      <w:r>
        <w:br/>
        <w:t xml:space="preserve">Im Kripplein, in den </w:t>
      </w:r>
      <w:proofErr w:type="spellStart"/>
      <w:r>
        <w:t>Windlein</w:t>
      </w:r>
      <w:proofErr w:type="spellEnd"/>
      <w:r>
        <w:t>,</w:t>
      </w:r>
      <w:r>
        <w:br/>
        <w:t>Das euch mit Seinem Blute</w:t>
      </w:r>
      <w:r>
        <w:br/>
        <w:t>Verschaffet alles Gute.</w:t>
      </w:r>
    </w:p>
    <w:p w14:paraId="01A1D07B" w14:textId="77777777" w:rsidR="00584F78" w:rsidRDefault="00584F78" w:rsidP="00584F78">
      <w:pPr>
        <w:pStyle w:val="StandardWeb"/>
      </w:pPr>
      <w:r>
        <w:t>Wenn ich’s im Geiste sehe</w:t>
      </w:r>
      <w:r>
        <w:br/>
        <w:t>In Seiner Gotteshöhe:</w:t>
      </w:r>
      <w:r>
        <w:br/>
        <w:t>So denk‘ ich, ich vergehe,</w:t>
      </w:r>
      <w:r>
        <w:br/>
        <w:t>Bis ich den Menschen sehe.</w:t>
      </w:r>
    </w:p>
    <w:p w14:paraId="37C7B289" w14:textId="77777777" w:rsidR="00584F78" w:rsidRDefault="00584F78" w:rsidP="00584F78">
      <w:pPr>
        <w:pStyle w:val="StandardWeb"/>
      </w:pPr>
      <w:r>
        <w:t>Gott geht aus Seiner Kammer,</w:t>
      </w:r>
      <w:r>
        <w:br/>
        <w:t>Die Welt aus ihrem Jammer;</w:t>
      </w:r>
      <w:r>
        <w:br/>
        <w:t>Das Kindlein in der Krippe</w:t>
      </w:r>
      <w:r>
        <w:br/>
        <w:t>Hat Honig auf der Lippe.</w:t>
      </w:r>
    </w:p>
    <w:p w14:paraId="0318FFED" w14:textId="77777777" w:rsidR="00584F78" w:rsidRDefault="00584F78" w:rsidP="00584F78">
      <w:pPr>
        <w:pStyle w:val="StandardWeb"/>
      </w:pPr>
      <w:r>
        <w:t>Er liegt in Seiner Krippen</w:t>
      </w:r>
      <w:r>
        <w:br/>
        <w:t>Und ruft mit süßen Lippen:</w:t>
      </w:r>
      <w:r>
        <w:br/>
        <w:t>Grämt euch nicht, lieben Brüder,</w:t>
      </w:r>
      <w:r>
        <w:br/>
        <w:t>Ich bringe Alles wieder!</w:t>
      </w:r>
    </w:p>
    <w:p w14:paraId="711ED0FB" w14:textId="77777777" w:rsidR="00584F78" w:rsidRDefault="00584F78" w:rsidP="00584F78">
      <w:pPr>
        <w:pStyle w:val="StandardWeb"/>
      </w:pPr>
      <w:r>
        <w:t>O Kind, o süßer Knabe,</w:t>
      </w:r>
      <w:r>
        <w:br/>
        <w:t>Du, den ich lieber habe</w:t>
      </w:r>
      <w:r>
        <w:br/>
        <w:t>In Seinen Kindsgebärden</w:t>
      </w:r>
      <w:r>
        <w:br/>
        <w:t>Als alle Schätz‘ auf Erden;</w:t>
      </w:r>
    </w:p>
    <w:p w14:paraId="46441BA1" w14:textId="77777777" w:rsidR="00584F78" w:rsidRDefault="00584F78" w:rsidP="00584F78">
      <w:pPr>
        <w:pStyle w:val="StandardWeb"/>
      </w:pPr>
      <w:r>
        <w:t>Lass, Schönster, Dich erblicken,</w:t>
      </w:r>
      <w:r>
        <w:br/>
        <w:t>Mein Herze zu erquicken,</w:t>
      </w:r>
      <w:r>
        <w:br/>
        <w:t xml:space="preserve">Du </w:t>
      </w:r>
      <w:proofErr w:type="spellStart"/>
      <w:r>
        <w:t>seligs</w:t>
      </w:r>
      <w:proofErr w:type="spellEnd"/>
      <w:r>
        <w:t>, kleines Kindlein,</w:t>
      </w:r>
      <w:r>
        <w:br/>
        <w:t xml:space="preserve">In Deiner Kripp‘ und </w:t>
      </w:r>
      <w:proofErr w:type="spellStart"/>
      <w:r>
        <w:t>Windlein</w:t>
      </w:r>
      <w:proofErr w:type="spellEnd"/>
      <w:r>
        <w:t>!</w:t>
      </w:r>
    </w:p>
    <w:p w14:paraId="3DE4D65E" w14:textId="77777777" w:rsidR="00584F78" w:rsidRDefault="00584F78" w:rsidP="00584F78">
      <w:pPr>
        <w:pStyle w:val="StandardWeb"/>
      </w:pPr>
      <w:r>
        <w:t>Ist das mein lieber Bruder,</w:t>
      </w:r>
      <w:r>
        <w:br/>
        <w:t>Der an der Welten Ruder</w:t>
      </w:r>
      <w:r>
        <w:br/>
        <w:t>Der Alt‘ ist alle Tage?</w:t>
      </w:r>
      <w:r>
        <w:br/>
        <w:t>Ach, Er bejaht die Frage!</w:t>
      </w:r>
    </w:p>
    <w:p w14:paraId="0F0096B0" w14:textId="77777777" w:rsidR="00584F78" w:rsidRDefault="00584F78" w:rsidP="00584F78">
      <w:pPr>
        <w:pStyle w:val="StandardWeb"/>
      </w:pPr>
      <w:r>
        <w:t>Wie soll man dich empfangen?</w:t>
      </w:r>
      <w:r>
        <w:br/>
        <w:t>O aller Welt Verlangen!</w:t>
      </w:r>
      <w:r>
        <w:br/>
        <w:t>Du kommst, die Welt zu segnen;</w:t>
      </w:r>
      <w:r>
        <w:br/>
        <w:t>Wie soll man Dir begegnen?</w:t>
      </w:r>
    </w:p>
    <w:p w14:paraId="24A19CCE" w14:textId="77777777" w:rsidR="00584F78" w:rsidRDefault="00584F78" w:rsidP="00584F78">
      <w:pPr>
        <w:pStyle w:val="StandardWeb"/>
      </w:pPr>
      <w:r>
        <w:t xml:space="preserve">Ach, sei </w:t>
      </w:r>
      <w:proofErr w:type="spellStart"/>
      <w:r>
        <w:t>willkomm’n</w:t>
      </w:r>
      <w:proofErr w:type="spellEnd"/>
      <w:r>
        <w:t xml:space="preserve"> hienieden,</w:t>
      </w:r>
      <w:r>
        <w:br/>
        <w:t>Du edler Gast, den Müden!</w:t>
      </w:r>
      <w:r>
        <w:br/>
        <w:t>Komm‘, sieh‘, wie’s ihnen gehet,</w:t>
      </w:r>
      <w:r>
        <w:br/>
        <w:t>Du hast sie nie verschmähet!</w:t>
      </w:r>
    </w:p>
    <w:p w14:paraId="67094D85" w14:textId="77777777" w:rsidR="00584F78" w:rsidRDefault="00584F78" w:rsidP="00584F78">
      <w:pPr>
        <w:pStyle w:val="StandardWeb"/>
      </w:pPr>
      <w:r>
        <w:lastRenderedPageBreak/>
        <w:t>Du Schöpfer aller Dinge,</w:t>
      </w:r>
      <w:r>
        <w:br/>
        <w:t>Wie wirst Du so geringe!</w:t>
      </w:r>
      <w:r>
        <w:br/>
        <w:t>Der Alles hält alleine,</w:t>
      </w:r>
      <w:r>
        <w:br/>
        <w:t>Wie wirst Du doch so kleine!</w:t>
      </w:r>
    </w:p>
    <w:p w14:paraId="6AEFDA7B" w14:textId="77777777" w:rsidR="00584F78" w:rsidRDefault="00584F78" w:rsidP="00584F78">
      <w:pPr>
        <w:pStyle w:val="StandardWeb"/>
      </w:pPr>
      <w:r>
        <w:t>Gib dich uns, Herzensknabe,</w:t>
      </w:r>
      <w:r>
        <w:br/>
        <w:t xml:space="preserve">zu einer </w:t>
      </w:r>
      <w:proofErr w:type="spellStart"/>
      <w:r>
        <w:t>Christnachtsgabe</w:t>
      </w:r>
      <w:proofErr w:type="spellEnd"/>
      <w:r>
        <w:t>!</w:t>
      </w:r>
      <w:r>
        <w:br/>
        <w:t>Du kannst mit wenig Blicken</w:t>
      </w:r>
      <w:r>
        <w:br/>
        <w:t>Millionenmal erquicken.</w:t>
      </w:r>
    </w:p>
    <w:p w14:paraId="0E9D817F" w14:textId="77777777" w:rsidR="00584F78" w:rsidRDefault="00584F78" w:rsidP="00584F78">
      <w:pPr>
        <w:pStyle w:val="StandardWeb"/>
      </w:pPr>
      <w:r>
        <w:t>Ich will hier bei Dir stehen;</w:t>
      </w:r>
      <w:r>
        <w:br/>
        <w:t>Du wirst mich nicht verschmähen,</w:t>
      </w:r>
      <w:r>
        <w:br/>
        <w:t>Wenn ich zur Krippe gehe</w:t>
      </w:r>
      <w:r>
        <w:br/>
        <w:t>Und um ein rein Herz flehe.</w:t>
      </w:r>
    </w:p>
    <w:p w14:paraId="4B7D8C53" w14:textId="77777777" w:rsidR="00584F78" w:rsidRDefault="00584F78" w:rsidP="00584F78">
      <w:pPr>
        <w:pStyle w:val="StandardWeb"/>
      </w:pPr>
      <w:r>
        <w:t>Ach, Dein Advent in Fleische,</w:t>
      </w:r>
      <w:r>
        <w:br/>
        <w:t>Der halte Deine keusche,</w:t>
      </w:r>
      <w:r>
        <w:br/>
        <w:t>Sonst sündige Gemeine</w:t>
      </w:r>
      <w:r>
        <w:br/>
        <w:t xml:space="preserve">Von </w:t>
      </w:r>
      <w:proofErr w:type="spellStart"/>
      <w:r>
        <w:t>Stund</w:t>
      </w:r>
      <w:proofErr w:type="spellEnd"/>
      <w:r>
        <w:t>‘ zu Stunde reine!</w:t>
      </w:r>
    </w:p>
    <w:p w14:paraId="2A7D25EB" w14:textId="77777777" w:rsidR="00584F78" w:rsidRDefault="00584F78" w:rsidP="00584F78">
      <w:pPr>
        <w:pStyle w:val="StandardWeb"/>
      </w:pPr>
      <w:r>
        <w:t>Wir lassen uns gefallen,</w:t>
      </w:r>
      <w:r>
        <w:br/>
        <w:t xml:space="preserve">Die Zeiten </w:t>
      </w:r>
      <w:proofErr w:type="spellStart"/>
      <w:r>
        <w:t>durchzuwallen</w:t>
      </w:r>
      <w:proofErr w:type="spellEnd"/>
      <w:r>
        <w:t>,</w:t>
      </w:r>
      <w:r>
        <w:br/>
        <w:t>Da uns Dein menschlich Leben</w:t>
      </w:r>
      <w:r>
        <w:br/>
        <w:t>Beispiel und Trost gegeben.</w:t>
      </w:r>
    </w:p>
    <w:p w14:paraId="1E247314" w14:textId="77777777" w:rsidR="00584F78" w:rsidRDefault="00584F78" w:rsidP="00584F78">
      <w:pPr>
        <w:pStyle w:val="StandardWeb"/>
      </w:pPr>
      <w:r>
        <w:t>Wenn Christnacht und Dein Leiden,</w:t>
      </w:r>
      <w:r>
        <w:br/>
        <w:t xml:space="preserve">Die </w:t>
      </w:r>
      <w:proofErr w:type="spellStart"/>
      <w:r>
        <w:t>Ursach</w:t>
      </w:r>
      <w:proofErr w:type="spellEnd"/>
      <w:r>
        <w:t xml:space="preserve">‘ </w:t>
      </w:r>
      <w:proofErr w:type="spellStart"/>
      <w:r>
        <w:t>ew’ger</w:t>
      </w:r>
      <w:proofErr w:type="spellEnd"/>
      <w:r>
        <w:t xml:space="preserve"> Freuden,</w:t>
      </w:r>
      <w:r>
        <w:br/>
        <w:t>Im neuen Lied erscheinen,</w:t>
      </w:r>
      <w:r>
        <w:br/>
        <w:t>Dann wird man nicht mehr weinen.</w:t>
      </w:r>
    </w:p>
    <w:p w14:paraId="775F7D69" w14:textId="77777777" w:rsidR="00584F78" w:rsidRDefault="00584F78" w:rsidP="00584F78">
      <w:pPr>
        <w:pStyle w:val="StandardWeb"/>
      </w:pPr>
      <w:r>
        <w:t>Dann wird das Lamm, so teuer,</w:t>
      </w:r>
      <w:r>
        <w:br/>
        <w:t>Mit seinem Strahlenfeuer,</w:t>
      </w:r>
      <w:r>
        <w:br/>
        <w:t>Die Engel und die Thronen</w:t>
      </w:r>
      <w:r>
        <w:br/>
        <w:t>Und wir beisammen wohnen!</w:t>
      </w:r>
    </w:p>
    <w:p w14:paraId="255B195C" w14:textId="77777777" w:rsidR="00584F78" w:rsidRPr="00EA2908" w:rsidRDefault="00584F78" w:rsidP="00584F78">
      <w:pPr>
        <w:pStyle w:val="StandardWeb"/>
        <w:rPr>
          <w:i/>
        </w:rPr>
      </w:pPr>
      <w:r w:rsidRPr="00EA2908">
        <w:rPr>
          <w:i/>
        </w:rPr>
        <w:t>(um 1752.)</w:t>
      </w:r>
    </w:p>
    <w:p w14:paraId="6AB370B3" w14:textId="77777777" w:rsidR="00A07C03" w:rsidRDefault="00A07C03" w:rsidP="00A07C03">
      <w:pPr>
        <w:pStyle w:val="berschrift1"/>
      </w:pPr>
      <w:r>
        <w:t xml:space="preserve">Du </w:t>
      </w:r>
      <w:proofErr w:type="spellStart"/>
      <w:r>
        <w:t>ein’ger</w:t>
      </w:r>
      <w:proofErr w:type="spellEnd"/>
      <w:r>
        <w:t xml:space="preserve"> Glaubensvater</w:t>
      </w:r>
    </w:p>
    <w:p w14:paraId="00F780EA" w14:textId="77777777" w:rsidR="00A07C03" w:rsidRDefault="00A07C03" w:rsidP="00A07C03">
      <w:pPr>
        <w:pStyle w:val="StandardWeb"/>
      </w:pPr>
      <w:r>
        <w:t xml:space="preserve">Du </w:t>
      </w:r>
      <w:proofErr w:type="spellStart"/>
      <w:r>
        <w:t>ein’ger</w:t>
      </w:r>
      <w:proofErr w:type="spellEnd"/>
      <w:r>
        <w:t xml:space="preserve"> Glaubensvater,</w:t>
      </w:r>
      <w:r>
        <w:br/>
        <w:t>Der Du die Menschen lehrst,</w:t>
      </w:r>
      <w:r>
        <w:br/>
        <w:t xml:space="preserve">Und zu dem </w:t>
      </w:r>
      <w:proofErr w:type="spellStart"/>
      <w:r>
        <w:t>Heilserstatter</w:t>
      </w:r>
      <w:proofErr w:type="spellEnd"/>
      <w:r>
        <w:t>,</w:t>
      </w:r>
      <w:r>
        <w:br/>
        <w:t>Dem Sohn, ihr Herze kehrst:</w:t>
      </w:r>
      <w:r>
        <w:br/>
        <w:t>Wir möchten gerne wissen,</w:t>
      </w:r>
      <w:r>
        <w:br/>
        <w:t>Was Glauben auf sich hat,</w:t>
      </w:r>
      <w:r>
        <w:br/>
        <w:t>Wie wir, dem Fluch entrissen,</w:t>
      </w:r>
      <w:r>
        <w:br/>
        <w:t xml:space="preserve">Verbessern Wort und Tat. </w:t>
      </w:r>
    </w:p>
    <w:p w14:paraId="32192F94" w14:textId="22BAC402" w:rsidR="00A07C03" w:rsidRDefault="00A07C03" w:rsidP="00A07C03">
      <w:pPr>
        <w:pStyle w:val="StandardWeb"/>
      </w:pPr>
      <w:r>
        <w:t>Wenn wir es recht erfahren,</w:t>
      </w:r>
      <w:r>
        <w:br/>
        <w:t>So ist des Glaubens Art,</w:t>
      </w:r>
      <w:r>
        <w:br/>
        <w:t>Dass er mit Unsichtbarem</w:t>
      </w:r>
      <w:r>
        <w:br/>
      </w:r>
      <w:r>
        <w:lastRenderedPageBreak/>
        <w:t xml:space="preserve">Und Geistlichem </w:t>
      </w:r>
      <w:r w:rsidR="00A80FED">
        <w:t>s</w:t>
      </w:r>
      <w:r>
        <w:t>ich paart,</w:t>
      </w:r>
      <w:r>
        <w:br/>
        <w:t>Und hält sich an den Dingen</w:t>
      </w:r>
      <w:r>
        <w:br/>
        <w:t>So fest, so lebhaft au,</w:t>
      </w:r>
      <w:r>
        <w:br/>
        <w:t>Als man es kann vollbringen,</w:t>
      </w:r>
      <w:r>
        <w:br/>
        <w:t xml:space="preserve">Wenn man sie sehen kann. </w:t>
      </w:r>
    </w:p>
    <w:p w14:paraId="0B431ECE" w14:textId="77777777" w:rsidR="00A07C03" w:rsidRDefault="00A07C03" w:rsidP="00A07C03">
      <w:pPr>
        <w:pStyle w:val="StandardWeb"/>
      </w:pPr>
      <w:r>
        <w:t>Drum haben äußre Sachen</w:t>
      </w:r>
      <w:r>
        <w:br/>
        <w:t>Und Übungen den Sinn,</w:t>
      </w:r>
      <w:r>
        <w:br/>
        <w:t>Uns eingedenk zu machen</w:t>
      </w:r>
      <w:r>
        <w:br/>
        <w:t>Aufs Unsichtbare hin:</w:t>
      </w:r>
      <w:r>
        <w:br/>
        <w:t>Und wer an solchen Werken,</w:t>
      </w:r>
      <w:r>
        <w:br/>
        <w:t>Weil er sie mitgemacht,</w:t>
      </w:r>
      <w:r>
        <w:br/>
        <w:t>Will seinen Glauben merken,</w:t>
      </w:r>
      <w:r>
        <w:br/>
        <w:t xml:space="preserve">Der hat’s nicht recht bedacht. </w:t>
      </w:r>
    </w:p>
    <w:p w14:paraId="2901823E" w14:textId="77777777" w:rsidR="00A07C03" w:rsidRDefault="00A07C03" w:rsidP="00A07C03">
      <w:pPr>
        <w:pStyle w:val="StandardWeb"/>
      </w:pPr>
      <w:r>
        <w:t>Dass wir den Glauben haben,</w:t>
      </w:r>
      <w:r>
        <w:br/>
        <w:t>Beweist auch das noch nicht,</w:t>
      </w:r>
      <w:r>
        <w:br/>
        <w:t>Wenn wir von Gottes Gaben</w:t>
      </w:r>
      <w:r>
        <w:br/>
        <w:t>Mit unser Teil gekriegt:</w:t>
      </w:r>
      <w:r>
        <w:br/>
        <w:t>Das sind Gelegenheiten,</w:t>
      </w:r>
      <w:r>
        <w:br/>
        <w:t xml:space="preserve">Dabei uns Gottes </w:t>
      </w:r>
      <w:proofErr w:type="spellStart"/>
      <w:r>
        <w:t>Güt</w:t>
      </w:r>
      <w:proofErr w:type="spellEnd"/>
      <w:r>
        <w:br/>
        <w:t>Nur immer noch von Weitem</w:t>
      </w:r>
      <w:r>
        <w:br/>
        <w:t xml:space="preserve">Ein wenig an sich zieht. </w:t>
      </w:r>
    </w:p>
    <w:p w14:paraId="39EE4599" w14:textId="77777777" w:rsidR="00A07C03" w:rsidRDefault="00A07C03" w:rsidP="00A07C03">
      <w:pPr>
        <w:pStyle w:val="StandardWeb"/>
      </w:pPr>
      <w:r>
        <w:t>Was bleibt denn nun ein Glaube,</w:t>
      </w:r>
      <w:r>
        <w:br/>
        <w:t>Dadurch man Gott gefällt,</w:t>
      </w:r>
      <w:r>
        <w:br/>
        <w:t>Wenn ich Ihm Alles raube,</w:t>
      </w:r>
      <w:r>
        <w:br/>
        <w:t>Was man für Glauben hält?</w:t>
      </w:r>
      <w:r>
        <w:br/>
        <w:t>Merk‘: Glauben heißt vertrauen</w:t>
      </w:r>
      <w:r>
        <w:br/>
        <w:t xml:space="preserve">Auf das, was wir nicht </w:t>
      </w:r>
      <w:proofErr w:type="spellStart"/>
      <w:r>
        <w:t>seh’n</w:t>
      </w:r>
      <w:proofErr w:type="spellEnd"/>
      <w:r>
        <w:t>,</w:t>
      </w:r>
      <w:r>
        <w:br/>
        <w:t xml:space="preserve">Und </w:t>
      </w:r>
      <w:proofErr w:type="spellStart"/>
      <w:r>
        <w:t>hoffen’s</w:t>
      </w:r>
      <w:proofErr w:type="spellEnd"/>
      <w:r>
        <w:t xml:space="preserve"> doch zu schauen,</w:t>
      </w:r>
      <w:r>
        <w:br/>
        <w:t xml:space="preserve">Weil’s unser </w:t>
      </w:r>
      <w:proofErr w:type="spellStart"/>
      <w:r>
        <w:t>Wohlergeh’n</w:t>
      </w:r>
      <w:proofErr w:type="spellEnd"/>
      <w:r>
        <w:t xml:space="preserve">. </w:t>
      </w:r>
    </w:p>
    <w:p w14:paraId="04F0E234" w14:textId="77777777" w:rsidR="00A07C03" w:rsidRDefault="00A07C03" w:rsidP="00A07C03">
      <w:pPr>
        <w:pStyle w:val="StandardWeb"/>
      </w:pPr>
      <w:r>
        <w:t>Ein Mensch kann endlich wissen,</w:t>
      </w:r>
      <w:r>
        <w:br/>
        <w:t>Dass Du im Himmel bist:</w:t>
      </w:r>
      <w:r>
        <w:br/>
        <w:t>Man weiß in Finsternissen,</w:t>
      </w:r>
      <w:r>
        <w:br/>
        <w:t>Dass eine Sonne ist;</w:t>
      </w:r>
      <w:r>
        <w:br/>
        <w:t xml:space="preserve">Allein das heißet </w:t>
      </w:r>
      <w:proofErr w:type="spellStart"/>
      <w:r>
        <w:t>gläuben</w:t>
      </w:r>
      <w:proofErr w:type="spellEnd"/>
      <w:r>
        <w:t>,</w:t>
      </w:r>
      <w:r>
        <w:br/>
        <w:t xml:space="preserve">Wenn uns ein gut </w:t>
      </w:r>
      <w:proofErr w:type="spellStart"/>
      <w:r>
        <w:t>Vertrau’n</w:t>
      </w:r>
      <w:proofErr w:type="spellEnd"/>
      <w:r>
        <w:br/>
        <w:t xml:space="preserve">und </w:t>
      </w:r>
      <w:proofErr w:type="spellStart"/>
      <w:r>
        <w:t>Liebsbegierde</w:t>
      </w:r>
      <w:proofErr w:type="spellEnd"/>
      <w:r>
        <w:t xml:space="preserve"> treiben,</w:t>
      </w:r>
      <w:r>
        <w:br/>
        <w:t xml:space="preserve">uns nach Dir </w:t>
      </w:r>
      <w:proofErr w:type="spellStart"/>
      <w:r>
        <w:t>umzuschau’n</w:t>
      </w:r>
      <w:proofErr w:type="spellEnd"/>
      <w:r>
        <w:t xml:space="preserve">. </w:t>
      </w:r>
    </w:p>
    <w:p w14:paraId="282297FE" w14:textId="77777777" w:rsidR="00A07C03" w:rsidRDefault="00A07C03" w:rsidP="00A07C03">
      <w:pPr>
        <w:pStyle w:val="StandardWeb"/>
      </w:pPr>
      <w:r>
        <w:t>Das Herz muss von der Erden,</w:t>
      </w:r>
      <w:r>
        <w:br/>
        <w:t>Daran es feste hangt,</w:t>
      </w:r>
      <w:r>
        <w:br/>
        <w:t>Erst losgerissen werden,</w:t>
      </w:r>
      <w:r>
        <w:br/>
        <w:t>Eh‘ es nach Dir verlangt:</w:t>
      </w:r>
      <w:r>
        <w:br/>
        <w:t>Die Lust der Ewigkeiten</w:t>
      </w:r>
      <w:r>
        <w:br/>
        <w:t>Belustigt in der Tat</w:t>
      </w:r>
      <w:r>
        <w:br/>
        <w:t>Nur Herzen, die in Zeiten</w:t>
      </w:r>
      <w:r>
        <w:br/>
        <w:t xml:space="preserve">Danach verlanget hat. </w:t>
      </w:r>
    </w:p>
    <w:p w14:paraId="522DC077" w14:textId="77777777" w:rsidR="00A07C03" w:rsidRDefault="00A07C03" w:rsidP="00A07C03">
      <w:pPr>
        <w:pStyle w:val="StandardWeb"/>
      </w:pPr>
      <w:r>
        <w:lastRenderedPageBreak/>
        <w:t>Was will ich daran glauben,</w:t>
      </w:r>
      <w:r>
        <w:br/>
        <w:t>Dass ich zwar haben kann,</w:t>
      </w:r>
      <w:r>
        <w:br/>
        <w:t>Allein ich lass mir’s rauben,</w:t>
      </w:r>
      <w:r>
        <w:br/>
        <w:t xml:space="preserve">Und nehme </w:t>
      </w:r>
      <w:proofErr w:type="spellStart"/>
      <w:r>
        <w:t>mich’s</w:t>
      </w:r>
      <w:proofErr w:type="spellEnd"/>
      <w:r>
        <w:t xml:space="preserve"> nicht an!</w:t>
      </w:r>
      <w:r>
        <w:br/>
        <w:t>Die ganze Art der Sachen</w:t>
      </w:r>
      <w:r>
        <w:br/>
        <w:t>Ist wider meinen Brauch,</w:t>
      </w:r>
      <w:r>
        <w:br/>
        <w:t>Und kann mich traurig machen:</w:t>
      </w:r>
      <w:r>
        <w:br/>
        <w:t xml:space="preserve">So glaubt der Teufel auch! </w:t>
      </w:r>
    </w:p>
    <w:p w14:paraId="403D833A" w14:textId="77777777" w:rsidR="00A07C03" w:rsidRDefault="00A07C03" w:rsidP="00A07C03">
      <w:pPr>
        <w:pStyle w:val="StandardWeb"/>
      </w:pPr>
      <w:r>
        <w:t>Darum, Du großes Wesen,</w:t>
      </w:r>
      <w:r>
        <w:br/>
        <w:t>Der Du die Liebe bist,</w:t>
      </w:r>
      <w:r>
        <w:br/>
        <w:t>Soll eine Seel‘ genesen,</w:t>
      </w:r>
      <w:r>
        <w:br/>
        <w:t>So weißt Du, wie es ist:</w:t>
      </w:r>
      <w:r>
        <w:br/>
        <w:t>Du musst sie glauben lehren,</w:t>
      </w:r>
      <w:r>
        <w:br/>
        <w:t>Zuerst sie von der Welt</w:t>
      </w:r>
      <w:r>
        <w:br/>
        <w:t>Und falschen Lust abkehren,</w:t>
      </w:r>
      <w:r>
        <w:br/>
        <w:t xml:space="preserve">Da wird sie bloß gestellt. </w:t>
      </w:r>
    </w:p>
    <w:p w14:paraId="12E0146D" w14:textId="77777777" w:rsidR="00A07C03" w:rsidRDefault="00A07C03" w:rsidP="00A07C03">
      <w:pPr>
        <w:pStyle w:val="StandardWeb"/>
      </w:pPr>
      <w:r>
        <w:t>So kann sie nun nicht bleiben,</w:t>
      </w:r>
      <w:r>
        <w:br/>
        <w:t>Sonst wär’s um sie getan:</w:t>
      </w:r>
      <w:r>
        <w:br/>
        <w:t xml:space="preserve">Sie fühlt ein </w:t>
      </w:r>
      <w:proofErr w:type="spellStart"/>
      <w:r>
        <w:t>ander</w:t>
      </w:r>
      <w:proofErr w:type="spellEnd"/>
      <w:r>
        <w:t xml:space="preserve"> Treiben;</w:t>
      </w:r>
      <w:r>
        <w:br/>
        <w:t>Fasst nun von Neuem an:</w:t>
      </w:r>
      <w:r>
        <w:br/>
        <w:t>Das dünkt ihr angenehmer,</w:t>
      </w:r>
      <w:r>
        <w:br/>
        <w:t>Und leicht und wunderschön,</w:t>
      </w:r>
      <w:r>
        <w:br/>
        <w:t xml:space="preserve">Für Leib und </w:t>
      </w:r>
      <w:proofErr w:type="spellStart"/>
      <w:r>
        <w:t>Seel</w:t>
      </w:r>
      <w:proofErr w:type="spellEnd"/>
      <w:r>
        <w:t>‘ bequemer;</w:t>
      </w:r>
      <w:r>
        <w:br/>
      </w:r>
      <w:proofErr w:type="spellStart"/>
      <w:r>
        <w:t>Sie</w:t>
      </w:r>
      <w:proofErr w:type="spellEnd"/>
      <w:r>
        <w:t xml:space="preserve"> </w:t>
      </w:r>
      <w:proofErr w:type="spellStart"/>
      <w:r>
        <w:t>möcht’s</w:t>
      </w:r>
      <w:proofErr w:type="spellEnd"/>
      <w:r>
        <w:t xml:space="preserve"> auch gerne </w:t>
      </w:r>
      <w:proofErr w:type="spellStart"/>
      <w:r>
        <w:t>seh’n</w:t>
      </w:r>
      <w:proofErr w:type="spellEnd"/>
      <w:r>
        <w:t xml:space="preserve">. </w:t>
      </w:r>
    </w:p>
    <w:p w14:paraId="397C5099" w14:textId="77777777" w:rsidR="00A07C03" w:rsidRDefault="00A07C03" w:rsidP="00A07C03">
      <w:pPr>
        <w:pStyle w:val="StandardWeb"/>
      </w:pPr>
      <w:r>
        <w:t>Allein sie wohnt im Leibe,</w:t>
      </w:r>
      <w:r>
        <w:br/>
        <w:t>Drum wird ihr beigebracht:</w:t>
      </w:r>
      <w:r>
        <w:br/>
        <w:t xml:space="preserve">Du kannst nicht sehen, </w:t>
      </w:r>
      <w:proofErr w:type="spellStart"/>
      <w:r>
        <w:t>gläube</w:t>
      </w:r>
      <w:proofErr w:type="spellEnd"/>
      <w:r>
        <w:t>!</w:t>
      </w:r>
      <w:r>
        <w:br/>
        <w:t>Bis Ich dich frei gemacht.</w:t>
      </w:r>
      <w:r>
        <w:br/>
        <w:t>Da sehnt sich denn die Seele,</w:t>
      </w:r>
      <w:r>
        <w:br/>
        <w:t>Da will sie gerne hin:</w:t>
      </w:r>
      <w:r>
        <w:br/>
        <w:t>Schon in der Leibeshöhle</w:t>
      </w:r>
      <w:r>
        <w:br/>
        <w:t xml:space="preserve">Belustigt’s ihren Sinn. </w:t>
      </w:r>
    </w:p>
    <w:p w14:paraId="712CBD7E" w14:textId="77777777" w:rsidR="00A07C03" w:rsidRDefault="00A07C03" w:rsidP="00A07C03">
      <w:pPr>
        <w:pStyle w:val="StandardWeb"/>
      </w:pPr>
      <w:r>
        <w:t>Dieweil sie denn nun fühlet,</w:t>
      </w:r>
      <w:r>
        <w:br/>
        <w:t>Dass sie gebunden sei,</w:t>
      </w:r>
      <w:r>
        <w:br/>
        <w:t>Und nach der Freiheit zielet,</w:t>
      </w:r>
      <w:r>
        <w:br/>
        <w:t>So macht sich Gott herbei:</w:t>
      </w:r>
      <w:r>
        <w:br/>
        <w:t>Auf diesen muss sie bauen,</w:t>
      </w:r>
      <w:r>
        <w:br/>
        <w:t>Dass Er ihr helfen kann,</w:t>
      </w:r>
      <w:r>
        <w:br/>
        <w:t>Und seinem Wort vertrauen:</w:t>
      </w:r>
      <w:r>
        <w:br/>
        <w:t xml:space="preserve">So ist die </w:t>
      </w:r>
      <w:proofErr w:type="spellStart"/>
      <w:r>
        <w:t>Sach</w:t>
      </w:r>
      <w:proofErr w:type="spellEnd"/>
      <w:r>
        <w:t xml:space="preserve">‘ getan. </w:t>
      </w:r>
    </w:p>
    <w:p w14:paraId="5C6E88A7" w14:textId="77777777" w:rsidR="00A07C03" w:rsidRDefault="00A07C03" w:rsidP="00A07C03">
      <w:pPr>
        <w:pStyle w:val="StandardWeb"/>
      </w:pPr>
      <w:r>
        <w:t>Und also kommt der Glaube</w:t>
      </w:r>
      <w:r>
        <w:br/>
        <w:t>Auf Überzeugung an:</w:t>
      </w:r>
      <w:r>
        <w:br/>
        <w:t>Dass ich dem HErrn erlaube,</w:t>
      </w:r>
      <w:r>
        <w:br/>
        <w:t>zu machen, was Er kann;</w:t>
      </w:r>
      <w:r>
        <w:br/>
        <w:t>Wenn ich mein Elend merke,</w:t>
      </w:r>
      <w:r>
        <w:br/>
        <w:t>So trau‘ ich mir nichts zu,</w:t>
      </w:r>
      <w:r>
        <w:br/>
      </w:r>
      <w:r>
        <w:lastRenderedPageBreak/>
        <w:t>Und such‘ in Gottes Stärke</w:t>
      </w:r>
      <w:r>
        <w:br/>
        <w:t xml:space="preserve">Für meine Seele Ruh‘. </w:t>
      </w:r>
    </w:p>
    <w:p w14:paraId="177D4E81" w14:textId="77777777" w:rsidR="00A07C03" w:rsidRDefault="00A07C03" w:rsidP="00A07C03">
      <w:pPr>
        <w:pStyle w:val="StandardWeb"/>
      </w:pPr>
      <w:r>
        <w:t>Dann will ich gerne werden,</w:t>
      </w:r>
      <w:r>
        <w:br/>
        <w:t>Wie Gott mich haben will;</w:t>
      </w:r>
      <w:r>
        <w:br/>
        <w:t>Zieht Er mich von der Erden,</w:t>
      </w:r>
      <w:r>
        <w:br/>
        <w:t>So halt‘ ich gerne still;</w:t>
      </w:r>
      <w:r>
        <w:br/>
        <w:t>Ist mir die Zucht empfindlich,</w:t>
      </w:r>
      <w:r>
        <w:br/>
        <w:t>So tut sie mir auch wohl;</w:t>
      </w:r>
      <w:r>
        <w:br/>
        <w:t>Und weil die Liebe gründlich,</w:t>
      </w:r>
      <w:r>
        <w:br/>
        <w:t xml:space="preserve">So will ich, was ich soll. </w:t>
      </w:r>
    </w:p>
    <w:p w14:paraId="3D396A8E" w14:textId="15C8DF84" w:rsidR="00A07C03" w:rsidRDefault="00A07C03" w:rsidP="00A07C03">
      <w:pPr>
        <w:pStyle w:val="StandardWeb"/>
      </w:pPr>
      <w:r>
        <w:t>Wohlan, Du Glaubenszeuge</w:t>
      </w:r>
      <w:r w:rsidR="00E123C5">
        <w:rPr>
          <w:rStyle w:val="Funotenzeichen"/>
        </w:rPr>
        <w:footnoteReference w:id="10"/>
      </w:r>
      <w:r>
        <w:t xml:space="preserve">, </w:t>
      </w:r>
      <w:r>
        <w:br/>
        <w:t>Dies wirke denn in mir,</w:t>
      </w:r>
      <w:r>
        <w:br/>
        <w:t>Dass sich mein Wille beuge,</w:t>
      </w:r>
      <w:r>
        <w:br/>
        <w:t>Wo ich mein Elend spür‘;</w:t>
      </w:r>
      <w:r>
        <w:br/>
        <w:t>Dass ich von allem Dinge,</w:t>
      </w:r>
      <w:r>
        <w:br/>
        <w:t>So Du nicht bist, entwöhnt,</w:t>
      </w:r>
      <w:r>
        <w:br/>
        <w:t>Gott solch ein Herze bringe,</w:t>
      </w:r>
      <w:r>
        <w:br/>
        <w:t xml:space="preserve">Das sich nach Christo sehnt! </w:t>
      </w:r>
    </w:p>
    <w:p w14:paraId="377FE6FB" w14:textId="77777777" w:rsidR="003C0074" w:rsidRDefault="003C0074" w:rsidP="003C0074">
      <w:pPr>
        <w:pStyle w:val="berschrift1"/>
      </w:pPr>
      <w:r>
        <w:t xml:space="preserve">Du </w:t>
      </w:r>
      <w:proofErr w:type="spellStart"/>
      <w:r>
        <w:t>sel’ge</w:t>
      </w:r>
      <w:proofErr w:type="spellEnd"/>
      <w:r>
        <w:t xml:space="preserve"> Liebe Du!</w:t>
      </w:r>
    </w:p>
    <w:p w14:paraId="40CD09E5" w14:textId="77777777" w:rsidR="003C0074" w:rsidRDefault="003C0074" w:rsidP="003C0074">
      <w:pPr>
        <w:pStyle w:val="StandardWeb"/>
      </w:pPr>
      <w:r>
        <w:t xml:space="preserve">Du </w:t>
      </w:r>
      <w:proofErr w:type="spellStart"/>
      <w:r>
        <w:t>sel’ge</w:t>
      </w:r>
      <w:proofErr w:type="spellEnd"/>
      <w:r>
        <w:t xml:space="preserve"> Liebe Du!</w:t>
      </w:r>
      <w:r>
        <w:br/>
        <w:t>Wohl heißest Du verborgen;</w:t>
      </w:r>
      <w:r>
        <w:br/>
        <w:t>Wer kommt in Deine Ruh?</w:t>
      </w:r>
      <w:r>
        <w:br/>
        <w:t>Wer öffnet Deinen Rat!</w:t>
      </w:r>
      <w:r>
        <w:br/>
        <w:t>Der so viel Tiefen hat?</w:t>
      </w:r>
      <w:r>
        <w:br/>
        <w:t>Die Seelen nur allein,</w:t>
      </w:r>
      <w:r>
        <w:br/>
        <w:t xml:space="preserve">Die ohne Willen sein. </w:t>
      </w:r>
    </w:p>
    <w:p w14:paraId="15016073" w14:textId="77777777" w:rsidR="003C0074" w:rsidRDefault="003C0074" w:rsidP="003C0074">
      <w:pPr>
        <w:pStyle w:val="StandardWeb"/>
      </w:pPr>
      <w:r>
        <w:t>Wer Nichts auf Erden will,</w:t>
      </w:r>
      <w:r>
        <w:br/>
        <w:t>Lässt Gottes Liebe sorgen;</w:t>
      </w:r>
      <w:r>
        <w:br/>
        <w:t>Sein Sinn ist immer still;</w:t>
      </w:r>
      <w:r>
        <w:br/>
        <w:t>Sein Puls schlägt ordentlich,</w:t>
      </w:r>
      <w:r>
        <w:br/>
        <w:t>Sein Herz vergnüget sich;</w:t>
      </w:r>
      <w:r>
        <w:br/>
        <w:t>In allerlei Gefahr</w:t>
      </w:r>
      <w:r>
        <w:br/>
        <w:t xml:space="preserve">Verbleibt sein Auge klar. </w:t>
      </w:r>
    </w:p>
    <w:p w14:paraId="70DDCF7A" w14:textId="77777777" w:rsidR="003C0074" w:rsidRDefault="003C0074" w:rsidP="003C0074">
      <w:pPr>
        <w:pStyle w:val="StandardWeb"/>
      </w:pPr>
      <w:r>
        <w:t>Wie wollte Satanas</w:t>
      </w:r>
      <w:r>
        <w:br/>
        <w:t>Dies stille Wohlsein kränken?</w:t>
      </w:r>
      <w:r>
        <w:br/>
        <w:t xml:space="preserve">Als dass er </w:t>
      </w:r>
      <w:proofErr w:type="spellStart"/>
      <w:r>
        <w:t>irgend was</w:t>
      </w:r>
      <w:proofErr w:type="spellEnd"/>
      <w:r>
        <w:br/>
        <w:t>Im Menschen aufgeregt,</w:t>
      </w:r>
      <w:r>
        <w:br/>
        <w:t>Das nun zu denken pflegt:</w:t>
      </w:r>
      <w:r>
        <w:br/>
        <w:t>„Ach hätt‘ ich’s so und so,</w:t>
      </w:r>
      <w:r>
        <w:br/>
        <w:t>Dann wär‘ ich erst recht froh!“</w:t>
      </w:r>
    </w:p>
    <w:p w14:paraId="086D61E7" w14:textId="77777777" w:rsidR="003C0074" w:rsidRDefault="003C0074" w:rsidP="003C0074">
      <w:pPr>
        <w:pStyle w:val="StandardWeb"/>
      </w:pPr>
      <w:r>
        <w:t>Seitdem sieht’s also aus:</w:t>
      </w:r>
      <w:r>
        <w:br/>
        <w:t>Der Mensch ist unzufrieden:</w:t>
      </w:r>
      <w:r>
        <w:br/>
      </w:r>
      <w:r>
        <w:lastRenderedPageBreak/>
        <w:t>Bald dünket ihm sein Haus</w:t>
      </w:r>
      <w:r>
        <w:br/>
        <w:t>Zu groß und bald zu klein;</w:t>
      </w:r>
      <w:r>
        <w:br/>
        <w:t>Bald will er Etwas sein,</w:t>
      </w:r>
      <w:r>
        <w:br/>
        <w:t>Das, wenn er’s worden ist,</w:t>
      </w:r>
      <w:r>
        <w:br/>
        <w:t xml:space="preserve">Ihm an dem Herzen frisst. </w:t>
      </w:r>
    </w:p>
    <w:p w14:paraId="675181A7" w14:textId="77777777" w:rsidR="003C0074" w:rsidRDefault="003C0074" w:rsidP="003C0074">
      <w:pPr>
        <w:pStyle w:val="StandardWeb"/>
      </w:pPr>
      <w:r>
        <w:t>Als nun Christ unser HErr</w:t>
      </w:r>
      <w:r>
        <w:br/>
        <w:t>Vom Himmel uns besuchet,</w:t>
      </w:r>
      <w:r>
        <w:br/>
        <w:t>Und als ein Wanderer</w:t>
      </w:r>
      <w:r>
        <w:br/>
        <w:t>In armer Knechtsgestalt</w:t>
      </w:r>
      <w:r>
        <w:br/>
        <w:t>Die Erde durchgewallt,</w:t>
      </w:r>
      <w:r>
        <w:br/>
        <w:t>Hat Er, nebst andrer Last,</w:t>
      </w:r>
      <w:r>
        <w:br/>
        <w:t xml:space="preserve">Auch diese aufgefasst. </w:t>
      </w:r>
    </w:p>
    <w:p w14:paraId="3CE7E059" w14:textId="77777777" w:rsidR="003C0074" w:rsidRDefault="003C0074" w:rsidP="003C0074">
      <w:pPr>
        <w:pStyle w:val="StandardWeb"/>
      </w:pPr>
      <w:r>
        <w:t>Allein das war ein Mann,</w:t>
      </w:r>
      <w:r>
        <w:br/>
        <w:t>Der wusste sich zu raten!</w:t>
      </w:r>
      <w:r>
        <w:br/>
        <w:t>Obgleich der ganze Bann</w:t>
      </w:r>
      <w:r>
        <w:br/>
        <w:t>Auf seinen Schultern lag</w:t>
      </w:r>
      <w:r>
        <w:br/>
        <w:t>Bis an den Todestag,</w:t>
      </w:r>
      <w:r>
        <w:br/>
        <w:t xml:space="preserve">Stand Er doch </w:t>
      </w:r>
      <w:proofErr w:type="spellStart"/>
      <w:r>
        <w:t>aufgericht’t</w:t>
      </w:r>
      <w:proofErr w:type="spellEnd"/>
      <w:r>
        <w:t>;</w:t>
      </w:r>
      <w:r>
        <w:br/>
        <w:t xml:space="preserve">Warum? Er wählte nicht! </w:t>
      </w:r>
    </w:p>
    <w:p w14:paraId="269699C4" w14:textId="77777777" w:rsidR="003C0074" w:rsidRDefault="003C0074" w:rsidP="003C0074">
      <w:pPr>
        <w:pStyle w:val="StandardWeb"/>
      </w:pPr>
      <w:r>
        <w:t>Ach! wüsste dieses Lamm,</w:t>
      </w:r>
      <w:r>
        <w:br/>
        <w:t>Was Eigenwille wäre,</w:t>
      </w:r>
      <w:r>
        <w:br/>
        <w:t>Hätt‘ unser Bräutigam</w:t>
      </w:r>
      <w:r>
        <w:br/>
        <w:t>So sehr, wie Seine Braut,</w:t>
      </w:r>
      <w:r>
        <w:br/>
        <w:t>Auf Fug und Recht gebaut;</w:t>
      </w:r>
      <w:r>
        <w:br/>
        <w:t>Er wär‘ noch immer Gott,</w:t>
      </w:r>
      <w:r>
        <w:br/>
        <w:t xml:space="preserve">Und wir des Teufels Spott! </w:t>
      </w:r>
    </w:p>
    <w:p w14:paraId="7A95A919" w14:textId="77777777" w:rsidR="003C0074" w:rsidRDefault="003C0074" w:rsidP="003C0074">
      <w:pPr>
        <w:pStyle w:val="StandardWeb"/>
      </w:pPr>
      <w:r>
        <w:t>Allein, Er wollte nicht;</w:t>
      </w:r>
      <w:r>
        <w:br/>
        <w:t>Er litt nach aller Schwere,</w:t>
      </w:r>
      <w:r>
        <w:br/>
        <w:t>Er war auf Nichts erpicht,</w:t>
      </w:r>
      <w:r>
        <w:br/>
        <w:t>Ging in die tiefste Pein</w:t>
      </w:r>
      <w:r>
        <w:br/>
        <w:t>Nach Vaters Willen ein.</w:t>
      </w:r>
      <w:r>
        <w:br/>
        <w:t>Nun ist Sein Schmerz vorbei,</w:t>
      </w:r>
      <w:r>
        <w:br/>
        <w:t xml:space="preserve">Und wir sind ewig frei! </w:t>
      </w:r>
    </w:p>
    <w:p w14:paraId="5A852D6D" w14:textId="77777777" w:rsidR="003C0074" w:rsidRDefault="003C0074" w:rsidP="003C0074">
      <w:pPr>
        <w:pStyle w:val="StandardWeb"/>
      </w:pPr>
      <w:r>
        <w:t>Es kann nicht anders sein,</w:t>
      </w:r>
      <w:r>
        <w:br/>
        <w:t>Als: Seine rechten Jünger</w:t>
      </w:r>
      <w:r>
        <w:br/>
      </w:r>
      <w:proofErr w:type="spellStart"/>
      <w:r>
        <w:t>Gehn</w:t>
      </w:r>
      <w:proofErr w:type="spellEnd"/>
      <w:r>
        <w:t xml:space="preserve"> eben dahinein:</w:t>
      </w:r>
      <w:r>
        <w:br/>
        <w:t>Hienieden leiden sie,</w:t>
      </w:r>
      <w:r>
        <w:br/>
        <w:t>Denn Jesus litt auch hie,</w:t>
      </w:r>
      <w:r>
        <w:br/>
        <w:t>Und Seine Herrlichkeit</w:t>
      </w:r>
      <w:r>
        <w:br/>
        <w:t xml:space="preserve">Ist auch für sie bereit. </w:t>
      </w:r>
    </w:p>
    <w:p w14:paraId="422C867D" w14:textId="77777777" w:rsidR="003C0074" w:rsidRDefault="003C0074" w:rsidP="003C0074">
      <w:pPr>
        <w:pStyle w:val="StandardWeb"/>
      </w:pPr>
      <w:r>
        <w:t>Beim Kreuz wuchs unser Held:</w:t>
      </w:r>
      <w:r>
        <w:br/>
        <w:t>Das Herzensfeld ist wüste,</w:t>
      </w:r>
      <w:r>
        <w:br/>
        <w:t>Durch Leiden wird’s bestellt;</w:t>
      </w:r>
      <w:r>
        <w:br/>
        <w:t xml:space="preserve">Nichts </w:t>
      </w:r>
      <w:proofErr w:type="spellStart"/>
      <w:r>
        <w:t>wächset</w:t>
      </w:r>
      <w:proofErr w:type="spellEnd"/>
      <w:r>
        <w:t xml:space="preserve"> ohne dies,</w:t>
      </w:r>
      <w:r>
        <w:br/>
        <w:t>Und das gedeiht gewiss,</w:t>
      </w:r>
      <w:r>
        <w:br/>
      </w:r>
      <w:r>
        <w:lastRenderedPageBreak/>
        <w:t>Was nach der Liebe Rat</w:t>
      </w:r>
      <w:r>
        <w:br/>
        <w:t xml:space="preserve">Hier Grund </w:t>
      </w:r>
      <w:proofErr w:type="spellStart"/>
      <w:r>
        <w:t>gefasset</w:t>
      </w:r>
      <w:proofErr w:type="spellEnd"/>
      <w:r>
        <w:t xml:space="preserve"> hat. </w:t>
      </w:r>
    </w:p>
    <w:p w14:paraId="413045B9" w14:textId="77777777" w:rsidR="003C0074" w:rsidRDefault="003C0074" w:rsidP="003C0074">
      <w:pPr>
        <w:pStyle w:val="StandardWeb"/>
      </w:pPr>
      <w:r>
        <w:t>Allein die Erde muss</w:t>
      </w:r>
      <w:r>
        <w:br/>
        <w:t>Sich nicht dagegen härten;</w:t>
      </w:r>
      <w:r>
        <w:br/>
        <w:t>Sonst zeigt sich kein Genuss:</w:t>
      </w:r>
      <w:r>
        <w:br/>
        <w:t>Nur Marter steht sie aus,</w:t>
      </w:r>
      <w:r>
        <w:br/>
        <w:t>Und wird nichts Ganzes draus;</w:t>
      </w:r>
      <w:r>
        <w:br/>
        <w:t>Wird sie gediegen sein,</w:t>
      </w:r>
      <w:r>
        <w:br/>
        <w:t>So dringt die Kraft hinein.</w:t>
      </w:r>
    </w:p>
    <w:p w14:paraId="73EF9BA7" w14:textId="77777777" w:rsidR="003C0074" w:rsidRDefault="003C0074" w:rsidP="003C0074">
      <w:pPr>
        <w:pStyle w:val="StandardWeb"/>
      </w:pPr>
      <w:r>
        <w:t>Gott Lob! die Liebe ist</w:t>
      </w:r>
      <w:r>
        <w:br/>
        <w:t>Von uns nur des gewärtig,</w:t>
      </w:r>
      <w:r>
        <w:br/>
        <w:t>Dass man sich selbst vergisst,</w:t>
      </w:r>
      <w:r>
        <w:br/>
        <w:t>Im Herzen Ehrfurcht spürt,</w:t>
      </w:r>
      <w:r>
        <w:br/>
        <w:t>Die Hand zum Munde führt,</w:t>
      </w:r>
      <w:r>
        <w:br/>
        <w:t>Und spricht in tiefer Still‘:</w:t>
      </w:r>
      <w:r>
        <w:br/>
        <w:t xml:space="preserve">Will’s Gott, wohlan! ich will. </w:t>
      </w:r>
    </w:p>
    <w:p w14:paraId="4A334084" w14:textId="77777777" w:rsidR="003C0074" w:rsidRDefault="003C0074" w:rsidP="003C0074">
      <w:pPr>
        <w:pStyle w:val="StandardWeb"/>
      </w:pPr>
      <w:r>
        <w:t>Bald wird ein Gotteskind</w:t>
      </w:r>
      <w:r>
        <w:br/>
        <w:t>Aus Nacht in’s Licht erhoben;</w:t>
      </w:r>
      <w:r>
        <w:br/>
        <w:t xml:space="preserve">Wenn </w:t>
      </w:r>
      <w:proofErr w:type="spellStart"/>
      <w:r>
        <w:t>eig’ne</w:t>
      </w:r>
      <w:proofErr w:type="spellEnd"/>
      <w:r>
        <w:t xml:space="preserve"> Wahl zerrinnt,</w:t>
      </w:r>
      <w:r>
        <w:br/>
      </w:r>
      <w:proofErr w:type="spellStart"/>
      <w:r>
        <w:t>So</w:t>
      </w:r>
      <w:proofErr w:type="spellEnd"/>
      <w:r>
        <w:t xml:space="preserve"> hört sein Leiden auf;</w:t>
      </w:r>
      <w:r>
        <w:br/>
        <w:t>Es tritt als Sieger drauf,</w:t>
      </w:r>
      <w:r>
        <w:br/>
        <w:t>Und wer es fassen kann,</w:t>
      </w:r>
      <w:r>
        <w:br/>
        <w:t xml:space="preserve">Spricht: Jesus hat’s getan! </w:t>
      </w:r>
    </w:p>
    <w:p w14:paraId="2B3EE2B1" w14:textId="77777777" w:rsidR="003C0074" w:rsidRDefault="003C0074" w:rsidP="003C0074">
      <w:pPr>
        <w:pStyle w:val="StandardWeb"/>
      </w:pPr>
      <w:r>
        <w:t>Wer sollte wohl dabei</w:t>
      </w:r>
      <w:r>
        <w:br/>
        <w:t xml:space="preserve">Nicht von </w:t>
      </w:r>
      <w:proofErr w:type="spellStart"/>
      <w:r>
        <w:t>Verwundrung</w:t>
      </w:r>
      <w:proofErr w:type="spellEnd"/>
      <w:r>
        <w:t xml:space="preserve"> stehen?</w:t>
      </w:r>
      <w:r>
        <w:br/>
        <w:t>Wer sagt nicht froh und frei:</w:t>
      </w:r>
      <w:r>
        <w:br/>
        <w:t>„Du bist ein Wundergott!</w:t>
      </w:r>
      <w:r>
        <w:br/>
        <w:t>Die Weisheit wird zu Spott,</w:t>
      </w:r>
      <w:r>
        <w:br/>
        <w:t xml:space="preserve">Das größte </w:t>
      </w:r>
      <w:proofErr w:type="spellStart"/>
      <w:r>
        <w:t>Klugsein</w:t>
      </w:r>
      <w:proofErr w:type="spellEnd"/>
      <w:r>
        <w:t xml:space="preserve"> träumt,</w:t>
      </w:r>
      <w:r>
        <w:br/>
        <w:t xml:space="preserve">Wenn sich’s mit dir nicht reimt.“ </w:t>
      </w:r>
    </w:p>
    <w:p w14:paraId="268B78DE" w14:textId="77777777" w:rsidR="003C0074" w:rsidRDefault="003C0074" w:rsidP="003C0074">
      <w:pPr>
        <w:pStyle w:val="StandardWeb"/>
      </w:pPr>
      <w:r>
        <w:t>Du wunderbares Sein!</w:t>
      </w:r>
      <w:r>
        <w:br/>
        <w:t>Wir wollen nach dir sehen;</w:t>
      </w:r>
      <w:r>
        <w:br/>
        <w:t>Wir wollen kinderklein</w:t>
      </w:r>
      <w:r>
        <w:br/>
        <w:t>Und Dir gelassen, blind,</w:t>
      </w:r>
      <w:r>
        <w:br/>
        <w:t>Wobei man nur gewinnt,</w:t>
      </w:r>
      <w:r>
        <w:br/>
        <w:t xml:space="preserve">Doch mit geheimem </w:t>
      </w:r>
      <w:proofErr w:type="spellStart"/>
      <w:r>
        <w:t>Flehn</w:t>
      </w:r>
      <w:proofErr w:type="spellEnd"/>
      <w:r>
        <w:t>,</w:t>
      </w:r>
      <w:r>
        <w:br/>
        <w:t xml:space="preserve">Dir zu Gebote </w:t>
      </w:r>
      <w:proofErr w:type="spellStart"/>
      <w:r>
        <w:t>stehn</w:t>
      </w:r>
      <w:proofErr w:type="spellEnd"/>
      <w:r>
        <w:t xml:space="preserve">! </w:t>
      </w:r>
    </w:p>
    <w:p w14:paraId="4FA8AAF3" w14:textId="77777777" w:rsidR="003C0074" w:rsidRDefault="003C0074" w:rsidP="003C0074">
      <w:pPr>
        <w:pStyle w:val="StandardWeb"/>
      </w:pPr>
      <w:r>
        <w:t>Ja, hochgelobtes Lamm!</w:t>
      </w:r>
      <w:r>
        <w:br/>
        <w:t>Wir fallen Dir zu Füßen;</w:t>
      </w:r>
      <w:r>
        <w:br/>
        <w:t>Du Seelenbräutigam!</w:t>
      </w:r>
      <w:r>
        <w:br/>
        <w:t>Komm, mach‘ uns dieses wahr,</w:t>
      </w:r>
      <w:r>
        <w:br/>
        <w:t>Ja, mach‘ es offenbar;</w:t>
      </w:r>
      <w:r>
        <w:br/>
        <w:t>Dass, wer sich dir vertraut,</w:t>
      </w:r>
      <w:r>
        <w:br/>
        <w:t xml:space="preserve">Auf Felsengründe baut! </w:t>
      </w:r>
    </w:p>
    <w:p w14:paraId="5ECA2587" w14:textId="77777777" w:rsidR="003976FA" w:rsidRDefault="003976FA" w:rsidP="003976FA">
      <w:pPr>
        <w:pStyle w:val="berschrift1"/>
      </w:pPr>
      <w:r>
        <w:lastRenderedPageBreak/>
        <w:t>Du unser auserwähltes Haupt</w:t>
      </w:r>
    </w:p>
    <w:p w14:paraId="0C0EA6EE" w14:textId="77777777" w:rsidR="003976FA" w:rsidRDefault="003976FA" w:rsidP="003976FA">
      <w:pPr>
        <w:pStyle w:val="StandardWeb"/>
      </w:pPr>
      <w:r>
        <w:t>Du unser auserwähltes Haupt,</w:t>
      </w:r>
      <w:r>
        <w:br/>
        <w:t>An welches unsre Seelen glaubt!</w:t>
      </w:r>
      <w:r>
        <w:br/>
        <w:t>Lass uns in Deiner Nägel Mal</w:t>
      </w:r>
      <w:r>
        <w:br/>
        <w:t>Erblicken unsre Gnadenwahl,</w:t>
      </w:r>
      <w:r>
        <w:br/>
        <w:t xml:space="preserve">Und durch der </w:t>
      </w:r>
      <w:proofErr w:type="spellStart"/>
      <w:r>
        <w:t>aufgespalt’nen</w:t>
      </w:r>
      <w:proofErr w:type="spellEnd"/>
      <w:r>
        <w:t xml:space="preserve"> Seite Schrein</w:t>
      </w:r>
      <w:r>
        <w:br/>
        <w:t>Führ‘ unsre Seelen aus und durch und ein.</w:t>
      </w:r>
    </w:p>
    <w:p w14:paraId="2926A7BE" w14:textId="77777777" w:rsidR="003976FA" w:rsidRDefault="003976FA" w:rsidP="003976FA">
      <w:pPr>
        <w:pStyle w:val="StandardWeb"/>
      </w:pPr>
      <w:r>
        <w:t>Dies ist das wundervolle Ding:</w:t>
      </w:r>
      <w:r>
        <w:br/>
        <w:t>Erst dünkt’s für Kinder zu gering,</w:t>
      </w:r>
      <w:r>
        <w:br/>
        <w:t xml:space="preserve">Und dann </w:t>
      </w:r>
      <w:proofErr w:type="spellStart"/>
      <w:r>
        <w:t>zerglaubt</w:t>
      </w:r>
      <w:proofErr w:type="spellEnd"/>
      <w:r>
        <w:t xml:space="preserve"> ein Mann sich dran,</w:t>
      </w:r>
      <w:r>
        <w:br/>
        <w:t>Und stirbt wohl, eh‘ er’s glauben kann.</w:t>
      </w:r>
      <w:r>
        <w:br/>
        <w:t>Daran erkennt man hier das kleine Heer,</w:t>
      </w:r>
      <w:r>
        <w:br/>
        <w:t xml:space="preserve">Und davon singt man noch am gläsern Meer. </w:t>
      </w:r>
    </w:p>
    <w:p w14:paraId="4AFDEF1A" w14:textId="77777777" w:rsidR="003976FA" w:rsidRDefault="003976FA" w:rsidP="003976FA">
      <w:pPr>
        <w:pStyle w:val="StandardWeb"/>
      </w:pPr>
      <w:r>
        <w:t>So lange eine Menschheit ist,</w:t>
      </w:r>
      <w:r>
        <w:br/>
        <w:t>So lange Jesus bleibt der Christ,</w:t>
      </w:r>
      <w:r>
        <w:br/>
        <w:t>So bleibet dies das A und O</w:t>
      </w:r>
      <w:r>
        <w:br/>
        <w:t>Vom ganzen Evangelio,</w:t>
      </w:r>
      <w:r>
        <w:br/>
        <w:t>Und dass es Gotteskraft und Weisheit ist,</w:t>
      </w:r>
      <w:r>
        <w:br/>
        <w:t xml:space="preserve">Das wisst ihr Alle, die ihr Wahrheit wisst. </w:t>
      </w:r>
    </w:p>
    <w:p w14:paraId="0ACA9270" w14:textId="77777777" w:rsidR="003976FA" w:rsidRDefault="003976FA" w:rsidP="003976FA">
      <w:pPr>
        <w:pStyle w:val="StandardWeb"/>
      </w:pPr>
      <w:r>
        <w:t>Mein Heiland! wär‘ ich armes Kind,</w:t>
      </w:r>
      <w:r>
        <w:br/>
        <w:t xml:space="preserve">Das sich um Deine Füße </w:t>
      </w:r>
      <w:proofErr w:type="spellStart"/>
      <w:r>
        <w:t>wind’t</w:t>
      </w:r>
      <w:proofErr w:type="spellEnd"/>
      <w:r>
        <w:t>,</w:t>
      </w:r>
      <w:r>
        <w:br/>
        <w:t>Das Dich, Du liebster Seelenmann,</w:t>
      </w:r>
      <w:r>
        <w:br/>
        <w:t>Nicht eine Stunde missen kann,</w:t>
      </w:r>
      <w:r>
        <w:br/>
        <w:t>Und das Dich über sich und Alles liebt,</w:t>
      </w:r>
      <w:r>
        <w:br/>
        <w:t xml:space="preserve">In Deiner Sprache etwas mehr geübt! </w:t>
      </w:r>
    </w:p>
    <w:p w14:paraId="18608BEF" w14:textId="77777777" w:rsidR="003976FA" w:rsidRDefault="003976FA" w:rsidP="003976FA">
      <w:pPr>
        <w:pStyle w:val="StandardWeb"/>
      </w:pPr>
      <w:r>
        <w:t>Doch, lass die Lippen trocken sein:</w:t>
      </w:r>
      <w:r>
        <w:br/>
        <w:t>Des Geistes Hauch darf nur hinein,</w:t>
      </w:r>
      <w:r>
        <w:br/>
        <w:t>Der von dem Thron der Majestät</w:t>
      </w:r>
      <w:r>
        <w:br/>
        <w:t>In Donnern und Posaunen geht.</w:t>
      </w:r>
      <w:r>
        <w:br/>
        <w:t>Und eine Kohle vom Altar gebraucht:</w:t>
      </w:r>
      <w:r>
        <w:br/>
        <w:t xml:space="preserve">Dann rühren sich die Lippen, dass es raucht! </w:t>
      </w:r>
    </w:p>
    <w:p w14:paraId="4AE520F9" w14:textId="77777777" w:rsidR="003976FA" w:rsidRDefault="003976FA" w:rsidP="003976FA">
      <w:pPr>
        <w:pStyle w:val="StandardWeb"/>
      </w:pPr>
      <w:r>
        <w:t>So zeug‘ ich denn! wer hört mir zu?</w:t>
      </w:r>
      <w:r>
        <w:br/>
        <w:t>Wer hat im Herzen keine Ruh‘?</w:t>
      </w:r>
      <w:r>
        <w:br/>
        <w:t>Wer weiß, wie tief die Sünde frisst,</w:t>
      </w:r>
      <w:r>
        <w:br/>
        <w:t>Und dass er Nichts als Sünde ist,</w:t>
      </w:r>
      <w:r>
        <w:br/>
        <w:t>Und weiß sich keinen Rat, wo ein noch aus:</w:t>
      </w:r>
      <w:r>
        <w:br/>
        <w:t xml:space="preserve">Der höre zu! denn da wird Etwas draus. </w:t>
      </w:r>
    </w:p>
    <w:p w14:paraId="532EBF6E" w14:textId="77777777" w:rsidR="003976FA" w:rsidRDefault="003976FA" w:rsidP="003976FA">
      <w:pPr>
        <w:pStyle w:val="StandardWeb"/>
      </w:pPr>
      <w:r>
        <w:t>Wer aber von der Mutter her</w:t>
      </w:r>
      <w:r>
        <w:br/>
        <w:t>Vielleicht noch unbescholten wär‘,</w:t>
      </w:r>
      <w:r>
        <w:br/>
        <w:t>Und wüsste kaum, was Fleisch und Blut,</w:t>
      </w:r>
      <w:r>
        <w:br/>
        <w:t>Was Geiz sei oder hoher Mut,</w:t>
      </w:r>
      <w:r>
        <w:br/>
        <w:t>Und sich in Allem selber helfen kann:</w:t>
      </w:r>
      <w:r>
        <w:br/>
        <w:t xml:space="preserve">Der ist ein blinder und ein tauber Mann. </w:t>
      </w:r>
    </w:p>
    <w:p w14:paraId="4372CA09" w14:textId="77777777" w:rsidR="003976FA" w:rsidRDefault="003976FA" w:rsidP="003976FA">
      <w:pPr>
        <w:pStyle w:val="StandardWeb"/>
      </w:pPr>
      <w:r>
        <w:lastRenderedPageBreak/>
        <w:t>Ein heiliger und reiner Geist,</w:t>
      </w:r>
      <w:r>
        <w:br/>
        <w:t xml:space="preserve">Und was man einen </w:t>
      </w:r>
      <w:proofErr w:type="spellStart"/>
      <w:r>
        <w:t>Heil’gen</w:t>
      </w:r>
      <w:proofErr w:type="spellEnd"/>
      <w:r>
        <w:t xml:space="preserve"> heißt,</w:t>
      </w:r>
      <w:r>
        <w:br/>
        <w:t>Ist vor dem HErrn der Kreatur</w:t>
      </w:r>
      <w:r>
        <w:br/>
        <w:t>Und vor dem Meister der Natur</w:t>
      </w:r>
      <w:r>
        <w:br/>
        <w:t>Von keinem Andern Zeuge, als ein Blatt,</w:t>
      </w:r>
      <w:r>
        <w:br/>
        <w:t xml:space="preserve">Das auch sein Wesen von dem Schöpfer hat. </w:t>
      </w:r>
    </w:p>
    <w:p w14:paraId="25BD8467" w14:textId="77777777" w:rsidR="003976FA" w:rsidRDefault="003976FA" w:rsidP="003976FA">
      <w:pPr>
        <w:pStyle w:val="StandardWeb"/>
      </w:pPr>
      <w:r>
        <w:t>Auch ist ein Rat der Ewigkeit</w:t>
      </w:r>
      <w:r>
        <w:br/>
        <w:t>Viel älter, als die graue Zeit,</w:t>
      </w:r>
      <w:r>
        <w:br/>
        <w:t>Und wer den Ratschluss meistern will,</w:t>
      </w:r>
      <w:r>
        <w:br/>
        <w:t>Muss Satan sein, sonst schweigt er still:</w:t>
      </w:r>
      <w:r>
        <w:br/>
        <w:t>Ein Töpfer macht aus Leimen allerlei,</w:t>
      </w:r>
      <w:r>
        <w:br/>
        <w:t xml:space="preserve">Und das ist’s, was er machet, dass es sei. </w:t>
      </w:r>
    </w:p>
    <w:p w14:paraId="728D21AE" w14:textId="77777777" w:rsidR="003976FA" w:rsidRDefault="003976FA" w:rsidP="003976FA">
      <w:pPr>
        <w:pStyle w:val="StandardWeb"/>
      </w:pPr>
      <w:r>
        <w:t>Das Leben ist von oben her,</w:t>
      </w:r>
      <w:r>
        <w:br/>
        <w:t xml:space="preserve">Der Tod ist auch nicht </w:t>
      </w:r>
      <w:proofErr w:type="spellStart"/>
      <w:r>
        <w:t>ohngefähr</w:t>
      </w:r>
      <w:proofErr w:type="spellEnd"/>
      <w:r>
        <w:t>;</w:t>
      </w:r>
      <w:r>
        <w:br/>
        <w:t>Dazu verdammet das Gericht,</w:t>
      </w:r>
      <w:r>
        <w:br/>
        <w:t>Das Herze Gottes aber nicht.</w:t>
      </w:r>
      <w:r>
        <w:br/>
        <w:t>Wer Gottes Wesen weiß, weiß Seinen Tod,</w:t>
      </w:r>
      <w:r>
        <w:br/>
        <w:t xml:space="preserve">Wer’s Herze kennt, der ist aus aller Not. </w:t>
      </w:r>
    </w:p>
    <w:p w14:paraId="2B520E3E" w14:textId="77777777" w:rsidR="003976FA" w:rsidRDefault="003976FA" w:rsidP="003976FA">
      <w:pPr>
        <w:pStyle w:val="StandardWeb"/>
      </w:pPr>
      <w:r>
        <w:t>Wir sehen wohl die Geister nicht,</w:t>
      </w:r>
      <w:r>
        <w:br/>
        <w:t xml:space="preserve">Die erst die Sünde </w:t>
      </w:r>
      <w:proofErr w:type="spellStart"/>
      <w:r>
        <w:t>angericht’t</w:t>
      </w:r>
      <w:proofErr w:type="spellEnd"/>
      <w:r>
        <w:t>;</w:t>
      </w:r>
      <w:r>
        <w:br/>
        <w:t>Doch sehe sich nur Jedermann,</w:t>
      </w:r>
      <w:r>
        <w:br/>
        <w:t>Der bei sich selbst ist, selber an:</w:t>
      </w:r>
      <w:r>
        <w:br/>
        <w:t>Wenn keine Sünde in der Menschheit wär‘:</w:t>
      </w:r>
      <w:r>
        <w:br/>
        <w:t xml:space="preserve">Wo hätten ich und du die Sünde her? </w:t>
      </w:r>
    </w:p>
    <w:p w14:paraId="05F92815" w14:textId="77777777" w:rsidR="003976FA" w:rsidRDefault="003976FA" w:rsidP="003976FA">
      <w:pPr>
        <w:pStyle w:val="StandardWeb"/>
      </w:pPr>
      <w:r>
        <w:t>Wie weislich ist der Rat bestellt,</w:t>
      </w:r>
      <w:r>
        <w:br/>
        <w:t xml:space="preserve">Der Rat der Wächter aller Welt! </w:t>
      </w:r>
      <w:hyperlink r:id="rId9" w:history="1">
        <w:r>
          <w:rPr>
            <w:rStyle w:val="Hyperlink"/>
            <w:rFonts w:eastAsiaTheme="majorEastAsia"/>
            <w:vertAlign w:val="superscript"/>
          </w:rPr>
          <w:t>1</w:t>
        </w:r>
      </w:hyperlink>
      <w:r>
        <w:br/>
        <w:t>Das Meiste ist nicht offenbar,</w:t>
      </w:r>
      <w:r>
        <w:br/>
        <w:t>Doch was man weiß, ist sonnenklar.</w:t>
      </w:r>
      <w:r>
        <w:br/>
        <w:t>Die Torheit fragt den HErrn: Was machest Du? –</w:t>
      </w:r>
      <w:r>
        <w:br/>
        <w:t xml:space="preserve">Die Weisheit glaubt, und denkt: Du Liebe, Du! </w:t>
      </w:r>
    </w:p>
    <w:p w14:paraId="42837303" w14:textId="77777777" w:rsidR="003976FA" w:rsidRDefault="003976FA" w:rsidP="003976FA">
      <w:pPr>
        <w:pStyle w:val="StandardWeb"/>
      </w:pPr>
      <w:r>
        <w:t>Gelobet sei das Lebensbuch,</w:t>
      </w:r>
      <w:r>
        <w:br/>
        <w:t>Vordem verhüllt in Mosis Tuch,</w:t>
      </w:r>
      <w:r>
        <w:br/>
        <w:t>Mit sieben Siegeln zugemacht,</w:t>
      </w:r>
      <w:r>
        <w:br/>
        <w:t xml:space="preserve">Bis man das Lamm </w:t>
      </w:r>
      <w:proofErr w:type="spellStart"/>
      <w:r>
        <w:t>herzugebracht</w:t>
      </w:r>
      <w:proofErr w:type="spellEnd"/>
      <w:r>
        <w:t>,</w:t>
      </w:r>
      <w:r>
        <w:br/>
        <w:t>Das Lamm, den weltbekannten Sünderfreund,</w:t>
      </w:r>
      <w:r>
        <w:br/>
        <w:t xml:space="preserve">Der </w:t>
      </w:r>
      <w:proofErr w:type="spellStart"/>
      <w:r>
        <w:t>selbstgewachs’nen</w:t>
      </w:r>
      <w:proofErr w:type="spellEnd"/>
      <w:r>
        <w:t xml:space="preserve"> Tugend höchsten Feind! </w:t>
      </w:r>
    </w:p>
    <w:p w14:paraId="47E01B92" w14:textId="77777777" w:rsidR="003976FA" w:rsidRDefault="003976FA" w:rsidP="003976FA">
      <w:pPr>
        <w:pStyle w:val="StandardWeb"/>
      </w:pPr>
      <w:r>
        <w:t>Das Wort, das, an das Kreuz gemalt,</w:t>
      </w:r>
      <w:r>
        <w:br/>
        <w:t>In blutigem Flammenfeuer strahlt,</w:t>
      </w:r>
      <w:r>
        <w:br/>
        <w:t>Das heißt: „Hier hängt Immanuel,</w:t>
      </w:r>
      <w:r>
        <w:br/>
        <w:t xml:space="preserve">Verflucht für dich, o </w:t>
      </w:r>
      <w:proofErr w:type="spellStart"/>
      <w:r>
        <w:t>Menschenseel</w:t>
      </w:r>
      <w:proofErr w:type="spellEnd"/>
      <w:r>
        <w:t xml:space="preserve">‘! </w:t>
      </w:r>
      <w:hyperlink r:id="rId10" w:history="1">
        <w:r>
          <w:rPr>
            <w:rStyle w:val="Hyperlink"/>
            <w:rFonts w:eastAsiaTheme="majorEastAsia"/>
            <w:vertAlign w:val="superscript"/>
          </w:rPr>
          <w:t>2</w:t>
        </w:r>
      </w:hyperlink>
      <w:r>
        <w:br/>
        <w:t>Darüber stutzt und fluchet die Natur;</w:t>
      </w:r>
      <w:r>
        <w:br/>
        <w:t xml:space="preserve">Doch Gott beteuert es mit einem Schwur: </w:t>
      </w:r>
    </w:p>
    <w:p w14:paraId="7B8E95F0" w14:textId="77777777" w:rsidR="003976FA" w:rsidRDefault="003976FA" w:rsidP="003976FA">
      <w:pPr>
        <w:pStyle w:val="StandardWeb"/>
      </w:pPr>
      <w:r>
        <w:t>„So wahr ich lebe!“ spricht der Mann,</w:t>
      </w:r>
      <w:r>
        <w:br/>
        <w:t>Der Nichts als Amen sagen kann,</w:t>
      </w:r>
      <w:r>
        <w:br/>
      </w:r>
      <w:r>
        <w:lastRenderedPageBreak/>
        <w:t>Und der unfehlbar Wort und Tat</w:t>
      </w:r>
      <w:r>
        <w:br/>
        <w:t>Im Augenblick beisammen hat,</w:t>
      </w:r>
      <w:r>
        <w:br/>
        <w:t xml:space="preserve">Und was er will, das lässt Er sich nicht </w:t>
      </w:r>
      <w:proofErr w:type="spellStart"/>
      <w:r>
        <w:t>reu’n</w:t>
      </w:r>
      <w:proofErr w:type="spellEnd"/>
      <w:r>
        <w:t>:</w:t>
      </w:r>
      <w:r>
        <w:br/>
        <w:t xml:space="preserve">Mein Sohn, mein Sohn soll Hoherpriester sein!“ </w:t>
      </w:r>
      <w:hyperlink r:id="rId11" w:history="1">
        <w:r>
          <w:rPr>
            <w:rStyle w:val="Hyperlink"/>
            <w:rFonts w:eastAsiaTheme="majorEastAsia"/>
            <w:vertAlign w:val="superscript"/>
          </w:rPr>
          <w:t>3</w:t>
        </w:r>
      </w:hyperlink>
    </w:p>
    <w:p w14:paraId="281B1997" w14:textId="77777777" w:rsidR="003976FA" w:rsidRDefault="003976FA" w:rsidP="003976FA">
      <w:pPr>
        <w:pStyle w:val="StandardWeb"/>
      </w:pPr>
      <w:r>
        <w:t>Er kommt, der Sohn, Er sagt uns an,</w:t>
      </w:r>
      <w:r>
        <w:br/>
        <w:t>Wie’s mit dem Priesteramt getan:</w:t>
      </w:r>
      <w:r>
        <w:br/>
        <w:t>„Der Vater hat den Erben lieb;</w:t>
      </w:r>
      <w:r>
        <w:br/>
        <w:t>Und dazu kommt ein neuer Trieb,</w:t>
      </w:r>
      <w:r>
        <w:br/>
        <w:t xml:space="preserve">Dass Ich den </w:t>
      </w:r>
      <w:proofErr w:type="spellStart"/>
      <w:r>
        <w:t>ew’gen</w:t>
      </w:r>
      <w:proofErr w:type="spellEnd"/>
      <w:r>
        <w:t xml:space="preserve"> Rat </w:t>
      </w:r>
      <w:proofErr w:type="spellStart"/>
      <w:r>
        <w:t>durch’s</w:t>
      </w:r>
      <w:proofErr w:type="spellEnd"/>
      <w:r>
        <w:t xml:space="preserve"> Recht erfüll‘,</w:t>
      </w:r>
      <w:r>
        <w:br/>
        <w:t>Und für der Menschen Leben sterben will.“</w:t>
      </w:r>
    </w:p>
    <w:p w14:paraId="32B18402" w14:textId="77777777" w:rsidR="003976FA" w:rsidRDefault="003976FA" w:rsidP="003976FA">
      <w:pPr>
        <w:pStyle w:val="StandardWeb"/>
      </w:pPr>
      <w:r>
        <w:t>Die Worte sind unleugbar da;</w:t>
      </w:r>
      <w:r>
        <w:br/>
        <w:t>Die Tat war diesen Worten nah,</w:t>
      </w:r>
      <w:r>
        <w:br/>
        <w:t>Und von der Prob‘: ob’s Wahrheit ist,</w:t>
      </w:r>
      <w:r>
        <w:br/>
        <w:t>Was man im Buch geschrieben liest,</w:t>
      </w:r>
      <w:r>
        <w:br/>
        <w:t>Bezeugt der große Gnadenbundesmann,</w:t>
      </w:r>
      <w:r>
        <w:br/>
        <w:t xml:space="preserve">Dass sie ein Jeder selber machen kann. </w:t>
      </w:r>
    </w:p>
    <w:p w14:paraId="5F220582" w14:textId="77777777" w:rsidR="003976FA" w:rsidRDefault="003976FA" w:rsidP="003976FA">
      <w:pPr>
        <w:pStyle w:val="StandardWeb"/>
      </w:pPr>
      <w:r>
        <w:t>Man macht sie dann auf solche Art,</w:t>
      </w:r>
      <w:r>
        <w:br/>
        <w:t>Dass sich im Herzen offenbart,</w:t>
      </w:r>
      <w:r>
        <w:br/>
        <w:t>Ob Jesus Christus, Gottes Lamm,</w:t>
      </w:r>
      <w:r>
        <w:br/>
        <w:t>Wahrhaftig starb am Kreuzesstamm.</w:t>
      </w:r>
      <w:r>
        <w:br/>
        <w:t>Die Art der Probe teilt sich überaus,</w:t>
      </w:r>
      <w:r>
        <w:br/>
        <w:t xml:space="preserve">Die Probe aber läuft auf Eins hinaus. </w:t>
      </w:r>
    </w:p>
    <w:p w14:paraId="373A42B0" w14:textId="77777777" w:rsidR="003976FA" w:rsidRDefault="003976FA" w:rsidP="003976FA">
      <w:pPr>
        <w:pStyle w:val="StandardWeb"/>
      </w:pPr>
      <w:r>
        <w:t>Wenn Einer in dem Glanz des Lichts</w:t>
      </w:r>
      <w:r>
        <w:br/>
        <w:t>Sich sieht, und sieht, er tauge Nichts,</w:t>
      </w:r>
      <w:r>
        <w:br/>
        <w:t>Und geht und greift die Sache an,</w:t>
      </w:r>
      <w:r>
        <w:br/>
        <w:t>Und tut nicht, was er sonst getan,</w:t>
      </w:r>
      <w:r>
        <w:br/>
        <w:t>Er müht sich selber viel und mancherlei:</w:t>
      </w:r>
      <w:r>
        <w:br/>
        <w:t xml:space="preserve">Der lernet nie, was ein Erlöser sei. </w:t>
      </w:r>
    </w:p>
    <w:p w14:paraId="511D3A72" w14:textId="77777777" w:rsidR="003976FA" w:rsidRDefault="003976FA" w:rsidP="003976FA">
      <w:pPr>
        <w:pStyle w:val="StandardWeb"/>
      </w:pPr>
      <w:r>
        <w:t xml:space="preserve">Wenn aber ein </w:t>
      </w:r>
      <w:proofErr w:type="spellStart"/>
      <w:r>
        <w:t>verlornes</w:t>
      </w:r>
      <w:proofErr w:type="spellEnd"/>
      <w:r>
        <w:t xml:space="preserve"> Kind</w:t>
      </w:r>
      <w:r>
        <w:br/>
        <w:t xml:space="preserve">Vom Tod erwacht, sich krümmt und </w:t>
      </w:r>
      <w:proofErr w:type="spellStart"/>
      <w:r>
        <w:t>wind’t</w:t>
      </w:r>
      <w:proofErr w:type="spellEnd"/>
      <w:r>
        <w:t>,</w:t>
      </w:r>
      <w:r>
        <w:br/>
        <w:t>Und sieht das Bös als böse an,</w:t>
      </w:r>
      <w:r>
        <w:br/>
        <w:t>Und glaubet, dass es sonst Nichts kann,</w:t>
      </w:r>
      <w:r>
        <w:br/>
        <w:t>Verzagt an sich, es geht ihm aber nah‘:</w:t>
      </w:r>
      <w:r>
        <w:br/>
        <w:t xml:space="preserve">Kaum sieht sich’s um, so steht der Heiland da: </w:t>
      </w:r>
    </w:p>
    <w:p w14:paraId="6957FF74" w14:textId="77777777" w:rsidR="003976FA" w:rsidRDefault="003976FA" w:rsidP="003976FA">
      <w:pPr>
        <w:pStyle w:val="StandardWeb"/>
      </w:pPr>
      <w:r>
        <w:t>„Wie geht dir’s?“ „O es geht nicht gut!</w:t>
      </w:r>
      <w:r>
        <w:br/>
        <w:t>Ich liege hier in meinem Blut!“</w:t>
      </w:r>
      <w:r>
        <w:br/>
        <w:t>Da spricht der Seelenfreund: „Mein Sohn!</w:t>
      </w:r>
      <w:r>
        <w:br/>
        <w:t>Nimm hin die Absolution,</w:t>
      </w:r>
      <w:r>
        <w:br/>
        <w:t>Und sieh‘ Mich an und glaub‘, und stehe auf,</w:t>
      </w:r>
      <w:r>
        <w:br/>
        <w:t xml:space="preserve">Und freue dich, und zieh‘ dich an und lauf!“ </w:t>
      </w:r>
    </w:p>
    <w:p w14:paraId="6FEFEF63" w14:textId="77777777" w:rsidR="003976FA" w:rsidRDefault="003976FA" w:rsidP="003976FA">
      <w:pPr>
        <w:pStyle w:val="StandardWeb"/>
      </w:pPr>
      <w:r>
        <w:t xml:space="preserve">Die Seel‘ </w:t>
      </w:r>
      <w:proofErr w:type="spellStart"/>
      <w:r>
        <w:t>empfäht</w:t>
      </w:r>
      <w:proofErr w:type="spellEnd"/>
      <w:r>
        <w:t xml:space="preserve"> den neuen Geist,</w:t>
      </w:r>
      <w:r>
        <w:br/>
        <w:t>Sie glaubt und tut, was Jesus heißt;</w:t>
      </w:r>
      <w:r>
        <w:br/>
        <w:t>Sie sieht das Lamm mit Augen an,</w:t>
      </w:r>
      <w:r>
        <w:br/>
        <w:t>Die Gott alleine geben kann,</w:t>
      </w:r>
      <w:r>
        <w:br/>
      </w:r>
      <w:r>
        <w:lastRenderedPageBreak/>
        <w:t>Steht auf, bekommt ein unsichtbar Gewand,</w:t>
      </w:r>
      <w:r>
        <w:br/>
        <w:t xml:space="preserve">Und ist auf einmal mit dem Lamm bekannt. </w:t>
      </w:r>
    </w:p>
    <w:p w14:paraId="62BF9888" w14:textId="77777777" w:rsidR="003976FA" w:rsidRDefault="003976FA" w:rsidP="003976FA">
      <w:pPr>
        <w:pStyle w:val="StandardWeb"/>
      </w:pPr>
      <w:r>
        <w:t>Die Sünderscham und Gotteskraft,</w:t>
      </w:r>
      <w:r>
        <w:br/>
        <w:t>Die machen gleich Genossenschaft,</w:t>
      </w:r>
      <w:r>
        <w:br/>
        <w:t>Und schließen sich in’s Herz hinein,</w:t>
      </w:r>
      <w:r>
        <w:br/>
        <w:t xml:space="preserve">Und wollen nicht </w:t>
      </w:r>
      <w:proofErr w:type="spellStart"/>
      <w:r>
        <w:t>getrennet</w:t>
      </w:r>
      <w:proofErr w:type="spellEnd"/>
      <w:r>
        <w:t xml:space="preserve"> sein;</w:t>
      </w:r>
      <w:r>
        <w:br/>
        <w:t>Da geht kein guter Wille mehr zurück,</w:t>
      </w:r>
      <w:r>
        <w:br/>
        <w:t xml:space="preserve">Denn ihre Arbeit ist ein </w:t>
      </w:r>
      <w:proofErr w:type="spellStart"/>
      <w:r>
        <w:t>ew’ges</w:t>
      </w:r>
      <w:proofErr w:type="spellEnd"/>
      <w:r>
        <w:t xml:space="preserve"> Glück! </w:t>
      </w:r>
    </w:p>
    <w:p w14:paraId="6B4B8513" w14:textId="77777777" w:rsidR="003976FA" w:rsidRDefault="003976FA" w:rsidP="003976FA">
      <w:pPr>
        <w:pStyle w:val="StandardWeb"/>
      </w:pPr>
      <w:r>
        <w:t xml:space="preserve">Erst heißt der Freund die Seele </w:t>
      </w:r>
      <w:proofErr w:type="spellStart"/>
      <w:r>
        <w:t>ruh’n</w:t>
      </w:r>
      <w:proofErr w:type="spellEnd"/>
      <w:r>
        <w:t>,</w:t>
      </w:r>
      <w:r>
        <w:br/>
        <w:t>Dann essen, und hernach was tun;</w:t>
      </w:r>
      <w:r>
        <w:br/>
        <w:t>So übt Er ihre Glaubenskraft</w:t>
      </w:r>
      <w:r>
        <w:br/>
        <w:t>In einer treuen Ritterschaft;</w:t>
      </w:r>
      <w:r>
        <w:br/>
        <w:t>Sie tut’s, und wenn sie dann ihr Werk getan,</w:t>
      </w:r>
      <w:r>
        <w:br/>
        <w:t xml:space="preserve">Denkt sie gemeiniglich nicht weiter dran. </w:t>
      </w:r>
    </w:p>
    <w:p w14:paraId="4B3D2AC7" w14:textId="77777777" w:rsidR="003976FA" w:rsidRDefault="003976FA" w:rsidP="003976FA">
      <w:pPr>
        <w:pStyle w:val="StandardWeb"/>
      </w:pPr>
      <w:r>
        <w:t>Und würde sie ja irgendwo</w:t>
      </w:r>
      <w:r>
        <w:br/>
        <w:t>Der eignen Gnadenarbeit froh:</w:t>
      </w:r>
      <w:r>
        <w:br/>
        <w:t xml:space="preserve">So kommt die </w:t>
      </w:r>
      <w:proofErr w:type="spellStart"/>
      <w:r>
        <w:t>heil’ge</w:t>
      </w:r>
      <w:proofErr w:type="spellEnd"/>
      <w:r>
        <w:t xml:space="preserve"> Scham herbei,</w:t>
      </w:r>
      <w:r>
        <w:br/>
        <w:t>Und zeiget ihr so Mancherlei,</w:t>
      </w:r>
      <w:r>
        <w:br/>
        <w:t>Dass sie Gott dankt, wenn sie sich selbst vergisst,</w:t>
      </w:r>
      <w:r>
        <w:br/>
        <w:t xml:space="preserve">Und denkt an Nichts, als dass ein Heiland ist. </w:t>
      </w:r>
    </w:p>
    <w:p w14:paraId="049EFE52" w14:textId="77777777" w:rsidR="003976FA" w:rsidRDefault="003976FA" w:rsidP="003976FA">
      <w:pPr>
        <w:pStyle w:val="StandardWeb"/>
      </w:pPr>
      <w:r>
        <w:t>Und allenthalben steht der Sinn</w:t>
      </w:r>
      <w:r>
        <w:br/>
        <w:t>Der Gläubigen zur Gnade hin,</w:t>
      </w:r>
      <w:r>
        <w:br/>
        <w:t>Und sinnet wie er Nacht und Tag</w:t>
      </w:r>
      <w:r>
        <w:br/>
        <w:t>Dem Bräutigam gefallen mag,</w:t>
      </w:r>
      <w:r>
        <w:br/>
        <w:t>Der ihn vom ew’gen Tode losgemacht,</w:t>
      </w:r>
      <w:r>
        <w:br/>
        <w:t xml:space="preserve">Und unverdient zu </w:t>
      </w:r>
      <w:proofErr w:type="spellStart"/>
      <w:r>
        <w:t>Kron</w:t>
      </w:r>
      <w:proofErr w:type="spellEnd"/>
      <w:r>
        <w:t xml:space="preserve">‘ und Thron gebracht. </w:t>
      </w:r>
    </w:p>
    <w:p w14:paraId="628F4416" w14:textId="77777777" w:rsidR="003976FA" w:rsidRDefault="003976FA" w:rsidP="003976FA">
      <w:pPr>
        <w:pStyle w:val="StandardWeb"/>
      </w:pPr>
      <w:r>
        <w:t>O Herr Jesu! wenn Dein Zeugenheer</w:t>
      </w:r>
      <w:r>
        <w:br/>
        <w:t>Nicht eine Donnerwolke wär‘.</w:t>
      </w:r>
      <w:r>
        <w:br/>
        <w:t xml:space="preserve">So könnte man es noch </w:t>
      </w:r>
      <w:proofErr w:type="spellStart"/>
      <w:r>
        <w:t>versteh’n</w:t>
      </w:r>
      <w:proofErr w:type="spellEnd"/>
      <w:r>
        <w:t>,</w:t>
      </w:r>
      <w:r>
        <w:br/>
        <w:t xml:space="preserve">Dass Viele sie nicht </w:t>
      </w:r>
      <w:proofErr w:type="spellStart"/>
      <w:r>
        <w:t>hör’n</w:t>
      </w:r>
      <w:proofErr w:type="spellEnd"/>
      <w:r>
        <w:t xml:space="preserve"> und </w:t>
      </w:r>
      <w:proofErr w:type="spellStart"/>
      <w:r>
        <w:t>seh’n</w:t>
      </w:r>
      <w:proofErr w:type="spellEnd"/>
      <w:r>
        <w:t>;</w:t>
      </w:r>
      <w:r>
        <w:br/>
        <w:t>Doch was ist’s endlich Wunder? Ach, es sind</w:t>
      </w:r>
      <w:r>
        <w:br/>
        <w:t xml:space="preserve">Die Menschen von Natur </w:t>
      </w:r>
      <w:proofErr w:type="spellStart"/>
      <w:r>
        <w:t>getäubt</w:t>
      </w:r>
      <w:proofErr w:type="spellEnd"/>
      <w:r>
        <w:t xml:space="preserve"> und blind! </w:t>
      </w:r>
    </w:p>
    <w:p w14:paraId="2D33F7F4" w14:textId="77777777" w:rsidR="003976FA" w:rsidRDefault="003976FA" w:rsidP="003976FA">
      <w:pPr>
        <w:pStyle w:val="StandardWeb"/>
      </w:pPr>
      <w:r>
        <w:t>Darum befiehlt uns Jesus nun,</w:t>
      </w:r>
      <w:r>
        <w:br/>
        <w:t>Der Blinden Augen aufzutun,</w:t>
      </w:r>
      <w:r>
        <w:br/>
        <w:t>Und wenn wir rufen, ist Er da,</w:t>
      </w:r>
      <w:r>
        <w:br/>
        <w:t>Und ruft den Tauben: „Hephatha!“</w:t>
      </w:r>
      <w:r>
        <w:br/>
        <w:t>So wird das Evangelium gehört,</w:t>
      </w:r>
      <w:r>
        <w:br/>
        <w:t xml:space="preserve">So wird das Auge auf das Lamm gekehrt. </w:t>
      </w:r>
    </w:p>
    <w:p w14:paraId="3DBC1E10" w14:textId="77777777" w:rsidR="003976FA" w:rsidRDefault="003976FA" w:rsidP="003976FA">
      <w:pPr>
        <w:pStyle w:val="StandardWeb"/>
      </w:pPr>
      <w:r>
        <w:t>Da bin ich auch Dein Untertan,</w:t>
      </w:r>
      <w:r>
        <w:br/>
        <w:t>Und melde meine Gaben an,</w:t>
      </w:r>
      <w:r>
        <w:br/>
        <w:t>Die Du mir Armen mitgeteilt,</w:t>
      </w:r>
      <w:r>
        <w:br/>
        <w:t>Seitdem Dein Pfeil mein Herz ereilt.</w:t>
      </w:r>
      <w:r>
        <w:br/>
        <w:t xml:space="preserve">Nun </w:t>
      </w:r>
      <w:proofErr w:type="spellStart"/>
      <w:r>
        <w:t>säh</w:t>
      </w:r>
      <w:proofErr w:type="spellEnd"/>
      <w:r>
        <w:t>‘ ich gern ein gutes Teil der Welt</w:t>
      </w:r>
      <w:r>
        <w:br/>
        <w:t xml:space="preserve">Gerettet und zur Rechten hingestellt. </w:t>
      </w:r>
    </w:p>
    <w:p w14:paraId="74DA1E28" w14:textId="77777777" w:rsidR="003976FA" w:rsidRDefault="003976FA" w:rsidP="003976FA">
      <w:pPr>
        <w:pStyle w:val="StandardWeb"/>
      </w:pPr>
      <w:r>
        <w:lastRenderedPageBreak/>
        <w:t>Wenn mich der Hausherr Boten schickt,</w:t>
      </w:r>
      <w:r>
        <w:br/>
        <w:t>So halt ich mich für höchst beglückt;</w:t>
      </w:r>
      <w:r>
        <w:br/>
        <w:t>O unser allgemeines Haupt!</w:t>
      </w:r>
      <w:r>
        <w:br/>
        <w:t>Gib, dass man meiner Botschaft glaubt!</w:t>
      </w:r>
      <w:r>
        <w:br/>
        <w:t>Mein Rufen dring‘ in Ohr‘ und Herzen ein,</w:t>
      </w:r>
      <w:r>
        <w:br/>
        <w:t xml:space="preserve">Und wenn ich auf Dich weise, so erschein?! </w:t>
      </w:r>
    </w:p>
    <w:p w14:paraId="6A000B14" w14:textId="46478074" w:rsidR="003976FA" w:rsidRPr="00EA2908" w:rsidRDefault="003976FA" w:rsidP="003976FA">
      <w:pPr>
        <w:pStyle w:val="StandardWeb"/>
        <w:rPr>
          <w:i/>
        </w:rPr>
      </w:pPr>
      <w:r w:rsidRPr="00EA2908">
        <w:rPr>
          <w:i/>
        </w:rPr>
        <w:t xml:space="preserve">(Gedichtet im Februar, gedruckt am Thomastage [21. </w:t>
      </w:r>
      <w:proofErr w:type="spellStart"/>
      <w:r w:rsidRPr="00EA2908">
        <w:rPr>
          <w:i/>
        </w:rPr>
        <w:t>Decbr</w:t>
      </w:r>
      <w:proofErr w:type="spellEnd"/>
      <w:r w:rsidRPr="00EA2908">
        <w:rPr>
          <w:i/>
        </w:rPr>
        <w:t>.] 1734 zu Tübingen.)</w:t>
      </w:r>
    </w:p>
    <w:p w14:paraId="2A4804F1" w14:textId="27F24A80" w:rsidR="003E727B" w:rsidRDefault="003E727B" w:rsidP="00A07C03">
      <w:pPr>
        <w:pStyle w:val="berschrift1"/>
      </w:pPr>
      <w:r>
        <w:t>E</w:t>
      </w:r>
    </w:p>
    <w:p w14:paraId="3C3E2433" w14:textId="239F1DD4" w:rsidR="00A07C03" w:rsidRDefault="00A07C03" w:rsidP="00A07C03">
      <w:pPr>
        <w:pStyle w:val="berschrift1"/>
      </w:pPr>
      <w:r>
        <w:t>Edler Weinstock, dessen Reben</w:t>
      </w:r>
    </w:p>
    <w:p w14:paraId="36FF7F09" w14:textId="77777777" w:rsidR="00A07C03" w:rsidRDefault="00A07C03" w:rsidP="00A07C03">
      <w:pPr>
        <w:pStyle w:val="StandardWeb"/>
      </w:pPr>
      <w:r>
        <w:t>Edler Weinstock, dessen Reben</w:t>
      </w:r>
      <w:r>
        <w:br/>
        <w:t>Voller Kraft und Säfte sind,</w:t>
      </w:r>
      <w:r>
        <w:br/>
        <w:t>Lass mich an dem Stocke kleben,</w:t>
      </w:r>
      <w:r>
        <w:br/>
        <w:t>Wo die Traube Kraft gewinnt,</w:t>
      </w:r>
      <w:r>
        <w:br/>
        <w:t>Dass ich, fest um Dich geschlungen,</w:t>
      </w:r>
      <w:r>
        <w:br/>
        <w:t>Gleich dem Efeu grünen mag,</w:t>
      </w:r>
      <w:r>
        <w:br/>
        <w:t>Und, von Deinem Geist durchdrungen,</w:t>
      </w:r>
      <w:r>
        <w:br/>
        <w:t xml:space="preserve">Wachse auf den </w:t>
      </w:r>
      <w:proofErr w:type="spellStart"/>
      <w:r>
        <w:t>Lesetag</w:t>
      </w:r>
      <w:proofErr w:type="spellEnd"/>
      <w:r>
        <w:t xml:space="preserve">! </w:t>
      </w:r>
    </w:p>
    <w:p w14:paraId="02B95331" w14:textId="77777777" w:rsidR="00A07C03" w:rsidRDefault="00A07C03" w:rsidP="00A07C03">
      <w:pPr>
        <w:pStyle w:val="StandardWeb"/>
      </w:pPr>
      <w:r>
        <w:t>Vater, drohst Du, wegzunehmen,</w:t>
      </w:r>
      <w:r>
        <w:br/>
        <w:t>Was sich nicht zu guter Frucht</w:t>
      </w:r>
      <w:r>
        <w:br/>
        <w:t>Hier bei Zeiten will bequemen!</w:t>
      </w:r>
      <w:r>
        <w:br/>
        <w:t>O so sei der Tand verflucht,</w:t>
      </w:r>
      <w:r>
        <w:br/>
        <w:t>Welcher einen Teufelsglauben,</w:t>
      </w:r>
      <w:r>
        <w:br/>
        <w:t>Der mit bloßem Wissen zahlt,</w:t>
      </w:r>
      <w:r>
        <w:br/>
        <w:t>Schöne, aber tote Trauben</w:t>
      </w:r>
      <w:r>
        <w:br/>
        <w:t xml:space="preserve">Listig uns vor Augen malt! </w:t>
      </w:r>
    </w:p>
    <w:p w14:paraId="1AB926E4" w14:textId="77777777" w:rsidR="00A07C03" w:rsidRDefault="00A07C03" w:rsidP="00A07C03">
      <w:pPr>
        <w:pStyle w:val="StandardWeb"/>
      </w:pPr>
      <w:r>
        <w:t>Werde mir zum Gnadenlohne,</w:t>
      </w:r>
      <w:r>
        <w:br/>
        <w:t>Abba, Vater! dies beschert,</w:t>
      </w:r>
      <w:r>
        <w:br/>
        <w:t>Dass Dein Leben in mir wohne,</w:t>
      </w:r>
      <w:r>
        <w:br/>
        <w:t>Das mir Saft und Kraft gewährt!</w:t>
      </w:r>
      <w:r>
        <w:br/>
        <w:t>Möge mich Dein Finger beugen,</w:t>
      </w:r>
      <w:r>
        <w:br/>
        <w:t>Der mich in Dein Land versetzt,</w:t>
      </w:r>
      <w:r>
        <w:br/>
        <w:t>Und viel Frucht im Herzen zeugen,</w:t>
      </w:r>
      <w:r>
        <w:br/>
        <w:t xml:space="preserve">Das Dein Himmelstau benetzt! </w:t>
      </w:r>
    </w:p>
    <w:p w14:paraId="4C15B320" w14:textId="77777777" w:rsidR="00A07C03" w:rsidRDefault="00A07C03" w:rsidP="00A07C03">
      <w:pPr>
        <w:pStyle w:val="StandardWeb"/>
      </w:pPr>
      <w:r>
        <w:t>Jesu, weil in Dir alleine</w:t>
      </w:r>
      <w:r>
        <w:br/>
        <w:t>Eine Rebe tragen kann,</w:t>
      </w:r>
      <w:r>
        <w:br/>
        <w:t>Also sei auch ich der Deine,</w:t>
      </w:r>
      <w:r>
        <w:br/>
        <w:t>Dir auf ewig zugetan.</w:t>
      </w:r>
      <w:r>
        <w:br/>
        <w:t>Falsche Liebe, stolzes Blähen,</w:t>
      </w:r>
      <w:r>
        <w:br/>
        <w:t>Eigenwille, Selbstvernunft</w:t>
      </w:r>
      <w:r>
        <w:br/>
        <w:t>Müsse ganz an Dir vergeben,</w:t>
      </w:r>
      <w:r>
        <w:br/>
        <w:t xml:space="preserve">Ich entsage dieser Zunft. </w:t>
      </w:r>
    </w:p>
    <w:p w14:paraId="7785A93D" w14:textId="77777777" w:rsidR="00A07C03" w:rsidRDefault="00A07C03" w:rsidP="00A07C03">
      <w:pPr>
        <w:pStyle w:val="StandardWeb"/>
      </w:pPr>
      <w:r>
        <w:lastRenderedPageBreak/>
        <w:t>Wollt ihr zürnen, Menschenkinder?</w:t>
      </w:r>
      <w:r>
        <w:br/>
        <w:t>Scheint euch die Philosophie</w:t>
      </w:r>
      <w:r>
        <w:br/>
        <w:t>Eurer Hoffart noch gesünder,</w:t>
      </w:r>
      <w:r>
        <w:br/>
        <w:t>Als dies Kinderlallen hie?</w:t>
      </w:r>
      <w:r>
        <w:br/>
        <w:t>Jesus hat mich hingezogen,</w:t>
      </w:r>
      <w:r>
        <w:br/>
        <w:t>Wo die Einfalt triumphiert,</w:t>
      </w:r>
      <w:r>
        <w:br/>
        <w:t>Und besiegt und überwogen</w:t>
      </w:r>
      <w:r>
        <w:br/>
        <w:t xml:space="preserve">Die Vernunft in Ketten führt! </w:t>
      </w:r>
    </w:p>
    <w:p w14:paraId="5DBA8876" w14:textId="77777777" w:rsidR="00A07C03" w:rsidRDefault="00A07C03" w:rsidP="00A07C03">
      <w:pPr>
        <w:pStyle w:val="StandardWeb"/>
      </w:pPr>
      <w:r>
        <w:t>Wisset: Jesus, der Geliebte,</w:t>
      </w:r>
      <w:r>
        <w:br/>
        <w:t>Hat uns ohne sie bekehrt,</w:t>
      </w:r>
      <w:r>
        <w:br/>
        <w:t>Und auch Paulus, der Geübte,</w:t>
      </w:r>
      <w:r>
        <w:br/>
        <w:t>Ihrer Hilfe nie begehrt.</w:t>
      </w:r>
      <w:r>
        <w:br/>
        <w:t>Gib mir, Vater aller Geister,</w:t>
      </w:r>
      <w:r>
        <w:br/>
        <w:t>Einen zarten Kindersinn!</w:t>
      </w:r>
      <w:r>
        <w:br/>
        <w:t>Ziehe mich, Du guter Meister,</w:t>
      </w:r>
      <w:r>
        <w:br/>
        <w:t xml:space="preserve">In Dein </w:t>
      </w:r>
      <w:proofErr w:type="spellStart"/>
      <w:r>
        <w:t>Einfaltswesen</w:t>
      </w:r>
      <w:proofErr w:type="spellEnd"/>
      <w:r>
        <w:t xml:space="preserve"> hin! </w:t>
      </w:r>
    </w:p>
    <w:p w14:paraId="58120815" w14:textId="77777777" w:rsidR="00A07C03" w:rsidRDefault="00A07C03" w:rsidP="00A07C03">
      <w:pPr>
        <w:pStyle w:val="StandardWeb"/>
      </w:pPr>
      <w:r>
        <w:t>Wer nur Dein, O HErr, begehret,</w:t>
      </w:r>
      <w:r>
        <w:br/>
        <w:t>Wer in Dir nur bleiben will,</w:t>
      </w:r>
      <w:r>
        <w:br/>
        <w:t>Der wird bald von Dir erhöret,</w:t>
      </w:r>
      <w:r>
        <w:br/>
        <w:t>Der erlanget Hüll‘ und Füll‘.</w:t>
      </w:r>
      <w:r>
        <w:br/>
        <w:t>Was befiehlst Du, HErr? ich kenne</w:t>
      </w:r>
      <w:r>
        <w:br/>
        <w:t>Mein Bedürfnis: Eins ist Not;</w:t>
      </w:r>
      <w:r>
        <w:br/>
        <w:t>Darum sehn‘ ich mich, und brenne</w:t>
      </w:r>
      <w:r>
        <w:br/>
        <w:t xml:space="preserve">Nur nach Deinem Kreuzestod! </w:t>
      </w:r>
    </w:p>
    <w:p w14:paraId="46CCF913" w14:textId="77777777" w:rsidR="00A07C03" w:rsidRDefault="00A07C03" w:rsidP="00A07C03">
      <w:pPr>
        <w:pStyle w:val="StandardWeb"/>
      </w:pPr>
      <w:r>
        <w:t>Jesus Christus! überzeuge</w:t>
      </w:r>
      <w:r>
        <w:br/>
        <w:t>Die verkehrten Menschen doch,</w:t>
      </w:r>
      <w:r>
        <w:br/>
        <w:t>Dass sich ihre Schulter beuge</w:t>
      </w:r>
      <w:r>
        <w:br/>
        <w:t>Unter Dein so sanftes Joch,</w:t>
      </w:r>
      <w:r>
        <w:br/>
        <w:t>Dass sie Dich in Deiner Krone</w:t>
      </w:r>
      <w:r>
        <w:br/>
      </w:r>
      <w:proofErr w:type="spellStart"/>
      <w:r>
        <w:t>Seh’n</w:t>
      </w:r>
      <w:proofErr w:type="spellEnd"/>
      <w:r>
        <w:t>, Du König alles Lichts,</w:t>
      </w:r>
      <w:r>
        <w:br/>
        <w:t>Und den Vater in dem Sohne,</w:t>
      </w:r>
      <w:r>
        <w:br/>
        <w:t xml:space="preserve">Und Dich selbst in ihrem Nichts! </w:t>
      </w:r>
    </w:p>
    <w:p w14:paraId="407C39E0" w14:textId="77777777" w:rsidR="00A07C03" w:rsidRDefault="00A07C03" w:rsidP="00A07C03">
      <w:pPr>
        <w:pStyle w:val="StandardWeb"/>
      </w:pPr>
      <w:r>
        <w:t>So wirst Du den Seelen Alles,</w:t>
      </w:r>
      <w:r>
        <w:br/>
        <w:t>Also werden sie erquickt,</w:t>
      </w:r>
      <w:r>
        <w:br/>
        <w:t>Und vom Würgenetz des Falles</w:t>
      </w:r>
      <w:r>
        <w:br/>
        <w:t>Durch die Gnade losgestrickt.</w:t>
      </w:r>
      <w:r>
        <w:br/>
        <w:t>Also sollen, die auf Erden</w:t>
      </w:r>
      <w:r>
        <w:br/>
        <w:t>In ihr Nichts gegangen sein,</w:t>
      </w:r>
      <w:r>
        <w:br/>
        <w:t>Erst in Dir zu etwas werden,</w:t>
      </w:r>
      <w:r>
        <w:br/>
        <w:t xml:space="preserve">Aber auch durch Dich allein! </w:t>
      </w:r>
    </w:p>
    <w:p w14:paraId="1DA95BFA" w14:textId="77777777" w:rsidR="00584F78" w:rsidRDefault="00584F78" w:rsidP="00584F78">
      <w:pPr>
        <w:pStyle w:val="berschrift1"/>
      </w:pPr>
      <w:r>
        <w:t>Eh‘ der Mensch sich, wie erstorben</w:t>
      </w:r>
    </w:p>
    <w:p w14:paraId="053A533A" w14:textId="77777777" w:rsidR="00584F78" w:rsidRDefault="00584F78" w:rsidP="00584F78">
      <w:pPr>
        <w:pStyle w:val="StandardWeb"/>
      </w:pPr>
      <w:r>
        <w:t>1.) Eh‘ der Mensch sich, wie erstorben,</w:t>
      </w:r>
      <w:r>
        <w:br/>
        <w:t>Voller Elend liegen sieht</w:t>
      </w:r>
      <w:r>
        <w:br/>
        <w:t>Und zu dem, der ihn erworben</w:t>
      </w:r>
      <w:r>
        <w:br/>
        <w:t>Durch sein Blut, im Glauben flieht,</w:t>
      </w:r>
      <w:r>
        <w:br/>
      </w:r>
      <w:r>
        <w:lastRenderedPageBreak/>
        <w:t>Hilft ihm nichts zum Seligwerden,</w:t>
      </w:r>
      <w:r>
        <w:br/>
        <w:t>Was er auch je Gutes tut:</w:t>
      </w:r>
      <w:r>
        <w:br/>
        <w:t>Denn im Himmel und auf Erden</w:t>
      </w:r>
      <w:r>
        <w:br/>
        <w:t>Gilt allein des Lammes Blut.</w:t>
      </w:r>
    </w:p>
    <w:p w14:paraId="2997890A" w14:textId="77777777" w:rsidR="00584F78" w:rsidRDefault="00584F78" w:rsidP="00584F78">
      <w:pPr>
        <w:pStyle w:val="StandardWeb"/>
      </w:pPr>
      <w:r>
        <w:t>2.) In des Lammes Blut alleine</w:t>
      </w:r>
      <w:r>
        <w:br/>
        <w:t>Stehet die Gerechtigkeit.</w:t>
      </w:r>
      <w:r>
        <w:br/>
        <w:t>Diese heißt der Glaube seine.</w:t>
      </w:r>
      <w:r>
        <w:br/>
        <w:t>Dann erfüllt uns Fried‘ und Freud‘,</w:t>
      </w:r>
      <w:r>
        <w:br/>
        <w:t xml:space="preserve">Und wir haben </w:t>
      </w:r>
      <w:proofErr w:type="spellStart"/>
      <w:r>
        <w:t>sel’ge</w:t>
      </w:r>
      <w:proofErr w:type="spellEnd"/>
      <w:r>
        <w:t xml:space="preserve"> Stunden,</w:t>
      </w:r>
      <w:r>
        <w:br/>
        <w:t>Seel‘ und Leib und Geist erfährt</w:t>
      </w:r>
      <w:r>
        <w:br/>
        <w:t>Solchen Trost aus Jesu Wunden,</w:t>
      </w:r>
      <w:r>
        <w:br/>
        <w:t>Welcher unaufhörlich währt.</w:t>
      </w:r>
    </w:p>
    <w:p w14:paraId="062B09F7" w14:textId="77777777" w:rsidR="003E727B" w:rsidRDefault="003E727B" w:rsidP="003E727B">
      <w:pPr>
        <w:pStyle w:val="berschrift1"/>
      </w:pPr>
      <w:r>
        <w:t>Ei, bittet Gott den heiligen Geist</w:t>
      </w:r>
    </w:p>
    <w:p w14:paraId="3C2A04D3" w14:textId="77777777" w:rsidR="003E727B" w:rsidRDefault="003E727B" w:rsidP="003E727B">
      <w:pPr>
        <w:pStyle w:val="StandardWeb"/>
      </w:pPr>
      <w:r>
        <w:t>Ei, bittet Gott den heiligen Geist,</w:t>
      </w:r>
      <w:r>
        <w:br/>
        <w:t>Der uns auf unsern Versöhner weist,</w:t>
      </w:r>
      <w:r>
        <w:br/>
        <w:t>Dass Er uns verleihe die edlen Gaben,</w:t>
      </w:r>
      <w:r>
        <w:br/>
        <w:t>Die man aus Christi Verdienst kann haben!</w:t>
      </w:r>
      <w:r>
        <w:br/>
        <w:t xml:space="preserve">Erbarm‘ Dich, HErr! </w:t>
      </w:r>
    </w:p>
    <w:p w14:paraId="3307E00E" w14:textId="77777777" w:rsidR="003E727B" w:rsidRDefault="003E727B" w:rsidP="003E727B">
      <w:pPr>
        <w:pStyle w:val="StandardWeb"/>
      </w:pPr>
      <w:r>
        <w:t>Du heil’ger Meister! hab‘ ewig Dank</w:t>
      </w:r>
      <w:r>
        <w:br/>
        <w:t>Für den zum Vater gewirkten Gang;</w:t>
      </w:r>
      <w:r>
        <w:br/>
        <w:t>Und was wir vom Sohne im Herzen hören,</w:t>
      </w:r>
      <w:r>
        <w:br/>
        <w:t>Alles das danken wir Deinen Lehren.</w:t>
      </w:r>
      <w:r>
        <w:br/>
        <w:t xml:space="preserve">Halleluja! </w:t>
      </w:r>
    </w:p>
    <w:p w14:paraId="502B44EA" w14:textId="77777777" w:rsidR="003E727B" w:rsidRDefault="003E727B" w:rsidP="003E727B">
      <w:pPr>
        <w:pStyle w:val="StandardWeb"/>
      </w:pPr>
      <w:r>
        <w:t>Du warst uns Armen ganz unbekannt,</w:t>
      </w:r>
      <w:r>
        <w:br/>
        <w:t>Eh‘ Du, was Sünde ist, uns genannt;</w:t>
      </w:r>
      <w:r>
        <w:br/>
        <w:t>Nämlich: das Nichtglauben an Jesu Wunden,</w:t>
      </w:r>
      <w:r>
        <w:br/>
        <w:t xml:space="preserve">Die eine ewige Erlösung </w:t>
      </w:r>
      <w:proofErr w:type="spellStart"/>
      <w:r>
        <w:t>funden</w:t>
      </w:r>
      <w:proofErr w:type="spellEnd"/>
      <w:r>
        <w:t>.</w:t>
      </w:r>
      <w:r>
        <w:br/>
        <w:t xml:space="preserve">Erbarm Dich, HErr! </w:t>
      </w:r>
    </w:p>
    <w:p w14:paraId="26FF97F5" w14:textId="77777777" w:rsidR="003E727B" w:rsidRDefault="003E727B" w:rsidP="003E727B">
      <w:pPr>
        <w:pStyle w:val="StandardWeb"/>
      </w:pPr>
      <w:r>
        <w:t>Sobald wir diese Not recht gefühlt,</w:t>
      </w:r>
      <w:r>
        <w:br/>
        <w:t>Dass diese Sünd‘ uns das Herz durchwühlt,</w:t>
      </w:r>
      <w:r>
        <w:br/>
        <w:t>Und um Gnad‘ und Glauben mit Tränen baten,</w:t>
      </w:r>
      <w:r>
        <w:br/>
        <w:t>Hast Du uns gnädig damit beraten.</w:t>
      </w:r>
      <w:r>
        <w:br/>
        <w:t xml:space="preserve">Halleluja. </w:t>
      </w:r>
    </w:p>
    <w:p w14:paraId="36754867" w14:textId="77777777" w:rsidR="003E727B" w:rsidRDefault="003E727B" w:rsidP="003E727B">
      <w:pPr>
        <w:pStyle w:val="StandardWeb"/>
      </w:pPr>
      <w:r>
        <w:t xml:space="preserve">So bleiben wir nun in Deiner </w:t>
      </w:r>
      <w:proofErr w:type="spellStart"/>
      <w:r>
        <w:t>Schul</w:t>
      </w:r>
      <w:proofErr w:type="spellEnd"/>
      <w:r>
        <w:t>‘</w:t>
      </w:r>
      <w:r>
        <w:br/>
        <w:t>Bis vor des Vaters und Christi Stuhl:</w:t>
      </w:r>
      <w:r>
        <w:br/>
        <w:t>Zeug‘ in unsrem Geiste und in der Seele,</w:t>
      </w:r>
      <w:r>
        <w:br/>
        <w:t>Und unsre Leiber zu Tempeln wähle!</w:t>
      </w:r>
      <w:r>
        <w:br/>
        <w:t>Erbarm‘ Dich, HErr!</w:t>
      </w:r>
    </w:p>
    <w:p w14:paraId="4C676C50" w14:textId="77777777" w:rsidR="003E727B" w:rsidRDefault="003E727B" w:rsidP="003E727B">
      <w:pPr>
        <w:pStyle w:val="StandardWeb"/>
      </w:pPr>
      <w:r>
        <w:t>Ruf‘: „Abba, Vater!“ im Herzensgrund!</w:t>
      </w:r>
      <w:r>
        <w:br/>
        <w:t xml:space="preserve">Denn wer sonst </w:t>
      </w:r>
      <w:proofErr w:type="spellStart"/>
      <w:r>
        <w:t>säng</w:t>
      </w:r>
      <w:proofErr w:type="spellEnd"/>
      <w:r>
        <w:t xml:space="preserve"> Ihm mit Herz und Mund?</w:t>
      </w:r>
      <w:r>
        <w:br/>
        <w:t>Füll‘ die ganze Seele mit Gott dem Sohne,</w:t>
      </w:r>
      <w:r>
        <w:br/>
        <w:t>Und in die Glieder komm Du und wohne!</w:t>
      </w:r>
      <w:r>
        <w:br/>
        <w:t>Erbarm‘ Dich, HErr!</w:t>
      </w:r>
    </w:p>
    <w:p w14:paraId="32349F0B" w14:textId="77777777" w:rsidR="003E727B" w:rsidRDefault="003E727B" w:rsidP="003E727B">
      <w:pPr>
        <w:pStyle w:val="berschrift1"/>
      </w:pPr>
      <w:r>
        <w:lastRenderedPageBreak/>
        <w:t>Ein selig Herz führt diese Sprach‘</w:t>
      </w:r>
    </w:p>
    <w:p w14:paraId="27C62551" w14:textId="4017B3BD" w:rsidR="003E727B" w:rsidRDefault="003E727B" w:rsidP="003E727B">
      <w:pPr>
        <w:pStyle w:val="StandardWeb"/>
      </w:pPr>
      <w:r>
        <w:t>Ein selig Herz führt diese Sprach‘:</w:t>
      </w:r>
      <w:r>
        <w:br/>
        <w:t xml:space="preserve">Lieben, nur lieben ist meine </w:t>
      </w:r>
      <w:proofErr w:type="spellStart"/>
      <w:r>
        <w:t>Sach</w:t>
      </w:r>
      <w:proofErr w:type="spellEnd"/>
      <w:r>
        <w:t>‘;</w:t>
      </w:r>
      <w:r>
        <w:br/>
        <w:t>Meiner Seel‘ Erretter im Geist umfangen,</w:t>
      </w:r>
      <w:r>
        <w:br/>
        <w:t xml:space="preserve">Mit meiner Seel‘ an der Seinen </w:t>
      </w:r>
      <w:proofErr w:type="spellStart"/>
      <w:r>
        <w:t>hangen</w:t>
      </w:r>
      <w:proofErr w:type="spellEnd"/>
      <w:r>
        <w:t>,</w:t>
      </w:r>
      <w:r>
        <w:br/>
        <w:t xml:space="preserve">Das ist mein Teil! </w:t>
      </w:r>
    </w:p>
    <w:p w14:paraId="7792505E" w14:textId="77777777" w:rsidR="003E727B" w:rsidRDefault="003E727B" w:rsidP="003E727B">
      <w:pPr>
        <w:pStyle w:val="StandardWeb"/>
      </w:pPr>
      <w:r>
        <w:t>Dass unser Heiland liebt, ist bekannt;</w:t>
      </w:r>
      <w:r>
        <w:br/>
        <w:t>Er hat Sein Blut an die Welt gewandt;</w:t>
      </w:r>
      <w:r>
        <w:br/>
        <w:t>Er liebt die Gemeine, Er liebt die Sünder,</w:t>
      </w:r>
      <w:r>
        <w:br/>
        <w:t>Sonderlich liebt Er die kleinen Kinder;</w:t>
      </w:r>
      <w:r>
        <w:br/>
        <w:t xml:space="preserve">Er liebt auch mich. </w:t>
      </w:r>
    </w:p>
    <w:p w14:paraId="43220BFA" w14:textId="77777777" w:rsidR="003E727B" w:rsidRDefault="003E727B" w:rsidP="003E727B">
      <w:pPr>
        <w:pStyle w:val="StandardWeb"/>
      </w:pPr>
      <w:r>
        <w:t>Er liebt so, wie man auf Erden liebt,</w:t>
      </w:r>
      <w:r>
        <w:br/>
        <w:t>Wenn man sich Einem schon ganz ergibt,</w:t>
      </w:r>
      <w:r>
        <w:br/>
        <w:t xml:space="preserve">Wenn man sich nichts </w:t>
      </w:r>
      <w:proofErr w:type="spellStart"/>
      <w:r>
        <w:t>Bess’res</w:t>
      </w:r>
      <w:proofErr w:type="spellEnd"/>
      <w:r>
        <w:t xml:space="preserve"> gedenkt zu finden,</w:t>
      </w:r>
      <w:r>
        <w:br/>
        <w:t>Mag sich und will sich auch an Nichts binden,</w:t>
      </w:r>
      <w:r>
        <w:br/>
        <w:t xml:space="preserve">Als nur an Das. </w:t>
      </w:r>
    </w:p>
    <w:p w14:paraId="0C3249F8" w14:textId="77777777" w:rsidR="003E727B" w:rsidRDefault="003E727B" w:rsidP="003E727B">
      <w:pPr>
        <w:pStyle w:val="StandardWeb"/>
      </w:pPr>
      <w:r>
        <w:t>Dass Ihn was Sterbliches lieben mag,</w:t>
      </w:r>
      <w:r>
        <w:br/>
        <w:t xml:space="preserve">Dies ist auch offenbar </w:t>
      </w:r>
      <w:proofErr w:type="spellStart"/>
      <w:r>
        <w:t>g’nug</w:t>
      </w:r>
      <w:proofErr w:type="spellEnd"/>
      <w:r>
        <w:t xml:space="preserve"> am Tag;</w:t>
      </w:r>
      <w:r>
        <w:br/>
        <w:t>Lazarus, Johannes, Martha, Marie</w:t>
      </w:r>
      <w:r>
        <w:br/>
        <w:t>Fanden dies selige Glück ohne Mühe;</w:t>
      </w:r>
      <w:r>
        <w:br/>
        <w:t xml:space="preserve">Er liebte sie. </w:t>
      </w:r>
    </w:p>
    <w:p w14:paraId="004C61E6" w14:textId="77777777" w:rsidR="003E727B" w:rsidRDefault="003E727B" w:rsidP="003E727B">
      <w:pPr>
        <w:pStyle w:val="StandardWeb"/>
      </w:pPr>
      <w:r>
        <w:t xml:space="preserve">Also, </w:t>
      </w:r>
      <w:proofErr w:type="spellStart"/>
      <w:r>
        <w:t>geliebtester</w:t>
      </w:r>
      <w:proofErr w:type="spellEnd"/>
      <w:r>
        <w:t xml:space="preserve"> Schmerzensmann!</w:t>
      </w:r>
      <w:r>
        <w:br/>
      </w:r>
      <w:proofErr w:type="spellStart"/>
      <w:r>
        <w:t>Wollst</w:t>
      </w:r>
      <w:proofErr w:type="spellEnd"/>
      <w:r>
        <w:t xml:space="preserve"> Du mich lieben wie Sankt Johann;</w:t>
      </w:r>
      <w:r>
        <w:br/>
        <w:t>Wie die Magdalena will ich Dich küssen,</w:t>
      </w:r>
      <w:r>
        <w:br/>
        <w:t>Und sehnlich warten zu Deinen Füßen</w:t>
      </w:r>
      <w:r>
        <w:br/>
        <w:t xml:space="preserve">Auf Deinen Blick; </w:t>
      </w:r>
    </w:p>
    <w:p w14:paraId="0D546DE1" w14:textId="77777777" w:rsidR="003E727B" w:rsidRDefault="003E727B" w:rsidP="003E727B">
      <w:pPr>
        <w:pStyle w:val="StandardWeb"/>
      </w:pPr>
      <w:r>
        <w:t>Weinen, wenn Du mir nicht immer bist,</w:t>
      </w:r>
      <w:r>
        <w:br/>
        <w:t>Was eine Mutter dem Kindlein ist:</w:t>
      </w:r>
      <w:r>
        <w:br/>
        <w:t>Merkt‘ ich um die Achseln nicht Dein Umarmen,</w:t>
      </w:r>
      <w:r>
        <w:br/>
        <w:t>Fühlt‘ ich im Herzen nicht Dein Erbarmen,</w:t>
      </w:r>
      <w:r>
        <w:br/>
        <w:t xml:space="preserve">Wär’s aus mit mir. </w:t>
      </w:r>
    </w:p>
    <w:p w14:paraId="7B08027D" w14:textId="77777777" w:rsidR="003E727B" w:rsidRDefault="003E727B" w:rsidP="003E727B">
      <w:pPr>
        <w:pStyle w:val="StandardWeb"/>
      </w:pPr>
      <w:r>
        <w:t>Verdenkt ihr mir’s, die ihr Helden seid,</w:t>
      </w:r>
      <w:r>
        <w:br/>
        <w:t>Die ihr gewiegt seid im Glaubensstreit,</w:t>
      </w:r>
      <w:r>
        <w:br/>
        <w:t>Und in seinen Proben? Ich will’s gestehen,</w:t>
      </w:r>
      <w:r>
        <w:br/>
        <w:t>Dass ich mit euch nicht zugleich kann gehen;</w:t>
      </w:r>
      <w:r>
        <w:br/>
        <w:t xml:space="preserve">Ich bin verwöhnt. </w:t>
      </w:r>
    </w:p>
    <w:p w14:paraId="7D547500" w14:textId="77777777" w:rsidR="003E727B" w:rsidRDefault="003E727B" w:rsidP="003E727B">
      <w:pPr>
        <w:pStyle w:val="StandardWeb"/>
      </w:pPr>
      <w:r>
        <w:t>Tut ihr nur Taten und bindet euch</w:t>
      </w:r>
      <w:r>
        <w:br/>
        <w:t>Kränze der Gnaden auf jenes Reich!</w:t>
      </w:r>
      <w:r>
        <w:br/>
        <w:t>Ich will in so Hohes mein Herz nicht mengen,</w:t>
      </w:r>
      <w:r>
        <w:br/>
        <w:t>Lasst mich nur immer und ewig hängen</w:t>
      </w:r>
      <w:r>
        <w:br/>
        <w:t xml:space="preserve">An meinem HErrn! </w:t>
      </w:r>
    </w:p>
    <w:p w14:paraId="2C197ECE" w14:textId="77777777" w:rsidR="003E727B" w:rsidRDefault="003E727B" w:rsidP="003E727B">
      <w:pPr>
        <w:pStyle w:val="StandardWeb"/>
      </w:pPr>
      <w:r>
        <w:lastRenderedPageBreak/>
        <w:t>Heiland! mein sündiges, armes Herz</w:t>
      </w:r>
      <w:r>
        <w:br/>
        <w:t xml:space="preserve">Kennst Du durch manchen </w:t>
      </w:r>
      <w:proofErr w:type="spellStart"/>
      <w:r>
        <w:t>empfund’nen</w:t>
      </w:r>
      <w:proofErr w:type="spellEnd"/>
      <w:r>
        <w:t xml:space="preserve"> Schmerz;</w:t>
      </w:r>
      <w:r>
        <w:br/>
        <w:t>Glauben, HErr, und Hoffen sind teure Gaben;</w:t>
      </w:r>
      <w:r>
        <w:br/>
        <w:t>Aber das Lieben gehört zum Haben.</w:t>
      </w:r>
      <w:r>
        <w:br/>
        <w:t>Dich hab‘ ich doch!</w:t>
      </w:r>
    </w:p>
    <w:p w14:paraId="69227DC6" w14:textId="77777777" w:rsidR="003E727B" w:rsidRDefault="003E727B" w:rsidP="003E727B">
      <w:pPr>
        <w:pStyle w:val="StandardWeb"/>
      </w:pPr>
      <w:r>
        <w:t>Und warum hab‘ ich Dich, Seelenmann?</w:t>
      </w:r>
      <w:r>
        <w:br/>
        <w:t>Weil Du Dich gnädig nahmst meiner an;</w:t>
      </w:r>
      <w:r>
        <w:br/>
      </w:r>
      <w:proofErr w:type="spellStart"/>
      <w:r>
        <w:t>Hätt’st</w:t>
      </w:r>
      <w:proofErr w:type="spellEnd"/>
      <w:r>
        <w:t xml:space="preserve"> Du Dich nicht selber an mich gehangen:</w:t>
      </w:r>
      <w:r>
        <w:br/>
        <w:t xml:space="preserve">Ich wär‘ Dich nimmermehr suchen </w:t>
      </w:r>
      <w:proofErr w:type="spellStart"/>
      <w:r>
        <w:t>gangen</w:t>
      </w:r>
      <w:proofErr w:type="spellEnd"/>
      <w:r>
        <w:t>;</w:t>
      </w:r>
      <w:r>
        <w:br/>
        <w:t>Wer ist wie Du!</w:t>
      </w:r>
    </w:p>
    <w:p w14:paraId="1C1C7FDE" w14:textId="77777777" w:rsidR="00A07C03" w:rsidRDefault="00A07C03" w:rsidP="00A07C03">
      <w:pPr>
        <w:pStyle w:val="berschrift1"/>
      </w:pPr>
      <w:r>
        <w:t>Erfreue meinen blöden Geist</w:t>
      </w:r>
    </w:p>
    <w:p w14:paraId="0C621EF3" w14:textId="77777777" w:rsidR="00A07C03" w:rsidRDefault="00A07C03" w:rsidP="00A07C03">
      <w:pPr>
        <w:pStyle w:val="StandardWeb"/>
      </w:pPr>
      <w:r>
        <w:t>Erfreue meinen blöden Geist,</w:t>
      </w:r>
      <w:r>
        <w:br/>
        <w:t>Du freudenreicher Heiland!</w:t>
      </w:r>
      <w:r>
        <w:br/>
        <w:t>Denn wenn Du mir das Herz erfreust</w:t>
      </w:r>
      <w:r>
        <w:br/>
        <w:t>Wird’s anders geh’n, als weiland,</w:t>
      </w:r>
      <w:r>
        <w:br/>
        <w:t>Da Sorgen und Beschwerlichkeit</w:t>
      </w:r>
      <w:r>
        <w:br/>
        <w:t>Mir meine Freude störten,</w:t>
      </w:r>
      <w:r>
        <w:br/>
        <w:t>Und oft in einer kurzen Zeit</w:t>
      </w:r>
      <w:r>
        <w:br/>
        <w:t xml:space="preserve">Den besten Mut verkehrten. </w:t>
      </w:r>
    </w:p>
    <w:p w14:paraId="2B4A05B4" w14:textId="77777777" w:rsidR="00A07C03" w:rsidRDefault="00A07C03" w:rsidP="00A07C03">
      <w:pPr>
        <w:pStyle w:val="StandardWeb"/>
      </w:pPr>
      <w:r>
        <w:t>Zeuch mich aus aller Schwierigkeit,</w:t>
      </w:r>
      <w:r>
        <w:br/>
        <w:t>Die sich bisweilen zeiget,</w:t>
      </w:r>
      <w:r>
        <w:br/>
        <w:t>Und mache selbst Dich an den Streit,</w:t>
      </w:r>
      <w:r>
        <w:br/>
        <w:t xml:space="preserve">So oft </w:t>
      </w:r>
      <w:proofErr w:type="spellStart"/>
      <w:r>
        <w:t>mich’s</w:t>
      </w:r>
      <w:proofErr w:type="spellEnd"/>
      <w:r>
        <w:t xml:space="preserve"> übersteiget;</w:t>
      </w:r>
      <w:r>
        <w:br/>
        <w:t>Wirst Du mit mir zur Arbeit geh’n,</w:t>
      </w:r>
      <w:r>
        <w:br/>
        <w:t>Und wirst mir helfen machen,</w:t>
      </w:r>
      <w:r>
        <w:br/>
        <w:t xml:space="preserve">So </w:t>
      </w:r>
      <w:proofErr w:type="spellStart"/>
      <w:r>
        <w:t>werd</w:t>
      </w:r>
      <w:proofErr w:type="spellEnd"/>
      <w:r>
        <w:t xml:space="preserve">‘ ich nie verlegen </w:t>
      </w:r>
      <w:proofErr w:type="spellStart"/>
      <w:r>
        <w:t>steh’n</w:t>
      </w:r>
      <w:proofErr w:type="spellEnd"/>
      <w:r>
        <w:t>,</w:t>
      </w:r>
      <w:r>
        <w:br/>
        <w:t xml:space="preserve">Auch in den schwersten Sachen. </w:t>
      </w:r>
    </w:p>
    <w:p w14:paraId="12681FF4" w14:textId="77777777" w:rsidR="003E727B" w:rsidRDefault="003E727B" w:rsidP="003E727B">
      <w:pPr>
        <w:pStyle w:val="berschrift1"/>
      </w:pPr>
      <w:r>
        <w:t>Erschienen ist der herrlich‘ Tag</w:t>
      </w:r>
    </w:p>
    <w:p w14:paraId="3F9EA098" w14:textId="77777777" w:rsidR="003E727B" w:rsidRDefault="003E727B" w:rsidP="003E727B">
      <w:pPr>
        <w:pStyle w:val="StandardWeb"/>
      </w:pPr>
      <w:r>
        <w:t>Erschienen ist der herrlich‘ Tag,</w:t>
      </w:r>
      <w:r>
        <w:br/>
        <w:t xml:space="preserve">Dran sich Niemand </w:t>
      </w:r>
      <w:proofErr w:type="spellStart"/>
      <w:r>
        <w:t>g’nug</w:t>
      </w:r>
      <w:proofErr w:type="spellEnd"/>
      <w:r>
        <w:t xml:space="preserve"> freuen mag,</w:t>
      </w:r>
      <w:r>
        <w:br/>
      </w:r>
      <w:proofErr w:type="spellStart"/>
      <w:r>
        <w:t>Weil</w:t>
      </w:r>
      <w:proofErr w:type="spellEnd"/>
      <w:r>
        <w:t xml:space="preserve"> unser König triumphiert,</w:t>
      </w:r>
      <w:r>
        <w:br/>
        <w:t xml:space="preserve">Und Sein Volk aus der Sünde führt. </w:t>
      </w:r>
    </w:p>
    <w:p w14:paraId="4383AF99" w14:textId="77777777" w:rsidR="003E727B" w:rsidRDefault="003E727B" w:rsidP="003E727B">
      <w:pPr>
        <w:pStyle w:val="StandardWeb"/>
      </w:pPr>
      <w:r>
        <w:t>Ach, wär‘ ein jeder Puls ein Dank,</w:t>
      </w:r>
      <w:r>
        <w:br/>
        <w:t>Und jeder Odem ein Gesang!</w:t>
      </w:r>
      <w:r>
        <w:br/>
        <w:t>So rufet vor Immanuel</w:t>
      </w:r>
      <w:r>
        <w:br/>
        <w:t xml:space="preserve">Nun die erlöste, arme Seel‘. </w:t>
      </w:r>
    </w:p>
    <w:p w14:paraId="2DF46C41" w14:textId="77777777" w:rsidR="003E727B" w:rsidRDefault="003E727B" w:rsidP="003E727B">
      <w:pPr>
        <w:pStyle w:val="StandardWeb"/>
      </w:pPr>
      <w:r>
        <w:t xml:space="preserve">Seitdem das </w:t>
      </w:r>
      <w:proofErr w:type="spellStart"/>
      <w:r>
        <w:t>Feu’r</w:t>
      </w:r>
      <w:proofErr w:type="spellEnd"/>
      <w:r>
        <w:t xml:space="preserve"> von Jesu Christ</w:t>
      </w:r>
      <w:r>
        <w:br/>
        <w:t>Auf Erden angezündet ist,</w:t>
      </w:r>
      <w:r>
        <w:br/>
        <w:t>Wird Alles mit Gerechtigkeit</w:t>
      </w:r>
      <w:r>
        <w:br/>
        <w:t xml:space="preserve">Als wie mit Funken überstreut. </w:t>
      </w:r>
    </w:p>
    <w:p w14:paraId="14E9D421" w14:textId="77777777" w:rsidR="003E727B" w:rsidRDefault="003E727B" w:rsidP="003E727B">
      <w:pPr>
        <w:pStyle w:val="StandardWeb"/>
      </w:pPr>
      <w:r>
        <w:lastRenderedPageBreak/>
        <w:t>Man sehe hin, man sehe her:</w:t>
      </w:r>
      <w:r>
        <w:br/>
        <w:t>Was sieht man, das nicht Seine wär‘?</w:t>
      </w:r>
      <w:r>
        <w:br/>
        <w:t>Wo ist ein Herz vom Menschenstand,</w:t>
      </w:r>
      <w:r>
        <w:br/>
        <w:t xml:space="preserve">An das er nicht Sein Blut gewandt? </w:t>
      </w:r>
    </w:p>
    <w:p w14:paraId="697BB9A5" w14:textId="77777777" w:rsidR="003E727B" w:rsidRDefault="003E727B" w:rsidP="003E727B">
      <w:pPr>
        <w:pStyle w:val="StandardWeb"/>
      </w:pPr>
      <w:proofErr w:type="spellStart"/>
      <w:r>
        <w:t>Red’t</w:t>
      </w:r>
      <w:proofErr w:type="spellEnd"/>
      <w:r>
        <w:t xml:space="preserve"> man mit einem armen Mohr,</w:t>
      </w:r>
      <w:r>
        <w:br/>
        <w:t>So sagt man ihm vom Blute vor,</w:t>
      </w:r>
      <w:r>
        <w:br/>
        <w:t>Und vom Verdienste Jesu Christ,</w:t>
      </w:r>
      <w:r>
        <w:br/>
        <w:t xml:space="preserve">Und dass sein Herz kein Sklave ist. </w:t>
      </w:r>
    </w:p>
    <w:p w14:paraId="4A8DEFF8" w14:textId="77777777" w:rsidR="003E727B" w:rsidRDefault="003E727B" w:rsidP="003E727B">
      <w:pPr>
        <w:pStyle w:val="StandardWeb"/>
      </w:pPr>
      <w:r>
        <w:t>Da gibt er gern die Glieder her</w:t>
      </w:r>
      <w:r>
        <w:br/>
        <w:t>Zu Seinem Dienst, zu Gottes Ehr‘,</w:t>
      </w:r>
      <w:r>
        <w:br/>
        <w:t>und danket dem HErrn Jesu Christ,</w:t>
      </w:r>
      <w:r>
        <w:br/>
        <w:t xml:space="preserve">Dass seine Seel‘ in Freiheit ist. </w:t>
      </w:r>
    </w:p>
    <w:p w14:paraId="423BCEB1" w14:textId="77777777" w:rsidR="003E727B" w:rsidRDefault="003E727B" w:rsidP="003E727B">
      <w:pPr>
        <w:pStyle w:val="StandardWeb"/>
      </w:pPr>
      <w:r>
        <w:t xml:space="preserve">Hört irgendwo ein </w:t>
      </w:r>
      <w:proofErr w:type="spellStart"/>
      <w:r>
        <w:t>Hottentott</w:t>
      </w:r>
      <w:proofErr w:type="spellEnd"/>
      <w:r>
        <w:t>‘</w:t>
      </w:r>
      <w:r>
        <w:br/>
        <w:t>Von unserm kreuzerhöhten Gott:</w:t>
      </w:r>
      <w:r>
        <w:br/>
        <w:t>So wird sein Herze gleich erweicht,</w:t>
      </w:r>
      <w:r>
        <w:br/>
        <w:t xml:space="preserve">Dem </w:t>
      </w:r>
      <w:proofErr w:type="spellStart"/>
      <w:r>
        <w:t>sonsten</w:t>
      </w:r>
      <w:proofErr w:type="spellEnd"/>
      <w:r>
        <w:t xml:space="preserve"> Nichts beweglich deucht. </w:t>
      </w:r>
    </w:p>
    <w:p w14:paraId="0B752EBA" w14:textId="77777777" w:rsidR="003E727B" w:rsidRDefault="003E727B" w:rsidP="003E727B">
      <w:pPr>
        <w:pStyle w:val="StandardWeb"/>
      </w:pPr>
      <w:r>
        <w:t xml:space="preserve">Das wildeste, das </w:t>
      </w:r>
      <w:proofErr w:type="spellStart"/>
      <w:r>
        <w:t>kältste</w:t>
      </w:r>
      <w:proofErr w:type="spellEnd"/>
      <w:r>
        <w:t xml:space="preserve"> Land,</w:t>
      </w:r>
      <w:r>
        <w:br/>
        <w:t>Das setzet dieses Blut in Brand;</w:t>
      </w:r>
      <w:r>
        <w:br/>
        <w:t>Manch Herz, verschlossen, tot und stumm,</w:t>
      </w:r>
      <w:r>
        <w:br/>
        <w:t xml:space="preserve">Begreift das Evangelium. </w:t>
      </w:r>
    </w:p>
    <w:p w14:paraId="298E418E" w14:textId="77777777" w:rsidR="003E727B" w:rsidRDefault="003E727B" w:rsidP="003E727B">
      <w:pPr>
        <w:pStyle w:val="StandardWeb"/>
      </w:pPr>
      <w:r>
        <w:t>Und wär‘ ein Herz so hart als Stein:</w:t>
      </w:r>
      <w:r>
        <w:br/>
        <w:t xml:space="preserve">Lässt’s nur die </w:t>
      </w:r>
      <w:proofErr w:type="spellStart"/>
      <w:r>
        <w:t>sel’ge</w:t>
      </w:r>
      <w:proofErr w:type="spellEnd"/>
      <w:r>
        <w:t xml:space="preserve"> Botschaft ein,</w:t>
      </w:r>
      <w:r>
        <w:br/>
      </w:r>
      <w:proofErr w:type="spellStart"/>
      <w:r>
        <w:t>So</w:t>
      </w:r>
      <w:proofErr w:type="spellEnd"/>
      <w:r>
        <w:t xml:space="preserve"> fühlt’s die Kraft von Jesu Blut,</w:t>
      </w:r>
      <w:r>
        <w:br/>
        <w:t xml:space="preserve">Und achtet’s für sein höchstes Gut. </w:t>
      </w:r>
    </w:p>
    <w:p w14:paraId="5175AFF7" w14:textId="77777777" w:rsidR="003E727B" w:rsidRDefault="003E727B" w:rsidP="003E727B">
      <w:pPr>
        <w:pStyle w:val="StandardWeb"/>
      </w:pPr>
      <w:r>
        <w:t>Ein Herz, das seinen Heiland kennt,</w:t>
      </w:r>
      <w:r>
        <w:br/>
        <w:t>Das Er hinwieder Seine nennt,</w:t>
      </w:r>
      <w:r>
        <w:br/>
        <w:t xml:space="preserve">Und das der </w:t>
      </w:r>
      <w:proofErr w:type="spellStart"/>
      <w:r>
        <w:t>heil’ge</w:t>
      </w:r>
      <w:proofErr w:type="spellEnd"/>
      <w:r>
        <w:t xml:space="preserve"> Geist regiert,</w:t>
      </w:r>
      <w:r>
        <w:br/>
        <w:t xml:space="preserve">Das Er als Vormund lenkt und führt: </w:t>
      </w:r>
    </w:p>
    <w:p w14:paraId="2AEC663B" w14:textId="77777777" w:rsidR="003E727B" w:rsidRDefault="003E727B" w:rsidP="003E727B">
      <w:pPr>
        <w:pStyle w:val="StandardWeb"/>
      </w:pPr>
      <w:r>
        <w:t>Das wird von aller Engel Macht</w:t>
      </w:r>
      <w:r>
        <w:br/>
        <w:t>Mit Herzenskräften überwacht;</w:t>
      </w:r>
      <w:r>
        <w:br/>
        <w:t xml:space="preserve">Die Gnade ist sein </w:t>
      </w:r>
      <w:proofErr w:type="spellStart"/>
      <w:r>
        <w:t>Liebsgefühl</w:t>
      </w:r>
      <w:proofErr w:type="spellEnd"/>
      <w:r>
        <w:t>,</w:t>
      </w:r>
      <w:r>
        <w:br/>
        <w:t xml:space="preserve">Und Christi Blut sein Freudenspiel. </w:t>
      </w:r>
    </w:p>
    <w:p w14:paraId="4A1AB48F" w14:textId="77777777" w:rsidR="003E727B" w:rsidRDefault="003E727B" w:rsidP="003E727B">
      <w:pPr>
        <w:pStyle w:val="StandardWeb"/>
      </w:pPr>
      <w:r>
        <w:t>Wir wollen Nichts in dieser Welt,</w:t>
      </w:r>
      <w:r>
        <w:br/>
        <w:t>Als Christi teures Lösegeld;</w:t>
      </w:r>
      <w:r>
        <w:br/>
        <w:t>Wir haben auch für Nichts sonst Platz,</w:t>
      </w:r>
      <w:r>
        <w:br/>
        <w:t xml:space="preserve">Als nur für diesen </w:t>
      </w:r>
      <w:proofErr w:type="spellStart"/>
      <w:r>
        <w:t>heil’gen</w:t>
      </w:r>
      <w:proofErr w:type="spellEnd"/>
      <w:r>
        <w:t xml:space="preserve"> Schatz! </w:t>
      </w:r>
    </w:p>
    <w:p w14:paraId="7D8DA497" w14:textId="77777777" w:rsidR="003E727B" w:rsidRDefault="003E727B" w:rsidP="003E727B">
      <w:pPr>
        <w:pStyle w:val="StandardWeb"/>
      </w:pPr>
      <w:r>
        <w:t>Das ist ein unbegreiflich Ding!</w:t>
      </w:r>
      <w:r>
        <w:br/>
        <w:t>Wenn’s nur an Menschenworten hing‘</w:t>
      </w:r>
      <w:r>
        <w:br/>
        <w:t xml:space="preserve">Und </w:t>
      </w:r>
      <w:proofErr w:type="spellStart"/>
      <w:r>
        <w:t>käm</w:t>
      </w:r>
      <w:proofErr w:type="spellEnd"/>
      <w:r>
        <w:t>‘ auf unsern Ausdruck an,</w:t>
      </w:r>
      <w:r>
        <w:br/>
        <w:t xml:space="preserve">So wär‘ es wohl bald abgetan. </w:t>
      </w:r>
    </w:p>
    <w:p w14:paraId="3DF04278" w14:textId="77777777" w:rsidR="003E727B" w:rsidRDefault="003E727B" w:rsidP="003E727B">
      <w:pPr>
        <w:pStyle w:val="StandardWeb"/>
      </w:pPr>
      <w:r>
        <w:lastRenderedPageBreak/>
        <w:t>Allein so lang‘ wir irdisch sind,</w:t>
      </w:r>
      <w:r>
        <w:br/>
        <w:t>Sind wir für Gottes Tiefen blind,</w:t>
      </w:r>
      <w:r>
        <w:br/>
        <w:t xml:space="preserve">Und glauben: am </w:t>
      </w:r>
      <w:proofErr w:type="spellStart"/>
      <w:r>
        <w:t>kristall’nen</w:t>
      </w:r>
      <w:proofErr w:type="spellEnd"/>
      <w:r>
        <w:t xml:space="preserve"> Meer</w:t>
      </w:r>
      <w:r>
        <w:br/>
        <w:t xml:space="preserve">Singt dieses das verklärte Heer. </w:t>
      </w:r>
    </w:p>
    <w:p w14:paraId="4532DB1F" w14:textId="77777777" w:rsidR="003E727B" w:rsidRDefault="003E727B" w:rsidP="003E727B">
      <w:pPr>
        <w:pStyle w:val="StandardWeb"/>
      </w:pPr>
      <w:r>
        <w:t>Drum führt uns Jesus an der Hand,</w:t>
      </w:r>
      <w:r>
        <w:br/>
        <w:t>Und schont der Schwachen Unverstand;</w:t>
      </w:r>
      <w:r>
        <w:br/>
        <w:t>Fehlt’s auch an Worten ganz und gar:</w:t>
      </w:r>
      <w:r>
        <w:br/>
        <w:t>Dem Glauben wird dies Wunder klar!</w:t>
      </w:r>
    </w:p>
    <w:p w14:paraId="4B0D12D2" w14:textId="77777777" w:rsidR="003E727B" w:rsidRDefault="003E727B" w:rsidP="003E727B">
      <w:pPr>
        <w:pStyle w:val="StandardWeb"/>
      </w:pPr>
      <w:r>
        <w:t xml:space="preserve">Wenn wir </w:t>
      </w:r>
      <w:proofErr w:type="spellStart"/>
      <w:r>
        <w:t>auf’s</w:t>
      </w:r>
      <w:proofErr w:type="spellEnd"/>
      <w:r>
        <w:t xml:space="preserve"> Herz des Heilands </w:t>
      </w:r>
      <w:proofErr w:type="spellStart"/>
      <w:r>
        <w:t>seh’n</w:t>
      </w:r>
      <w:proofErr w:type="spellEnd"/>
      <w:r>
        <w:t>,</w:t>
      </w:r>
      <w:r>
        <w:br/>
        <w:t xml:space="preserve">So kann uns gar nicht mehr </w:t>
      </w:r>
      <w:proofErr w:type="spellStart"/>
      <w:r>
        <w:t>gescheh’n</w:t>
      </w:r>
      <w:proofErr w:type="spellEnd"/>
      <w:r>
        <w:t>,</w:t>
      </w:r>
      <w:r>
        <w:br/>
        <w:t>Was Andern zu begegnen pflegt,</w:t>
      </w:r>
      <w:r>
        <w:br/>
        <w:t xml:space="preserve">In welchen eigne Kraft sich regt. </w:t>
      </w:r>
    </w:p>
    <w:p w14:paraId="4F97E4F8" w14:textId="77777777" w:rsidR="003E727B" w:rsidRDefault="003E727B" w:rsidP="003E727B">
      <w:pPr>
        <w:pStyle w:val="StandardWeb"/>
      </w:pPr>
      <w:r>
        <w:t>Die Engel rufen überall</w:t>
      </w:r>
      <w:r>
        <w:br/>
        <w:t>Mit einem donnerlauten Schall:</w:t>
      </w:r>
      <w:r>
        <w:br/>
        <w:t>„Ihr Plagen, schlaget ringsum zu!</w:t>
      </w:r>
      <w:r>
        <w:br/>
        <w:t xml:space="preserve">Die Lämmer Christi lasst in Nuh!“ </w:t>
      </w:r>
    </w:p>
    <w:p w14:paraId="1137E067" w14:textId="77777777" w:rsidR="003E727B" w:rsidRDefault="003E727B" w:rsidP="003E727B">
      <w:pPr>
        <w:pStyle w:val="StandardWeb"/>
      </w:pPr>
      <w:r>
        <w:t>Gelobet seist Du, Jesu Christ,</w:t>
      </w:r>
      <w:r>
        <w:br/>
        <w:t>Dass Du ein Mensch geboren bist!</w:t>
      </w:r>
      <w:r>
        <w:br/>
        <w:t xml:space="preserve">Wir schreiben unsre </w:t>
      </w:r>
      <w:proofErr w:type="spellStart"/>
      <w:r>
        <w:t>sel‘ge</w:t>
      </w:r>
      <w:proofErr w:type="spellEnd"/>
      <w:r>
        <w:t xml:space="preserve"> Ruh‘</w:t>
      </w:r>
      <w:r>
        <w:br/>
        <w:t xml:space="preserve">Alleine Deiner Menschheit zu. </w:t>
      </w:r>
    </w:p>
    <w:p w14:paraId="27A88EE2" w14:textId="77777777" w:rsidR="003E727B" w:rsidRDefault="003E727B" w:rsidP="003E727B">
      <w:pPr>
        <w:pStyle w:val="StandardWeb"/>
      </w:pPr>
      <w:r>
        <w:t>Wir sind ein Punkt in Deinem Reich;</w:t>
      </w:r>
      <w:r>
        <w:br/>
        <w:t xml:space="preserve">Die Millionen </w:t>
      </w:r>
      <w:proofErr w:type="spellStart"/>
      <w:r>
        <w:t>allzugleich</w:t>
      </w:r>
      <w:proofErr w:type="spellEnd"/>
      <w:r>
        <w:t>,</w:t>
      </w:r>
      <w:r>
        <w:br/>
        <w:t>Sie stehen um Dich hergedrängt,</w:t>
      </w:r>
      <w:r>
        <w:br/>
        <w:t xml:space="preserve">Ein Tropfen, der am Eimer hängt. </w:t>
      </w:r>
    </w:p>
    <w:p w14:paraId="087E482D" w14:textId="77777777" w:rsidR="003E727B" w:rsidRDefault="003E727B" w:rsidP="003E727B">
      <w:pPr>
        <w:pStyle w:val="StandardWeb"/>
      </w:pPr>
      <w:r>
        <w:t>So warst Du, große Majestät,</w:t>
      </w:r>
      <w:r>
        <w:br/>
        <w:t>Eh‘ Dich der Vater noch erhöht</w:t>
      </w:r>
      <w:r>
        <w:br/>
        <w:t>Zu dieser neuen Herrlichkeit,</w:t>
      </w:r>
      <w:r>
        <w:br/>
        <w:t xml:space="preserve">Die Dir Dein </w:t>
      </w:r>
      <w:proofErr w:type="spellStart"/>
      <w:r>
        <w:t>Martertum</w:t>
      </w:r>
      <w:proofErr w:type="spellEnd"/>
      <w:r>
        <w:t xml:space="preserve"> </w:t>
      </w:r>
      <w:proofErr w:type="spellStart"/>
      <w:r>
        <w:t>bereit’t</w:t>
      </w:r>
      <w:proofErr w:type="spellEnd"/>
      <w:r>
        <w:t xml:space="preserve">. </w:t>
      </w:r>
    </w:p>
    <w:p w14:paraId="6FA3922E" w14:textId="77777777" w:rsidR="003E727B" w:rsidRDefault="003E727B" w:rsidP="003E727B">
      <w:pPr>
        <w:pStyle w:val="StandardWeb"/>
      </w:pPr>
      <w:r>
        <w:t>Jetzt nimmst Du auf des Vaters Thron</w:t>
      </w:r>
      <w:r>
        <w:br/>
        <w:t>Allmählig hin den Schmerzenslohn,</w:t>
      </w:r>
      <w:r>
        <w:br/>
        <w:t>Den Dir Dein Blut verdienet hat;</w:t>
      </w:r>
      <w:r>
        <w:br/>
        <w:t xml:space="preserve">Der Menschen Heil nur macht Dich satt. </w:t>
      </w:r>
    </w:p>
    <w:p w14:paraId="712BD283" w14:textId="77777777" w:rsidR="003E727B" w:rsidRDefault="003E727B" w:rsidP="003E727B">
      <w:pPr>
        <w:pStyle w:val="StandardWeb"/>
      </w:pPr>
      <w:r>
        <w:t>Wer wäre nicht mit ganzer Macht</w:t>
      </w:r>
      <w:r>
        <w:br/>
        <w:t>Auf Deine Sättigung bedacht?</w:t>
      </w:r>
      <w:r>
        <w:br/>
        <w:t>Wer wollt in unserer Gemein‘</w:t>
      </w:r>
      <w:r>
        <w:br/>
        <w:t xml:space="preserve">Nicht selbst nach Seelen durstig sein? </w:t>
      </w:r>
    </w:p>
    <w:p w14:paraId="3937E9B2" w14:textId="77777777" w:rsidR="003E727B" w:rsidRDefault="003E727B" w:rsidP="003E727B">
      <w:pPr>
        <w:pStyle w:val="StandardWeb"/>
      </w:pPr>
      <w:r>
        <w:t>Wem ist sein Leben noch zu lieb,</w:t>
      </w:r>
      <w:r>
        <w:br/>
        <w:t>Dass er mit Ruh‘ zu Hause blieb‘,</w:t>
      </w:r>
      <w:r>
        <w:br/>
        <w:t>Wenn, selbst mit Kummer und Beschwer,</w:t>
      </w:r>
      <w:r>
        <w:br/>
        <w:t xml:space="preserve">Nur ein Herz zu gewinnen wär‘. </w:t>
      </w:r>
    </w:p>
    <w:p w14:paraId="310D201D" w14:textId="77777777" w:rsidR="003E727B" w:rsidRDefault="003E727B" w:rsidP="003E727B">
      <w:pPr>
        <w:pStyle w:val="StandardWeb"/>
      </w:pPr>
      <w:r>
        <w:lastRenderedPageBreak/>
        <w:t>Ein kleiner Anfang ist gemacht,</w:t>
      </w:r>
      <w:r>
        <w:br/>
        <w:t>Der Erdkreis ist noch voller Nacht;</w:t>
      </w:r>
      <w:r>
        <w:br/>
        <w:t>Ach, brich hervor zu unsrer Zeit,</w:t>
      </w:r>
      <w:r>
        <w:br/>
        <w:t xml:space="preserve">Du Sonne der Gerechtigkeit! </w:t>
      </w:r>
    </w:p>
    <w:p w14:paraId="5F95D931" w14:textId="77777777" w:rsidR="003E727B" w:rsidRDefault="003E727B" w:rsidP="003E727B">
      <w:pPr>
        <w:pStyle w:val="StandardWeb"/>
      </w:pPr>
      <w:r>
        <w:t>O spannt den Zeugenwagen an,</w:t>
      </w:r>
      <w:r>
        <w:br/>
        <w:t>Und lauft die vorgesteckte Bahn</w:t>
      </w:r>
      <w:r>
        <w:br/>
        <w:t>So voller Freuden, als ein Held,</w:t>
      </w:r>
      <w:r>
        <w:br/>
        <w:t xml:space="preserve">Durch die mit Blut geweihte Welt! </w:t>
      </w:r>
    </w:p>
    <w:p w14:paraId="12BA12C8" w14:textId="77777777" w:rsidR="003E727B" w:rsidRDefault="003E727B" w:rsidP="003E727B">
      <w:pPr>
        <w:pStyle w:val="StandardWeb"/>
      </w:pPr>
      <w:r>
        <w:t>Das Feuer aus der Ewigkeit,</w:t>
      </w:r>
      <w:r>
        <w:br/>
        <w:t>Des Lammes blutbesprengtes Kleid,</w:t>
      </w:r>
      <w:r>
        <w:br/>
        <w:t>Und Sein liebreicher Segensblick,</w:t>
      </w:r>
      <w:r>
        <w:br/>
        <w:t xml:space="preserve">Die machen euer Zeugenglück. </w:t>
      </w:r>
    </w:p>
    <w:p w14:paraId="076F3E4E" w14:textId="77777777" w:rsidR="003E727B" w:rsidRDefault="003E727B" w:rsidP="003E727B">
      <w:pPr>
        <w:pStyle w:val="StandardWeb"/>
      </w:pPr>
      <w:r>
        <w:t>Nur legt den Grund zur Gotteskraft</w:t>
      </w:r>
      <w:r>
        <w:br/>
        <w:t xml:space="preserve">In einer wahren </w:t>
      </w:r>
      <w:proofErr w:type="spellStart"/>
      <w:r>
        <w:t>Sünderschaft</w:t>
      </w:r>
      <w:proofErr w:type="spellEnd"/>
      <w:r>
        <w:br/>
        <w:t xml:space="preserve">Und ganzer </w:t>
      </w:r>
      <w:proofErr w:type="spellStart"/>
      <w:r>
        <w:t>Übergebenheit</w:t>
      </w:r>
      <w:proofErr w:type="spellEnd"/>
      <w:r>
        <w:t>,</w:t>
      </w:r>
      <w:r>
        <w:br/>
      </w:r>
      <w:proofErr w:type="spellStart"/>
      <w:r>
        <w:t>Weil</w:t>
      </w:r>
      <w:proofErr w:type="spellEnd"/>
      <w:r>
        <w:t xml:space="preserve"> ihr selbst unvermögend seid! </w:t>
      </w:r>
    </w:p>
    <w:p w14:paraId="51B5D9ED" w14:textId="77777777" w:rsidR="003E727B" w:rsidRDefault="003E727B" w:rsidP="003E727B">
      <w:pPr>
        <w:pStyle w:val="StandardWeb"/>
      </w:pPr>
      <w:r>
        <w:t>So geh’n wir unsern Pilgergang,</w:t>
      </w:r>
      <w:r>
        <w:br/>
        <w:t>Bei Müh‘ und Schmach und Lobgesang,</w:t>
      </w:r>
      <w:r>
        <w:br/>
        <w:t>Und helfen Ihm im Jammertal</w:t>
      </w:r>
      <w:r>
        <w:br/>
        <w:t xml:space="preserve">Vermehren Seiner Kinder Zahl. </w:t>
      </w:r>
    </w:p>
    <w:p w14:paraId="25501C64" w14:textId="0D5DEB8B" w:rsidR="003E727B" w:rsidRDefault="003E727B" w:rsidP="003976FA">
      <w:pPr>
        <w:pStyle w:val="berschrift1"/>
      </w:pPr>
      <w:r>
        <w:t>F</w:t>
      </w:r>
    </w:p>
    <w:p w14:paraId="2DF5B575" w14:textId="1520C5C7" w:rsidR="003976FA" w:rsidRDefault="003976FA" w:rsidP="003976FA">
      <w:pPr>
        <w:pStyle w:val="berschrift1"/>
      </w:pPr>
      <w:r>
        <w:t>Freundlicher Immanuel</w:t>
      </w:r>
    </w:p>
    <w:p w14:paraId="463F1375" w14:textId="77777777" w:rsidR="003976FA" w:rsidRDefault="003976FA" w:rsidP="003976FA">
      <w:pPr>
        <w:pStyle w:val="StandardWeb"/>
      </w:pPr>
      <w:r>
        <w:t>Freundlicher Immanuel,</w:t>
      </w:r>
      <w:r>
        <w:br/>
        <w:t xml:space="preserve">Des sich freuet Leib und </w:t>
      </w:r>
      <w:proofErr w:type="spellStart"/>
      <w:r>
        <w:t>Seel</w:t>
      </w:r>
      <w:proofErr w:type="spellEnd"/>
      <w:r>
        <w:t>‘,</w:t>
      </w:r>
      <w:r>
        <w:br/>
        <w:t>Welche Du mit Blut erkauft</w:t>
      </w:r>
      <w:r>
        <w:br/>
        <w:t xml:space="preserve">Und in Deinen Tod getauft. </w:t>
      </w:r>
    </w:p>
    <w:p w14:paraId="7CDA540E" w14:textId="77777777" w:rsidR="003976FA" w:rsidRDefault="003976FA" w:rsidP="003976FA">
      <w:pPr>
        <w:pStyle w:val="StandardWeb"/>
      </w:pPr>
      <w:r>
        <w:t>Schau‘, hier liegt vor Deinem Thron</w:t>
      </w:r>
      <w:r>
        <w:br/>
        <w:t>Dieses Kind, ein weicher Ton,</w:t>
      </w:r>
      <w:r>
        <w:br/>
        <w:t>Draus Du Dir ein liebes Bild</w:t>
      </w:r>
      <w:r>
        <w:br/>
        <w:t xml:space="preserve">Gnadenvoll bereiten </w:t>
      </w:r>
      <w:proofErr w:type="spellStart"/>
      <w:r>
        <w:t>wilt</w:t>
      </w:r>
      <w:proofErr w:type="spellEnd"/>
      <w:r>
        <w:t xml:space="preserve">. </w:t>
      </w:r>
    </w:p>
    <w:p w14:paraId="5ED79425" w14:textId="77777777" w:rsidR="003976FA" w:rsidRDefault="003976FA" w:rsidP="003976FA">
      <w:pPr>
        <w:pStyle w:val="StandardWeb"/>
      </w:pPr>
      <w:r>
        <w:t>Du bist auch ein Kind gewest,</w:t>
      </w:r>
      <w:r>
        <w:br/>
        <w:t>Dass Du selbst erführst und sähst,</w:t>
      </w:r>
      <w:r>
        <w:br/>
        <w:t>Wie dem lieben Kinderheer</w:t>
      </w:r>
      <w:r>
        <w:br/>
        <w:t xml:space="preserve">Jederzeit zu Mute wär‘. </w:t>
      </w:r>
    </w:p>
    <w:p w14:paraId="0F5B4169" w14:textId="77777777" w:rsidR="003976FA" w:rsidRDefault="003976FA" w:rsidP="003976FA">
      <w:pPr>
        <w:pStyle w:val="StandardWeb"/>
      </w:pPr>
      <w:r>
        <w:t>Deine Kindheit war ein Licht:</w:t>
      </w:r>
      <w:r>
        <w:br/>
        <w:t>Dein holdselig Angesicht,</w:t>
      </w:r>
      <w:r>
        <w:br/>
        <w:t>Dein Gehorsam, Deine Treu‘</w:t>
      </w:r>
      <w:r>
        <w:br/>
        <w:t xml:space="preserve">Zeigte bald, was in Dir sei. </w:t>
      </w:r>
    </w:p>
    <w:p w14:paraId="3AE91730" w14:textId="77777777" w:rsidR="003976FA" w:rsidRDefault="003976FA" w:rsidP="003976FA">
      <w:pPr>
        <w:pStyle w:val="StandardWeb"/>
      </w:pPr>
      <w:r>
        <w:lastRenderedPageBreak/>
        <w:t xml:space="preserve">O so lass doch auch </w:t>
      </w:r>
      <w:proofErr w:type="spellStart"/>
      <w:r>
        <w:t>gescheh’n</w:t>
      </w:r>
      <w:proofErr w:type="spellEnd"/>
      <w:r>
        <w:t>,</w:t>
      </w:r>
      <w:r>
        <w:br/>
        <w:t xml:space="preserve">Dass wir an den Kindern </w:t>
      </w:r>
      <w:proofErr w:type="spellStart"/>
      <w:r>
        <w:t>seh’n</w:t>
      </w:r>
      <w:proofErr w:type="spellEnd"/>
      <w:r>
        <w:t>,</w:t>
      </w:r>
      <w:r>
        <w:br/>
        <w:t xml:space="preserve">Wessen man sich </w:t>
      </w:r>
      <w:proofErr w:type="spellStart"/>
      <w:r>
        <w:t>vor’ger</w:t>
      </w:r>
      <w:proofErr w:type="spellEnd"/>
      <w:r>
        <w:t xml:space="preserve"> Zeit</w:t>
      </w:r>
      <w:r>
        <w:br/>
        <w:t xml:space="preserve">An dem Jesuskind gefreut! </w:t>
      </w:r>
    </w:p>
    <w:p w14:paraId="1B2B4F34" w14:textId="77777777" w:rsidR="003976FA" w:rsidRDefault="003976FA" w:rsidP="003976FA">
      <w:pPr>
        <w:pStyle w:val="StandardWeb"/>
      </w:pPr>
      <w:r>
        <w:t>Nimm hinweg den Eigensinn,</w:t>
      </w:r>
      <w:r>
        <w:br/>
        <w:t xml:space="preserve">Stürz‘ auch alle </w:t>
      </w:r>
      <w:proofErr w:type="spellStart"/>
      <w:r>
        <w:t>Höh</w:t>
      </w:r>
      <w:proofErr w:type="spellEnd"/>
      <w:r>
        <w:t>‘ dahin,</w:t>
      </w:r>
      <w:r>
        <w:br/>
        <w:t>Die sich schon, wiewohl noch zart,</w:t>
      </w:r>
      <w:r>
        <w:br/>
        <w:t xml:space="preserve">In den Kindern offenbart. </w:t>
      </w:r>
    </w:p>
    <w:p w14:paraId="678A2B4C" w14:textId="77777777" w:rsidR="003976FA" w:rsidRDefault="003976FA" w:rsidP="003976FA">
      <w:pPr>
        <w:pStyle w:val="StandardWeb"/>
      </w:pPr>
      <w:r>
        <w:t>Lass die Zeit, da Du gewollt,</w:t>
      </w:r>
      <w:r>
        <w:br/>
        <w:t>Dass ein Kindlein leben sollt,</w:t>
      </w:r>
      <w:r>
        <w:br/>
        <w:t xml:space="preserve">Von dem </w:t>
      </w:r>
      <w:proofErr w:type="spellStart"/>
      <w:r>
        <w:t>heut’gen</w:t>
      </w:r>
      <w:proofErr w:type="spellEnd"/>
      <w:r>
        <w:t xml:space="preserve"> Tagesschein,</w:t>
      </w:r>
      <w:r>
        <w:br/>
        <w:t xml:space="preserve">Von der </w:t>
      </w:r>
      <w:proofErr w:type="spellStart"/>
      <w:r>
        <w:t>Tauf</w:t>
      </w:r>
      <w:proofErr w:type="spellEnd"/>
      <w:r>
        <w:t xml:space="preserve">‘ an Deine sein! </w:t>
      </w:r>
    </w:p>
    <w:p w14:paraId="3AABDF4C" w14:textId="77777777" w:rsidR="003976FA" w:rsidRDefault="003976FA" w:rsidP="003976FA">
      <w:pPr>
        <w:pStyle w:val="StandardWeb"/>
      </w:pPr>
      <w:r>
        <w:t>Gib, dass, wenn’s bei Jahren ist,</w:t>
      </w:r>
      <w:r>
        <w:br/>
        <w:t>Es am Ziel der Gnadenfrist</w:t>
      </w:r>
      <w:r>
        <w:br/>
        <w:t xml:space="preserve">Freudenvoll und </w:t>
      </w:r>
      <w:proofErr w:type="spellStart"/>
      <w:r>
        <w:t>ungekränkt</w:t>
      </w:r>
      <w:proofErr w:type="spellEnd"/>
      <w:r>
        <w:br/>
        <w:t xml:space="preserve">Habe, was Du ihm geschenkt! </w:t>
      </w:r>
    </w:p>
    <w:p w14:paraId="6EA23488" w14:textId="77777777" w:rsidR="003976FA" w:rsidRDefault="003976FA" w:rsidP="003976FA">
      <w:pPr>
        <w:pStyle w:val="StandardWeb"/>
      </w:pPr>
      <w:r>
        <w:t>Lass des Feindes List und Trug</w:t>
      </w:r>
      <w:r>
        <w:br/>
        <w:t>Über ihm nicht Macht noch Fug;</w:t>
      </w:r>
      <w:r>
        <w:br/>
        <w:t>Vor Verführung, die er schafft.</w:t>
      </w:r>
      <w:r>
        <w:br/>
        <w:t xml:space="preserve">Schütze Du’s mit Geisteskraft! </w:t>
      </w:r>
    </w:p>
    <w:p w14:paraId="5FC64203" w14:textId="77777777" w:rsidR="003976FA" w:rsidRDefault="003976FA" w:rsidP="003976FA">
      <w:pPr>
        <w:pStyle w:val="StandardWeb"/>
      </w:pPr>
      <w:r>
        <w:t>Dieses ist’s, was Deiner Treu‘</w:t>
      </w:r>
      <w:r>
        <w:br/>
        <w:t>Gläubig anbefohlen sei;</w:t>
      </w:r>
      <w:r>
        <w:br/>
        <w:t>Es gedeih‘ zu Deinem Ruhm,</w:t>
      </w:r>
      <w:r>
        <w:br/>
        <w:t xml:space="preserve">Und verbleib‘ Dein Eigentum! </w:t>
      </w:r>
    </w:p>
    <w:p w14:paraId="53DF49A0" w14:textId="77777777" w:rsidR="003976FA" w:rsidRPr="003976FA" w:rsidRDefault="003976FA" w:rsidP="003976FA">
      <w:pPr>
        <w:pStyle w:val="StandardWeb"/>
        <w:rPr>
          <w:i/>
        </w:rPr>
      </w:pPr>
      <w:r w:rsidRPr="003976FA">
        <w:rPr>
          <w:i/>
        </w:rPr>
        <w:t>(1724.)</w:t>
      </w:r>
    </w:p>
    <w:p w14:paraId="7A24B0B1" w14:textId="77777777" w:rsidR="003C0074" w:rsidRDefault="003C0074" w:rsidP="003C0074">
      <w:pPr>
        <w:pStyle w:val="berschrift1"/>
      </w:pPr>
      <w:r>
        <w:t>Für uns gesalbtes Haupt</w:t>
      </w:r>
    </w:p>
    <w:p w14:paraId="6C9B81AA" w14:textId="77777777" w:rsidR="003C0074" w:rsidRDefault="003C0074" w:rsidP="003C0074">
      <w:pPr>
        <w:pStyle w:val="StandardWeb"/>
      </w:pPr>
      <w:r>
        <w:t>Für uns gesalbtes Haupt,</w:t>
      </w:r>
      <w:r>
        <w:br/>
        <w:t xml:space="preserve">Für uns </w:t>
      </w:r>
      <w:proofErr w:type="spellStart"/>
      <w:r>
        <w:t>geborner</w:t>
      </w:r>
      <w:proofErr w:type="spellEnd"/>
      <w:r>
        <w:t xml:space="preserve"> Same!</w:t>
      </w:r>
      <w:r>
        <w:br/>
        <w:t>Für uns genannter Name,</w:t>
      </w:r>
      <w:r>
        <w:br/>
        <w:t>Für Jeden, der es glaubt:</w:t>
      </w:r>
      <w:r>
        <w:br/>
        <w:t>Du siehst vor Deinen Thronen,</w:t>
      </w:r>
      <w:r>
        <w:br/>
        <w:t>Wo Majestäten wohnen,</w:t>
      </w:r>
      <w:r>
        <w:br/>
        <w:t>Du siehst dies kleine Heer:</w:t>
      </w:r>
      <w:r>
        <w:br/>
        <w:t xml:space="preserve">Ach, wenn’s das große wär‘! </w:t>
      </w:r>
    </w:p>
    <w:p w14:paraId="24CA5144" w14:textId="77777777" w:rsidR="003C0074" w:rsidRDefault="003C0074" w:rsidP="003C0074">
      <w:pPr>
        <w:pStyle w:val="StandardWeb"/>
      </w:pPr>
      <w:r>
        <w:t>Wir leben ja darum,</w:t>
      </w:r>
      <w:r>
        <w:br/>
        <w:t>Dass wir dem Jesu leben,</w:t>
      </w:r>
      <w:r>
        <w:br/>
        <w:t>Der sich für uns gegeben;</w:t>
      </w:r>
      <w:r>
        <w:br/>
        <w:t>Wir suchen um und um,</w:t>
      </w:r>
      <w:r>
        <w:br/>
        <w:t>Im Großen wie im Kleinen</w:t>
      </w:r>
      <w:r>
        <w:br/>
        <w:t>Es treu mit Ihm zu meinen:</w:t>
      </w:r>
      <w:r>
        <w:br/>
        <w:t xml:space="preserve">Wir </w:t>
      </w:r>
      <w:proofErr w:type="spellStart"/>
      <w:r>
        <w:t>suchen’s</w:t>
      </w:r>
      <w:proofErr w:type="spellEnd"/>
      <w:r>
        <w:t xml:space="preserve"> aber, ach!</w:t>
      </w:r>
      <w:r>
        <w:br/>
        <w:t xml:space="preserve">Das ist noch nicht die </w:t>
      </w:r>
      <w:proofErr w:type="spellStart"/>
      <w:r>
        <w:t>Sach</w:t>
      </w:r>
      <w:proofErr w:type="spellEnd"/>
      <w:r>
        <w:t xml:space="preserve">‘. </w:t>
      </w:r>
    </w:p>
    <w:p w14:paraId="009C76F2" w14:textId="77777777" w:rsidR="003C0074" w:rsidRDefault="003C0074" w:rsidP="003C0074">
      <w:pPr>
        <w:pStyle w:val="StandardWeb"/>
      </w:pPr>
      <w:r>
        <w:lastRenderedPageBreak/>
        <w:t xml:space="preserve">Wir haben </w:t>
      </w:r>
      <w:proofErr w:type="spellStart"/>
      <w:r>
        <w:t>abermal</w:t>
      </w:r>
      <w:proofErr w:type="spellEnd"/>
      <w:r>
        <w:br/>
        <w:t>Ein ganzes Jahr erfahren</w:t>
      </w:r>
      <w:r>
        <w:br/>
        <w:t>Viel gnädiges Bewahren,</w:t>
      </w:r>
      <w:r>
        <w:br/>
        <w:t>Viel Langmut ohne Zahl;</w:t>
      </w:r>
      <w:r>
        <w:br/>
        <w:t xml:space="preserve">Wir </w:t>
      </w:r>
      <w:proofErr w:type="spellStart"/>
      <w:r>
        <w:t>greifen’s</w:t>
      </w:r>
      <w:proofErr w:type="spellEnd"/>
      <w:r>
        <w:t xml:space="preserve"> mit den Händen,</w:t>
      </w:r>
      <w:r>
        <w:br/>
        <w:t>Du lässt Dein Werk nicht schänden:</w:t>
      </w:r>
      <w:r>
        <w:br/>
        <w:t>Wer das nicht sehen kann,</w:t>
      </w:r>
      <w:r>
        <w:br/>
        <w:t xml:space="preserve">Der ist ein blinder Mann. </w:t>
      </w:r>
    </w:p>
    <w:p w14:paraId="0D8BE235" w14:textId="77777777" w:rsidR="003C0074" w:rsidRDefault="003C0074" w:rsidP="003C0074">
      <w:pPr>
        <w:pStyle w:val="StandardWeb"/>
      </w:pPr>
      <w:r>
        <w:t>Doch wer lebt recht in Gott?</w:t>
      </w:r>
      <w:r>
        <w:br/>
        <w:t>Ihr Brüder, wer kann’s sagen?</w:t>
      </w:r>
      <w:r>
        <w:br/>
        <w:t>Es tut wohl not, zu fragen:</w:t>
      </w:r>
      <w:r>
        <w:br/>
      </w:r>
      <w:proofErr w:type="spellStart"/>
      <w:r>
        <w:t>Konnt</w:t>
      </w:r>
      <w:proofErr w:type="spellEnd"/>
      <w:r>
        <w:t>‘ ein gerechter Lot</w:t>
      </w:r>
      <w:r>
        <w:rPr>
          <w:rStyle w:val="Funotenzeichen"/>
        </w:rPr>
        <w:footnoteReference w:id="11"/>
      </w:r>
      <w:r>
        <w:t xml:space="preserve"> </w:t>
      </w:r>
      <w:r>
        <w:br/>
        <w:t>In Sodoms Sündenmauern</w:t>
      </w:r>
      <w:r>
        <w:br/>
        <w:t>Bei seinem Gotte dauern:</w:t>
      </w:r>
      <w:r>
        <w:br/>
        <w:t>Sollt‘ ich bei Salems Schein</w:t>
      </w:r>
      <w:r>
        <w:br/>
        <w:t xml:space="preserve">Der Liebe untreu sein? </w:t>
      </w:r>
    </w:p>
    <w:p w14:paraId="4A71B8E3" w14:textId="77777777" w:rsidR="003C0074" w:rsidRDefault="003C0074" w:rsidP="003C0074">
      <w:pPr>
        <w:pStyle w:val="StandardWeb"/>
      </w:pPr>
      <w:r>
        <w:t xml:space="preserve">O lass in Deiner </w:t>
      </w:r>
      <w:proofErr w:type="spellStart"/>
      <w:r>
        <w:t>Schul</w:t>
      </w:r>
      <w:proofErr w:type="spellEnd"/>
      <w:r>
        <w:t>‘</w:t>
      </w:r>
      <w:r>
        <w:br/>
        <w:t>Uns täglich, Dir zu Füßen,</w:t>
      </w:r>
      <w:r>
        <w:br/>
        <w:t>Von Gnad‘ auf Treue schließen,</w:t>
      </w:r>
      <w:r>
        <w:br/>
        <w:t>Vom Kampf auf Christi Stuhl;</w:t>
      </w:r>
      <w:r>
        <w:br/>
        <w:t>Lehr‘ uns Dich ganz erkennen,</w:t>
      </w:r>
      <w:r>
        <w:br/>
        <w:t>Dich unsern Jesum nennen,</w:t>
      </w:r>
      <w:r>
        <w:br/>
        <w:t xml:space="preserve">Dass Dein Wort in uns </w:t>
      </w:r>
      <w:proofErr w:type="spellStart"/>
      <w:r>
        <w:t>haft</w:t>
      </w:r>
      <w:proofErr w:type="spellEnd"/>
      <w:r>
        <w:t>,</w:t>
      </w:r>
      <w:r>
        <w:br/>
        <w:t xml:space="preserve">Und </w:t>
      </w:r>
      <w:proofErr w:type="spellStart"/>
      <w:r>
        <w:t>werd</w:t>
      </w:r>
      <w:proofErr w:type="spellEnd"/>
      <w:r>
        <w:t xml:space="preserve">‘ zu Geist und Kraft! </w:t>
      </w:r>
    </w:p>
    <w:p w14:paraId="07CEB333" w14:textId="77777777" w:rsidR="003C0074" w:rsidRDefault="003C0074" w:rsidP="003C0074">
      <w:pPr>
        <w:pStyle w:val="StandardWeb"/>
      </w:pPr>
      <w:r>
        <w:t>Erscheine, großer Freund,</w:t>
      </w:r>
      <w:r>
        <w:br/>
        <w:t>In Deiner Kreuzgemeine,</w:t>
      </w:r>
      <w:r>
        <w:br/>
        <w:t>In Herrlichkeit erscheine:</w:t>
      </w:r>
      <w:r>
        <w:br/>
        <w:t>Errette manchen Feind</w:t>
      </w:r>
      <w:r>
        <w:br/>
        <w:t>Zu diesen Gnadenstunden</w:t>
      </w:r>
      <w:r>
        <w:br/>
      </w:r>
      <w:proofErr w:type="spellStart"/>
      <w:r>
        <w:t>Durch’s</w:t>
      </w:r>
      <w:proofErr w:type="spellEnd"/>
      <w:r>
        <w:t xml:space="preserve"> Leuchten Deiner Wunden,</w:t>
      </w:r>
      <w:r>
        <w:br/>
        <w:t>Bis er mit uns zugleich</w:t>
      </w:r>
      <w:r>
        <w:br/>
        <w:t xml:space="preserve">Wird Mitgenoss‘ am Reich! </w:t>
      </w:r>
    </w:p>
    <w:p w14:paraId="1FBD5557" w14:textId="77777777" w:rsidR="003C0074" w:rsidRDefault="003C0074" w:rsidP="003C0074">
      <w:pPr>
        <w:pStyle w:val="StandardWeb"/>
      </w:pPr>
      <w:r>
        <w:t>Uns aber segne Du</w:t>
      </w:r>
      <w:r>
        <w:br/>
        <w:t>Mit einem neuen Segen</w:t>
      </w:r>
      <w:r>
        <w:br/>
        <w:t>Auf unsren Gnadenwegen;</w:t>
      </w:r>
      <w:r>
        <w:br/>
        <w:t xml:space="preserve">Gib der </w:t>
      </w:r>
      <w:proofErr w:type="spellStart"/>
      <w:r>
        <w:t>Gemeine</w:t>
      </w:r>
      <w:proofErr w:type="spellEnd"/>
      <w:r>
        <w:t xml:space="preserve"> Ruh‘,</w:t>
      </w:r>
      <w:r>
        <w:br/>
        <w:t xml:space="preserve">Den </w:t>
      </w:r>
      <w:proofErr w:type="spellStart"/>
      <w:r>
        <w:t>Ält’sten</w:t>
      </w:r>
      <w:proofErr w:type="spellEnd"/>
      <w:r>
        <w:t xml:space="preserve"> Liebesblicke,</w:t>
      </w:r>
      <w:r>
        <w:br/>
        <w:t>Den Wirkenden Geschicke,</w:t>
      </w:r>
      <w:r>
        <w:br/>
        <w:t>Den Wanderern ein Dach,</w:t>
      </w:r>
      <w:r>
        <w:br/>
        <w:t xml:space="preserve">Den Müden Dein Gemach! </w:t>
      </w:r>
    </w:p>
    <w:p w14:paraId="3D7FABB8" w14:textId="77777777" w:rsidR="003C0074" w:rsidRDefault="003C0074" w:rsidP="003C0074">
      <w:pPr>
        <w:pStyle w:val="StandardWeb"/>
      </w:pPr>
      <w:r>
        <w:t>Gib Männern Mut zum Streit,</w:t>
      </w:r>
      <w:r>
        <w:br/>
        <w:t>Den Weibern Sabbatstille,</w:t>
      </w:r>
      <w:r>
        <w:br/>
        <w:t>Den Witwen Deine Hülle,</w:t>
      </w:r>
      <w:r>
        <w:br/>
        <w:t xml:space="preserve">Den </w:t>
      </w:r>
      <w:proofErr w:type="spellStart"/>
      <w:r>
        <w:t>Jungfrau’n</w:t>
      </w:r>
      <w:proofErr w:type="spellEnd"/>
      <w:r>
        <w:t xml:space="preserve"> Heiligkeit,</w:t>
      </w:r>
      <w:r>
        <w:br/>
      </w:r>
      <w:r>
        <w:lastRenderedPageBreak/>
        <w:t>Den Junggesellen Beugung,</w:t>
      </w:r>
      <w:r>
        <w:br/>
        <w:t>Den Schülern neue Zeugung,</w:t>
      </w:r>
      <w:r>
        <w:br/>
        <w:t>Sei unsrer Lämmer Hirt</w:t>
      </w:r>
      <w:r>
        <w:br/>
        <w:t xml:space="preserve">Und unsrer Gäste Wirt. </w:t>
      </w:r>
    </w:p>
    <w:p w14:paraId="1A4214A8" w14:textId="741F4134" w:rsidR="003E727B" w:rsidRDefault="003E727B" w:rsidP="003976FA">
      <w:pPr>
        <w:pStyle w:val="berschrift1"/>
      </w:pPr>
      <w:r>
        <w:t>G</w:t>
      </w:r>
    </w:p>
    <w:p w14:paraId="33955458" w14:textId="6721E459" w:rsidR="003976FA" w:rsidRPr="003976FA" w:rsidRDefault="003976FA" w:rsidP="003976FA">
      <w:pPr>
        <w:pStyle w:val="berschrift1"/>
        <w:rPr>
          <w:i/>
        </w:rPr>
      </w:pPr>
      <w:r>
        <w:t>Geist der Wahrheit, nahe Dich</w:t>
      </w:r>
    </w:p>
    <w:p w14:paraId="02D17D41" w14:textId="77777777" w:rsidR="003976FA" w:rsidRDefault="003976FA" w:rsidP="003976FA">
      <w:pPr>
        <w:pStyle w:val="StandardWeb"/>
      </w:pPr>
      <w:r>
        <w:t>Geist der Wahrheit, nahe Dich,</w:t>
      </w:r>
      <w:r>
        <w:br/>
        <w:t>Und besiehe dieses Kindlein,</w:t>
      </w:r>
      <w:r>
        <w:br/>
        <w:t>Wie es da so stille liegt,</w:t>
      </w:r>
      <w:r>
        <w:br/>
        <w:t xml:space="preserve">Eingewickelt in die </w:t>
      </w:r>
      <w:proofErr w:type="spellStart"/>
      <w:r>
        <w:t>Windlein</w:t>
      </w:r>
      <w:proofErr w:type="spellEnd"/>
      <w:r>
        <w:t>;</w:t>
      </w:r>
      <w:r>
        <w:br/>
        <w:t>Wie es von den armen Eltern</w:t>
      </w:r>
      <w:r>
        <w:br/>
        <w:t>Dem, den ihre Seele liebt,</w:t>
      </w:r>
      <w:r>
        <w:br/>
      </w:r>
      <w:proofErr w:type="spellStart"/>
      <w:r>
        <w:t>Williglich</w:t>
      </w:r>
      <w:proofErr w:type="spellEnd"/>
      <w:r>
        <w:t>, wird aufgeopfert;</w:t>
      </w:r>
      <w:r>
        <w:br/>
        <w:t xml:space="preserve">Wie man Dir’s für Jesum gibt! </w:t>
      </w:r>
    </w:p>
    <w:p w14:paraId="39BECC74" w14:textId="77777777" w:rsidR="003976FA" w:rsidRDefault="003976FA" w:rsidP="003976FA">
      <w:pPr>
        <w:pStyle w:val="StandardWeb"/>
      </w:pPr>
      <w:r>
        <w:t>Seine Seele in das Band</w:t>
      </w:r>
      <w:r>
        <w:br/>
        <w:t>Der Lebendigen zu schlingen,</w:t>
      </w:r>
      <w:r>
        <w:br/>
        <w:t>Und dem frohen Bräutigam</w:t>
      </w:r>
      <w:r>
        <w:br/>
        <w:t>Es in schnellem Lauf zu bringen,</w:t>
      </w:r>
      <w:r>
        <w:br/>
        <w:t>Sei nicht fern mit Deiner Salbung,</w:t>
      </w:r>
      <w:r>
        <w:br/>
        <w:t>Wenn es Jesu Hand berührt,</w:t>
      </w:r>
      <w:r>
        <w:br/>
        <w:t>Und mit Seiner blutigen Gnade,</w:t>
      </w:r>
      <w:r>
        <w:br/>
        <w:t xml:space="preserve">Als mit einer Krone, ziert! </w:t>
      </w:r>
    </w:p>
    <w:p w14:paraId="67B64D91" w14:textId="77777777" w:rsidR="003976FA" w:rsidRPr="003976FA" w:rsidRDefault="003976FA" w:rsidP="003976FA">
      <w:pPr>
        <w:pStyle w:val="StandardWeb"/>
        <w:rPr>
          <w:i/>
        </w:rPr>
      </w:pPr>
      <w:r w:rsidRPr="003976FA">
        <w:rPr>
          <w:i/>
        </w:rPr>
        <w:t>(Berlin, 11. April 1738.)</w:t>
      </w:r>
    </w:p>
    <w:p w14:paraId="3D18C5BC" w14:textId="77777777" w:rsidR="00EB71C2" w:rsidRDefault="00EB71C2" w:rsidP="00EB71C2">
      <w:pPr>
        <w:pStyle w:val="berschrift1"/>
      </w:pPr>
      <w:r>
        <w:t>Gib, großer Hoherpriester</w:t>
      </w:r>
    </w:p>
    <w:p w14:paraId="7A668E11" w14:textId="77777777" w:rsidR="00EB71C2" w:rsidRDefault="00EB71C2" w:rsidP="00EB71C2">
      <w:pPr>
        <w:pStyle w:val="StandardWeb"/>
      </w:pPr>
      <w:r>
        <w:t>Gib, großer Hoherpriester,</w:t>
      </w:r>
      <w:r>
        <w:br/>
        <w:t>Für Deine Kreuzgeschwister</w:t>
      </w:r>
      <w:r>
        <w:br/>
        <w:t>Viel Rauchwerk zum Gebet,</w:t>
      </w:r>
      <w:r>
        <w:br/>
        <w:t>Recht kindlich frohe Herzen</w:t>
      </w:r>
      <w:r>
        <w:br/>
        <w:t>Und helle Glaubenskerzen,</w:t>
      </w:r>
      <w:r>
        <w:br/>
        <w:t xml:space="preserve">Die keine fremde Luft verweht; </w:t>
      </w:r>
    </w:p>
    <w:p w14:paraId="4B651B09" w14:textId="77777777" w:rsidR="00EB71C2" w:rsidRDefault="00EB71C2" w:rsidP="00EB71C2">
      <w:pPr>
        <w:pStyle w:val="StandardWeb"/>
      </w:pPr>
      <w:r>
        <w:t>Ein Ohr, das Gnade höret;</w:t>
      </w:r>
      <w:r>
        <w:br/>
        <w:t>Ein Auge, das Nichts störet,</w:t>
      </w:r>
      <w:r>
        <w:br/>
        <w:t xml:space="preserve">Dich kindlich </w:t>
      </w:r>
      <w:proofErr w:type="spellStart"/>
      <w:r>
        <w:t>anzuseh’n</w:t>
      </w:r>
      <w:proofErr w:type="spellEnd"/>
      <w:r>
        <w:t>;</w:t>
      </w:r>
      <w:r>
        <w:br/>
        <w:t>Und priesterliche Lippen,</w:t>
      </w:r>
      <w:r>
        <w:br/>
        <w:t>Und Füße, die die Klippen</w:t>
      </w:r>
      <w:r>
        <w:br/>
        <w:t xml:space="preserve">Der Welt mit Dir getrost </w:t>
      </w:r>
      <w:proofErr w:type="spellStart"/>
      <w:r>
        <w:t>durchgeh’n</w:t>
      </w:r>
      <w:proofErr w:type="spellEnd"/>
      <w:r>
        <w:t xml:space="preserve">. </w:t>
      </w:r>
    </w:p>
    <w:p w14:paraId="00CB01AA" w14:textId="77777777" w:rsidR="00EB71C2" w:rsidRDefault="00EB71C2" w:rsidP="00EB71C2">
      <w:pPr>
        <w:pStyle w:val="StandardWeb"/>
      </w:pPr>
      <w:r>
        <w:t>Die Hände müssen segnen,</w:t>
      </w:r>
      <w:r>
        <w:br/>
        <w:t>Die Seele Dir begegnen,</w:t>
      </w:r>
      <w:r>
        <w:br/>
        <w:t>Der Leib Dein Tempel sein;</w:t>
      </w:r>
      <w:r>
        <w:br/>
        <w:t>Den Geist beleb‘ ein Wehen,</w:t>
      </w:r>
      <w:r>
        <w:br/>
      </w:r>
      <w:r>
        <w:lastRenderedPageBreak/>
        <w:t>Das Niemand kann verstehen,</w:t>
      </w:r>
      <w:r>
        <w:br/>
        <w:t xml:space="preserve">Als Du und Dein Geschlecht allein! </w:t>
      </w:r>
    </w:p>
    <w:p w14:paraId="070B7EA0" w14:textId="77777777" w:rsidR="00EB71C2" w:rsidRPr="00EB71C2" w:rsidRDefault="00EB71C2" w:rsidP="00EB71C2">
      <w:pPr>
        <w:pStyle w:val="StandardWeb"/>
        <w:rPr>
          <w:i/>
        </w:rPr>
      </w:pPr>
      <w:r w:rsidRPr="00EB71C2">
        <w:rPr>
          <w:i/>
        </w:rPr>
        <w:t>(1736.)</w:t>
      </w:r>
    </w:p>
    <w:p w14:paraId="25785FB8" w14:textId="77777777" w:rsidR="00EB71C2" w:rsidRDefault="00EB71C2" w:rsidP="00EB71C2">
      <w:pPr>
        <w:pStyle w:val="berschrift1"/>
      </w:pPr>
      <w:r>
        <w:t>Gib, Heiland, dass ich Dich genieß</w:t>
      </w:r>
    </w:p>
    <w:p w14:paraId="15FCE4E5" w14:textId="77777777" w:rsidR="00EB71C2" w:rsidRDefault="00EB71C2" w:rsidP="00EB71C2">
      <w:pPr>
        <w:pStyle w:val="StandardWeb"/>
      </w:pPr>
      <w:r>
        <w:t>Gib, Heiland, dass ich Dich genieß</w:t>
      </w:r>
      <w:r>
        <w:br/>
        <w:t>In allen Deinen Gaben,</w:t>
      </w:r>
      <w:r>
        <w:br/>
        <w:t>So wird uns Alles himmelsüß,</w:t>
      </w:r>
      <w:r>
        <w:br/>
        <w:t xml:space="preserve">Was wir zu essen haben. </w:t>
      </w:r>
    </w:p>
    <w:p w14:paraId="21E5F0DF" w14:textId="77777777" w:rsidR="00EB71C2" w:rsidRDefault="00EB71C2" w:rsidP="00EB71C2">
      <w:pPr>
        <w:pStyle w:val="StandardWeb"/>
      </w:pPr>
      <w:r>
        <w:t>Gibst Du Dich selber Deinem Volk,</w:t>
      </w:r>
      <w:r>
        <w:br/>
        <w:t>So schließt es sich zusammen,</w:t>
      </w:r>
      <w:r>
        <w:br/>
        <w:t xml:space="preserve">Dann brennet Deine </w:t>
      </w:r>
      <w:proofErr w:type="spellStart"/>
      <w:r>
        <w:t>Zeugenwolk</w:t>
      </w:r>
      <w:proofErr w:type="spellEnd"/>
      <w:r>
        <w:t>‘</w:t>
      </w:r>
      <w:r>
        <w:br/>
        <w:t xml:space="preserve">In </w:t>
      </w:r>
      <w:proofErr w:type="spellStart"/>
      <w:r>
        <w:t>heilgen</w:t>
      </w:r>
      <w:proofErr w:type="spellEnd"/>
      <w:r>
        <w:t xml:space="preserve"> Freudenflammen. </w:t>
      </w:r>
    </w:p>
    <w:p w14:paraId="0D566006" w14:textId="77777777" w:rsidR="00EB71C2" w:rsidRDefault="00EB71C2" w:rsidP="00EB71C2">
      <w:pPr>
        <w:pStyle w:val="StandardWeb"/>
      </w:pPr>
      <w:r>
        <w:t>Tu‘ auch die Treu‘ an diesem Tisch,</w:t>
      </w:r>
      <w:r>
        <w:br/>
        <w:t>Der Dir vor Augen stehet,</w:t>
      </w:r>
      <w:r>
        <w:br/>
        <w:t>Und mache unsre Augen frisch,</w:t>
      </w:r>
      <w:r>
        <w:br/>
        <w:t xml:space="preserve">Wenn Eins im Geiste gehet, </w:t>
      </w:r>
    </w:p>
    <w:p w14:paraId="45AE84D2" w14:textId="77777777" w:rsidR="00EB71C2" w:rsidRDefault="00EB71C2" w:rsidP="00EB71C2">
      <w:pPr>
        <w:pStyle w:val="StandardWeb"/>
      </w:pPr>
      <w:r>
        <w:t>Von Deiner Gnade Honigseim</w:t>
      </w:r>
      <w:r>
        <w:br/>
        <w:t>Für sich was aufzufassen;</w:t>
      </w:r>
      <w:r>
        <w:br/>
        <w:t xml:space="preserve">Dann </w:t>
      </w:r>
      <w:proofErr w:type="spellStart"/>
      <w:r>
        <w:t>wollst</w:t>
      </w:r>
      <w:proofErr w:type="spellEnd"/>
      <w:r>
        <w:t xml:space="preserve"> Du’s offen und geheim,</w:t>
      </w:r>
      <w:r>
        <w:br/>
        <w:t xml:space="preserve">Uns mitgenießen lassen. </w:t>
      </w:r>
    </w:p>
    <w:p w14:paraId="532A406F" w14:textId="77777777" w:rsidR="00EB71C2" w:rsidRPr="00EB71C2" w:rsidRDefault="00EB71C2" w:rsidP="00EB71C2">
      <w:pPr>
        <w:pStyle w:val="StandardWeb"/>
        <w:rPr>
          <w:i/>
        </w:rPr>
      </w:pPr>
      <w:r w:rsidRPr="00EB71C2">
        <w:rPr>
          <w:i/>
        </w:rPr>
        <w:t>(1711.)</w:t>
      </w:r>
    </w:p>
    <w:p w14:paraId="3B1F1BD6" w14:textId="77777777" w:rsidR="00EB71C2" w:rsidRDefault="00EB71C2" w:rsidP="00EB71C2">
      <w:pPr>
        <w:pStyle w:val="berschrift1"/>
      </w:pPr>
      <w:r>
        <w:t>Glanz der Ewigkeit</w:t>
      </w:r>
    </w:p>
    <w:p w14:paraId="337BC050" w14:textId="77777777" w:rsidR="00EB71C2" w:rsidRDefault="00EB71C2" w:rsidP="00EB71C2">
      <w:pPr>
        <w:pStyle w:val="StandardWeb"/>
      </w:pPr>
      <w:r>
        <w:t>Glanz der Ewigkeit,</w:t>
      </w:r>
      <w:r>
        <w:br/>
        <w:t>Gott und HErr der Zeit!</w:t>
      </w:r>
      <w:r>
        <w:br/>
        <w:t>Sei von allen Kreaturen</w:t>
      </w:r>
      <w:r>
        <w:br/>
        <w:t>Für die neu erregten Spuren</w:t>
      </w:r>
      <w:r>
        <w:br/>
        <w:t>Deiner Gütigkeit</w:t>
      </w:r>
      <w:r>
        <w:br/>
        <w:t xml:space="preserve">Hoch gebenedeit! </w:t>
      </w:r>
    </w:p>
    <w:p w14:paraId="2D8D9DDF" w14:textId="77777777" w:rsidR="00EB71C2" w:rsidRDefault="00EB71C2" w:rsidP="00EB71C2">
      <w:pPr>
        <w:pStyle w:val="StandardWeb"/>
      </w:pPr>
      <w:r>
        <w:t>Diese finstre Nacht</w:t>
      </w:r>
      <w:r>
        <w:br/>
        <w:t>Ist zum Schluss gebracht,</w:t>
      </w:r>
      <w:r>
        <w:br/>
        <w:t xml:space="preserve">Und die Strahlen </w:t>
      </w:r>
      <w:proofErr w:type="spellStart"/>
      <w:r>
        <w:t>heitrer</w:t>
      </w:r>
      <w:proofErr w:type="spellEnd"/>
      <w:r>
        <w:t xml:space="preserve"> Sonne</w:t>
      </w:r>
      <w:r>
        <w:br/>
        <w:t>Brechen zur gemeinen Wonne</w:t>
      </w:r>
      <w:r>
        <w:br/>
        <w:t>Durch die dunkle Macht</w:t>
      </w:r>
      <w:r>
        <w:br/>
        <w:t xml:space="preserve">Der </w:t>
      </w:r>
      <w:proofErr w:type="spellStart"/>
      <w:r>
        <w:t>vergangnen</w:t>
      </w:r>
      <w:proofErr w:type="spellEnd"/>
      <w:r>
        <w:t xml:space="preserve"> Nacht. </w:t>
      </w:r>
    </w:p>
    <w:p w14:paraId="2CEE4190" w14:textId="77777777" w:rsidR="00EB71C2" w:rsidRDefault="00EB71C2" w:rsidP="00EB71C2">
      <w:pPr>
        <w:pStyle w:val="StandardWeb"/>
      </w:pPr>
      <w:r>
        <w:t>Sehen wir denn nicht</w:t>
      </w:r>
      <w:r>
        <w:br/>
        <w:t>In dem Morgenlicht</w:t>
      </w:r>
      <w:r>
        <w:br/>
        <w:t xml:space="preserve">Einen Strahl von </w:t>
      </w:r>
      <w:proofErr w:type="spellStart"/>
      <w:r>
        <w:t>größern</w:t>
      </w:r>
      <w:proofErr w:type="spellEnd"/>
      <w:r>
        <w:t xml:space="preserve"> Kräften</w:t>
      </w:r>
      <w:r>
        <w:br/>
        <w:t xml:space="preserve">Und </w:t>
      </w:r>
      <w:proofErr w:type="spellStart"/>
      <w:r>
        <w:t>durchdringendern</w:t>
      </w:r>
      <w:proofErr w:type="spellEnd"/>
      <w:r>
        <w:t xml:space="preserve"> Geschäften?</w:t>
      </w:r>
      <w:r>
        <w:br/>
      </w:r>
      <w:r>
        <w:lastRenderedPageBreak/>
        <w:t>Sehen wir Dich nicht,</w:t>
      </w:r>
      <w:r>
        <w:br/>
        <w:t xml:space="preserve">Zions Sonnenlicht? </w:t>
      </w:r>
    </w:p>
    <w:p w14:paraId="4B560B14" w14:textId="77777777" w:rsidR="00EB71C2" w:rsidRDefault="00EB71C2" w:rsidP="00EB71C2">
      <w:pPr>
        <w:pStyle w:val="StandardWeb"/>
      </w:pPr>
      <w:r>
        <w:t>Eile doch herbei</w:t>
      </w:r>
      <w:r>
        <w:br/>
        <w:t xml:space="preserve">Mit der </w:t>
      </w:r>
      <w:proofErr w:type="spellStart"/>
      <w:r>
        <w:t>Arzenei</w:t>
      </w:r>
      <w:proofErr w:type="spellEnd"/>
      <w:r>
        <w:t>!</w:t>
      </w:r>
      <w:r>
        <w:br/>
        <w:t>Räume weg die dicken Felle,</w:t>
      </w:r>
      <w:r>
        <w:br/>
        <w:t>Mache unsre Augen helle.</w:t>
      </w:r>
      <w:r>
        <w:br/>
        <w:t>Sonst ist unsre Not</w:t>
      </w:r>
      <w:r>
        <w:br/>
        <w:t xml:space="preserve">Ärger als der Tod! </w:t>
      </w:r>
    </w:p>
    <w:p w14:paraId="3EF3C8F8" w14:textId="77777777" w:rsidR="00EB71C2" w:rsidRDefault="00EB71C2" w:rsidP="00EB71C2">
      <w:pPr>
        <w:pStyle w:val="StandardWeb"/>
      </w:pPr>
      <w:r>
        <w:t>Komm, verkläre bald</w:t>
      </w:r>
      <w:r>
        <w:br/>
        <w:t xml:space="preserve">Deine </w:t>
      </w:r>
      <w:proofErr w:type="spellStart"/>
      <w:r>
        <w:t>Lichtsgestalt</w:t>
      </w:r>
      <w:proofErr w:type="spellEnd"/>
      <w:r>
        <w:t>!</w:t>
      </w:r>
      <w:r>
        <w:br/>
        <w:t xml:space="preserve">Öffne die </w:t>
      </w:r>
      <w:proofErr w:type="spellStart"/>
      <w:r>
        <w:t>verschlossnen</w:t>
      </w:r>
      <w:proofErr w:type="spellEnd"/>
      <w:r>
        <w:t xml:space="preserve"> Siegel,</w:t>
      </w:r>
      <w:r>
        <w:br/>
        <w:t xml:space="preserve">Brich den </w:t>
      </w:r>
      <w:proofErr w:type="spellStart"/>
      <w:r>
        <w:t>unvollkommnen</w:t>
      </w:r>
      <w:proofErr w:type="spellEnd"/>
      <w:r>
        <w:t xml:space="preserve"> Spiegel,</w:t>
      </w:r>
      <w:r>
        <w:br/>
        <w:t>Und verkläre bald</w:t>
      </w:r>
      <w:r>
        <w:br/>
        <w:t xml:space="preserve">Unsere Gestalt! </w:t>
      </w:r>
    </w:p>
    <w:p w14:paraId="2971AF9B" w14:textId="77777777" w:rsidR="00EB71C2" w:rsidRDefault="00EB71C2" w:rsidP="00EB71C2">
      <w:pPr>
        <w:pStyle w:val="StandardWeb"/>
      </w:pPr>
      <w:r>
        <w:t>Doch wenn Dir’s gefällt,</w:t>
      </w:r>
      <w:r>
        <w:br/>
        <w:t>Dass wir auf der Welt</w:t>
      </w:r>
      <w:r>
        <w:br/>
        <w:t>Länger noch mit schwachen Füßen</w:t>
      </w:r>
      <w:r>
        <w:br/>
        <w:t>Unsre Straße wandeln müssen:</w:t>
      </w:r>
      <w:r>
        <w:br/>
        <w:t>o so zeig‘ uns nur</w:t>
      </w:r>
      <w:r>
        <w:br/>
        <w:t>Die gerade Spur!</w:t>
      </w:r>
    </w:p>
    <w:p w14:paraId="096A9B2A" w14:textId="77777777" w:rsidR="00EB71C2" w:rsidRDefault="00EB71C2" w:rsidP="00EB71C2">
      <w:pPr>
        <w:pStyle w:val="StandardWeb"/>
      </w:pPr>
      <w:r>
        <w:t>Richte unser Herz</w:t>
      </w:r>
      <w:r>
        <w:br/>
        <w:t>Zeitlich himmelwärts,</w:t>
      </w:r>
      <w:r>
        <w:br/>
        <w:t>Dass die Zeichen dieser Zeiten</w:t>
      </w:r>
      <w:r>
        <w:br/>
        <w:t>Uns zur letzten Zeit bereiten;</w:t>
      </w:r>
      <w:r>
        <w:br/>
        <w:t>Richte unsern Sinn</w:t>
      </w:r>
      <w:r>
        <w:br/>
        <w:t xml:space="preserve">Auf das Ende hin. </w:t>
      </w:r>
    </w:p>
    <w:p w14:paraId="59CF432B" w14:textId="77777777" w:rsidR="00EB71C2" w:rsidRDefault="00EB71C2" w:rsidP="00EB71C2">
      <w:pPr>
        <w:pStyle w:val="StandardWeb"/>
      </w:pPr>
      <w:r>
        <w:t>Gibt es in der Zeit</w:t>
      </w:r>
      <w:r>
        <w:br/>
      </w:r>
      <w:proofErr w:type="spellStart"/>
      <w:r>
        <w:t>Scheinvergnüglichkeit</w:t>
      </w:r>
      <w:proofErr w:type="spellEnd"/>
      <w:r>
        <w:t>:</w:t>
      </w:r>
      <w:r>
        <w:br/>
        <w:t>So verleide und ein Leben,</w:t>
      </w:r>
      <w:r>
        <w:br/>
        <w:t>Das kein wahres Wohlsein geben,</w:t>
      </w:r>
      <w:r>
        <w:br/>
        <w:t>Noch den letzten Tag</w:t>
      </w:r>
      <w:r>
        <w:br/>
        <w:t xml:space="preserve">und versüßen mag! </w:t>
      </w:r>
    </w:p>
    <w:p w14:paraId="7F50A933" w14:textId="77777777" w:rsidR="00EB71C2" w:rsidRDefault="00EB71C2" w:rsidP="00EB71C2">
      <w:pPr>
        <w:pStyle w:val="StandardWeb"/>
      </w:pPr>
      <w:r>
        <w:t xml:space="preserve">Soll’s uns hart </w:t>
      </w:r>
      <w:proofErr w:type="spellStart"/>
      <w:r>
        <w:t>ergeh’n</w:t>
      </w:r>
      <w:proofErr w:type="spellEnd"/>
      <w:r>
        <w:t>:</w:t>
      </w:r>
      <w:r>
        <w:br/>
        <w:t xml:space="preserve">Lass uns feste </w:t>
      </w:r>
      <w:proofErr w:type="spellStart"/>
      <w:r>
        <w:t>steh’n</w:t>
      </w:r>
      <w:proofErr w:type="spellEnd"/>
      <w:r>
        <w:t>,</w:t>
      </w:r>
      <w:r>
        <w:br/>
        <w:t>Und auch in den schwersten Tagen</w:t>
      </w:r>
      <w:r>
        <w:br/>
        <w:t>Niemals‘ über Lasten klagen;</w:t>
      </w:r>
      <w:r>
        <w:br/>
        <w:t>Denn das ist der Weg</w:t>
      </w:r>
      <w:r>
        <w:br/>
        <w:t xml:space="preserve">Zu dem Sternensteg. </w:t>
      </w:r>
    </w:p>
    <w:p w14:paraId="54780EE6" w14:textId="77777777" w:rsidR="00EB71C2" w:rsidRDefault="00EB71C2" w:rsidP="00EB71C2">
      <w:pPr>
        <w:pStyle w:val="StandardWeb"/>
      </w:pPr>
      <w:r>
        <w:t>Bricht der Hütte Tor:</w:t>
      </w:r>
      <w:r>
        <w:br/>
        <w:t>Zeuch den Geist hervor!</w:t>
      </w:r>
      <w:r>
        <w:br/>
        <w:t>Lass ihn zu den frohen Scharen</w:t>
      </w:r>
      <w:r>
        <w:br/>
        <w:t>Der erlösten Geister fahren,</w:t>
      </w:r>
      <w:r>
        <w:br/>
        <w:t>Dass er Deinen Tag</w:t>
      </w:r>
      <w:r>
        <w:br/>
        <w:t xml:space="preserve">Ewig sehen mag! </w:t>
      </w:r>
    </w:p>
    <w:p w14:paraId="1CE073AF" w14:textId="77777777" w:rsidR="00EB71C2" w:rsidRDefault="00EB71C2" w:rsidP="00EB71C2">
      <w:pPr>
        <w:pStyle w:val="StandardWeb"/>
      </w:pPr>
      <w:r>
        <w:lastRenderedPageBreak/>
        <w:t xml:space="preserve">Hilf uns </w:t>
      </w:r>
      <w:proofErr w:type="spellStart"/>
      <w:r>
        <w:t>dahinan</w:t>
      </w:r>
      <w:proofErr w:type="spellEnd"/>
      <w:r>
        <w:br/>
        <w:t>Auf der Bundesbahn!</w:t>
      </w:r>
      <w:r>
        <w:br/>
        <w:t>Lass uns durch Dein nächtlich Leiden</w:t>
      </w:r>
      <w:r>
        <w:br/>
        <w:t>Aus der Nacht der Erde scheiden,</w:t>
      </w:r>
      <w:r>
        <w:br/>
        <w:t>Und durch Deinen Krieg,</w:t>
      </w:r>
      <w:r>
        <w:br/>
        <w:t xml:space="preserve">Jesu, gib uns Sieg! </w:t>
      </w:r>
    </w:p>
    <w:p w14:paraId="69C2CA27" w14:textId="77777777" w:rsidR="00EB71C2" w:rsidRDefault="00EB71C2" w:rsidP="00EB71C2">
      <w:pPr>
        <w:pStyle w:val="StandardWeb"/>
      </w:pPr>
      <w:r>
        <w:t>(Im Mai 1721 zu Berlin gedichtet.)</w:t>
      </w:r>
    </w:p>
    <w:p w14:paraId="0451D9E4" w14:textId="77777777" w:rsidR="00EB71C2" w:rsidRDefault="00EB71C2" w:rsidP="00EB71C2">
      <w:pPr>
        <w:pStyle w:val="berschrift1"/>
      </w:pPr>
      <w:r>
        <w:t>Gott, mein Erlöser, steh‘ mir bei</w:t>
      </w:r>
    </w:p>
    <w:p w14:paraId="5320BA1F" w14:textId="77777777" w:rsidR="00EB71C2" w:rsidRDefault="00EB71C2" w:rsidP="00EB71C2">
      <w:pPr>
        <w:pStyle w:val="StandardWeb"/>
      </w:pPr>
      <w:r>
        <w:t>Gott, mein Erlöser, steh‘ mir bei,</w:t>
      </w:r>
      <w:r>
        <w:br/>
        <w:t>Entreiße mich der Heuchelei;</w:t>
      </w:r>
      <w:r>
        <w:br/>
        <w:t>O mache mich wahrhaftig rein,</w:t>
      </w:r>
      <w:r>
        <w:br/>
        <w:t xml:space="preserve">Rein von dem schnöden Lügenschein! </w:t>
      </w:r>
    </w:p>
    <w:p w14:paraId="29911D3E" w14:textId="77777777" w:rsidR="00EB71C2" w:rsidRDefault="00EB71C2" w:rsidP="00EB71C2">
      <w:pPr>
        <w:pStyle w:val="StandardWeb"/>
      </w:pPr>
      <w:r>
        <w:t>Gib mir das wahre Seelengut;</w:t>
      </w:r>
      <w:r>
        <w:br/>
        <w:t>Erhalte den erweckten Mut;</w:t>
      </w:r>
      <w:r>
        <w:br/>
        <w:t xml:space="preserve">Weil ich von </w:t>
      </w:r>
      <w:proofErr w:type="spellStart"/>
      <w:r>
        <w:t>selbsten</w:t>
      </w:r>
      <w:proofErr w:type="spellEnd"/>
      <w:r>
        <w:t xml:space="preserve"> kalt und arm,</w:t>
      </w:r>
      <w:r>
        <w:br/>
      </w:r>
      <w:proofErr w:type="spellStart"/>
      <w:r>
        <w:t>So</w:t>
      </w:r>
      <w:proofErr w:type="spellEnd"/>
      <w:r>
        <w:t xml:space="preserve"> mache Deine Glut mich warm. </w:t>
      </w:r>
    </w:p>
    <w:p w14:paraId="3F1B8F2B" w14:textId="77777777" w:rsidR="00EB71C2" w:rsidRDefault="00EB71C2" w:rsidP="00EB71C2">
      <w:pPr>
        <w:pStyle w:val="StandardWeb"/>
      </w:pPr>
      <w:r>
        <w:t>Lass meinen Geist von Sünden frei,</w:t>
      </w:r>
      <w:r>
        <w:br/>
        <w:t xml:space="preserve">Hier zeitlich Dir </w:t>
      </w:r>
      <w:proofErr w:type="spellStart"/>
      <w:r>
        <w:t>ohn</w:t>
      </w:r>
      <w:proofErr w:type="spellEnd"/>
      <w:r>
        <w:t>‘ alle Scheu</w:t>
      </w:r>
      <w:r>
        <w:br/>
        <w:t>Ergeben sein, und Deine Lieb‘</w:t>
      </w:r>
      <w:r>
        <w:br/>
        <w:t xml:space="preserve">Lebendig mir zu schmecken gib. </w:t>
      </w:r>
    </w:p>
    <w:p w14:paraId="1F502E94" w14:textId="77777777" w:rsidR="00EB71C2" w:rsidRDefault="00EB71C2" w:rsidP="00EB71C2">
      <w:pPr>
        <w:pStyle w:val="StandardWeb"/>
      </w:pPr>
      <w:r>
        <w:t>Wasch‘ mir in Deinem Blut mein Kleid,</w:t>
      </w:r>
      <w:r>
        <w:br/>
        <w:t>Bereit‘ mich zur Gerechtigkeit!</w:t>
      </w:r>
      <w:r>
        <w:br/>
        <w:t>Wie viel Gefahr hat jeder Stand!</w:t>
      </w:r>
      <w:r>
        <w:br/>
        <w:t xml:space="preserve">Drum reiche, HErr, mir Deine Hand! </w:t>
      </w:r>
    </w:p>
    <w:p w14:paraId="6217A1F4" w14:textId="77777777" w:rsidR="00EB71C2" w:rsidRDefault="00EB71C2" w:rsidP="00EB71C2">
      <w:pPr>
        <w:pStyle w:val="StandardWeb"/>
      </w:pPr>
      <w:proofErr w:type="spellStart"/>
      <w:r>
        <w:t>Ohn</w:t>
      </w:r>
      <w:proofErr w:type="spellEnd"/>
      <w:r>
        <w:t>‘ Deine Hilf‘ ist alle Tat</w:t>
      </w:r>
      <w:r>
        <w:br/>
      </w:r>
      <w:proofErr w:type="spellStart"/>
      <w:r>
        <w:t>Nur</w:t>
      </w:r>
      <w:proofErr w:type="spellEnd"/>
      <w:r>
        <w:t xml:space="preserve"> Eitelkeit und </w:t>
      </w:r>
      <w:proofErr w:type="spellStart"/>
      <w:r>
        <w:t>Torenrat</w:t>
      </w:r>
      <w:proofErr w:type="spellEnd"/>
      <w:r>
        <w:t>;</w:t>
      </w:r>
      <w:r>
        <w:br/>
        <w:t>Von Dir kommt, was wir richtig tun,</w:t>
      </w:r>
      <w:r>
        <w:br/>
        <w:t xml:space="preserve">O HErr, und muss auf Dir </w:t>
      </w:r>
      <w:proofErr w:type="spellStart"/>
      <w:r>
        <w:t>beruh’n</w:t>
      </w:r>
      <w:proofErr w:type="spellEnd"/>
      <w:r>
        <w:t xml:space="preserve">. </w:t>
      </w:r>
    </w:p>
    <w:p w14:paraId="3FAD04B4" w14:textId="77777777" w:rsidR="00EB71C2" w:rsidRDefault="00EB71C2" w:rsidP="00EB71C2">
      <w:pPr>
        <w:pStyle w:val="StandardWeb"/>
      </w:pPr>
      <w:r>
        <w:t>Nimm, liebster Vater, Mut und Sinn,</w:t>
      </w:r>
      <w:r>
        <w:br/>
        <w:t>Seel‘, Leib und Blut und Alles hin,</w:t>
      </w:r>
      <w:r>
        <w:br/>
        <w:t xml:space="preserve">Und </w:t>
      </w:r>
      <w:proofErr w:type="spellStart"/>
      <w:r>
        <w:t>brauch’s</w:t>
      </w:r>
      <w:proofErr w:type="spellEnd"/>
      <w:r>
        <w:t xml:space="preserve"> nach Deiner </w:t>
      </w:r>
      <w:proofErr w:type="spellStart"/>
      <w:r>
        <w:t>eig’nen</w:t>
      </w:r>
      <w:proofErr w:type="spellEnd"/>
      <w:r>
        <w:t xml:space="preserve"> Lust,</w:t>
      </w:r>
      <w:r>
        <w:br/>
        <w:t xml:space="preserve">Und reiß‘ die Sünd‘ aus meiner Brust! </w:t>
      </w:r>
    </w:p>
    <w:p w14:paraId="6B9A38EA" w14:textId="77777777" w:rsidR="00EB71C2" w:rsidRDefault="00EB71C2" w:rsidP="00EB71C2">
      <w:pPr>
        <w:pStyle w:val="StandardWeb"/>
      </w:pPr>
      <w:r>
        <w:t>Hilf, dass mein Leben Dir in Treu‘,</w:t>
      </w:r>
      <w:r>
        <w:br/>
        <w:t>Liebreicher Gott, geopfert sei;</w:t>
      </w:r>
      <w:r>
        <w:br/>
      </w:r>
      <w:proofErr w:type="spellStart"/>
      <w:r>
        <w:t>Regier</w:t>
      </w:r>
      <w:proofErr w:type="spellEnd"/>
      <w:r>
        <w:t>‘, erleuchte Seel‘ und Geist,</w:t>
      </w:r>
      <w:r>
        <w:br/>
        <w:t xml:space="preserve">Bis Alles himmlisch bei mir heißt! </w:t>
      </w:r>
    </w:p>
    <w:p w14:paraId="16866CCF" w14:textId="77777777" w:rsidR="00EB71C2" w:rsidRDefault="00EB71C2" w:rsidP="00EB71C2">
      <w:pPr>
        <w:pStyle w:val="StandardWeb"/>
      </w:pPr>
      <w:proofErr w:type="spellStart"/>
      <w:r>
        <w:t>Töt</w:t>
      </w:r>
      <w:proofErr w:type="spellEnd"/>
      <w:r>
        <w:t xml:space="preserve">‘ meinen Feind, und </w:t>
      </w:r>
      <w:proofErr w:type="spellStart"/>
      <w:r>
        <w:t>wirf</w:t>
      </w:r>
      <w:proofErr w:type="spellEnd"/>
      <w:r>
        <w:t xml:space="preserve"> ihn aus,</w:t>
      </w:r>
      <w:r>
        <w:br/>
        <w:t>Ach, treib‘ ihn, HErr, aus Deinem Haus;</w:t>
      </w:r>
      <w:r>
        <w:br/>
        <w:t xml:space="preserve">Ja, Vater, höre dies mein </w:t>
      </w:r>
      <w:proofErr w:type="spellStart"/>
      <w:r>
        <w:t>Schrei’n</w:t>
      </w:r>
      <w:proofErr w:type="spellEnd"/>
      <w:r>
        <w:t>,</w:t>
      </w:r>
      <w:r>
        <w:br/>
        <w:t xml:space="preserve">Und lass es Ja und Amen sein! </w:t>
      </w:r>
    </w:p>
    <w:p w14:paraId="3E090828" w14:textId="77777777" w:rsidR="00EB71C2" w:rsidRPr="00EB71C2" w:rsidRDefault="00EB71C2" w:rsidP="00EB71C2">
      <w:pPr>
        <w:pStyle w:val="StandardWeb"/>
        <w:rPr>
          <w:i/>
        </w:rPr>
      </w:pPr>
      <w:r w:rsidRPr="00EB71C2">
        <w:rPr>
          <w:i/>
        </w:rPr>
        <w:lastRenderedPageBreak/>
        <w:t>(1716.)</w:t>
      </w:r>
    </w:p>
    <w:p w14:paraId="4A8BF76E" w14:textId="77777777" w:rsidR="00584F78" w:rsidRDefault="00584F78" w:rsidP="00584F78">
      <w:pPr>
        <w:pStyle w:val="berschrift1"/>
      </w:pPr>
      <w:r>
        <w:t>Gott und Mensch floss einst zusammen</w:t>
      </w:r>
    </w:p>
    <w:p w14:paraId="76A015F8" w14:textId="77777777" w:rsidR="00584F78" w:rsidRDefault="00584F78" w:rsidP="00584F78">
      <w:pPr>
        <w:pStyle w:val="StandardWeb"/>
      </w:pPr>
      <w:r>
        <w:t>Gott und Mensch floss einst zusammen,</w:t>
      </w:r>
      <w:r>
        <w:br/>
        <w:t>Seligmachen war sein Plan!</w:t>
      </w:r>
      <w:r>
        <w:br/>
        <w:t>Nicht die Seelen zu verdammen</w:t>
      </w:r>
      <w:r>
        <w:br/>
        <w:t>Nahm die Knechtsgestalt Er an.</w:t>
      </w:r>
    </w:p>
    <w:p w14:paraId="7677B138" w14:textId="77777777" w:rsidR="00584F78" w:rsidRDefault="00584F78" w:rsidP="00584F78">
      <w:pPr>
        <w:pStyle w:val="StandardWeb"/>
      </w:pPr>
      <w:r>
        <w:t xml:space="preserve">2. </w:t>
      </w:r>
      <w:proofErr w:type="spellStart"/>
      <w:r>
        <w:t>Hingehn</w:t>
      </w:r>
      <w:proofErr w:type="spellEnd"/>
      <w:r>
        <w:t xml:space="preserve"> und für Feinde sterben</w:t>
      </w:r>
      <w:r>
        <w:br/>
        <w:t>Einen blutigen Kreuzestod,</w:t>
      </w:r>
      <w:r>
        <w:br/>
        <w:t>Ihnen Gnade zu erwerben</w:t>
      </w:r>
      <w:r>
        <w:br/>
        <w:t>Wer das tun mag, der ist Gott!</w:t>
      </w:r>
    </w:p>
    <w:p w14:paraId="68D6A15C" w14:textId="77777777" w:rsidR="00584F78" w:rsidRDefault="00584F78" w:rsidP="00584F78">
      <w:pPr>
        <w:pStyle w:val="StandardWeb"/>
      </w:pPr>
      <w:r>
        <w:t>3. Ja, mein Gott ist Jesus Christus,</w:t>
      </w:r>
      <w:r>
        <w:br/>
        <w:t>Wie der Heilige Geist mich lehrt!</w:t>
      </w:r>
      <w:r>
        <w:br/>
        <w:t>Blick‘ in seinen Tod da siehst du’s;</w:t>
      </w:r>
      <w:r>
        <w:br/>
        <w:t>Wer das nicht sieht, ist verkehrt.</w:t>
      </w:r>
    </w:p>
    <w:p w14:paraId="0CF9358B" w14:textId="77777777" w:rsidR="00584F78" w:rsidRDefault="00584F78" w:rsidP="00584F78">
      <w:pPr>
        <w:pStyle w:val="StandardWeb"/>
      </w:pPr>
      <w:r>
        <w:t>4. Gottes Torheit! Dich verehret</w:t>
      </w:r>
      <w:r>
        <w:br/>
        <w:t>Jesu frohe Sünderschar,</w:t>
      </w:r>
      <w:r>
        <w:br/>
        <w:t>Die sonst keine Gottheit lehret,</w:t>
      </w:r>
      <w:r>
        <w:br/>
        <w:t>Außer die in Christo war!</w:t>
      </w:r>
    </w:p>
    <w:p w14:paraId="42929D25" w14:textId="0DA35FBF" w:rsidR="003E727B" w:rsidRDefault="003E727B" w:rsidP="00EB71C2">
      <w:pPr>
        <w:pStyle w:val="berschrift1"/>
      </w:pPr>
      <w:r>
        <w:t>H</w:t>
      </w:r>
    </w:p>
    <w:p w14:paraId="7C4F0D1B" w14:textId="6E154F5D" w:rsidR="00EB71C2" w:rsidRDefault="00EB71C2" w:rsidP="00EB71C2">
      <w:pPr>
        <w:pStyle w:val="berschrift1"/>
      </w:pPr>
      <w:r>
        <w:t>Hebe an, Zion, heb‘ am Elend an</w:t>
      </w:r>
    </w:p>
    <w:p w14:paraId="7FB6CE39" w14:textId="77777777" w:rsidR="00EB71C2" w:rsidRPr="00EA2908" w:rsidRDefault="00EB71C2" w:rsidP="00EB71C2">
      <w:pPr>
        <w:pStyle w:val="StandardWeb"/>
        <w:rPr>
          <w:i/>
        </w:rPr>
      </w:pPr>
      <w:r w:rsidRPr="00EA2908">
        <w:rPr>
          <w:i/>
        </w:rPr>
        <w:t>(Matth. 5, 3-10.)</w:t>
      </w:r>
    </w:p>
    <w:p w14:paraId="23126602" w14:textId="77777777" w:rsidR="00EB71C2" w:rsidRDefault="00EB71C2" w:rsidP="00EB71C2">
      <w:pPr>
        <w:pStyle w:val="StandardWeb"/>
      </w:pPr>
      <w:r>
        <w:t>Hebe an, :,: Zion, heb‘ am Elend an,</w:t>
      </w:r>
      <w:r>
        <w:br/>
        <w:t>An der Armut, an dem Staube,</w:t>
      </w:r>
      <w:r>
        <w:br/>
        <w:t xml:space="preserve">So ist deine </w:t>
      </w:r>
      <w:proofErr w:type="spellStart"/>
      <w:r>
        <w:t>Sach</w:t>
      </w:r>
      <w:proofErr w:type="spellEnd"/>
      <w:r>
        <w:t>‘ getan;</w:t>
      </w:r>
      <w:r>
        <w:br/>
        <w:t>Habe gar Nichts, aber glaube,</w:t>
      </w:r>
      <w:r>
        <w:br/>
        <w:t>Dass der HErr, der treue Seelenmann,</w:t>
      </w:r>
      <w:r>
        <w:br/>
        <w:t xml:space="preserve">Helfen kann! </w:t>
      </w:r>
    </w:p>
    <w:p w14:paraId="13E0139A" w14:textId="77777777" w:rsidR="00EB71C2" w:rsidRDefault="00EB71C2" w:rsidP="00EB71C2">
      <w:pPr>
        <w:pStyle w:val="StandardWeb"/>
      </w:pPr>
      <w:r>
        <w:t>Selig sind, :,: die da arm im Geiste sind,</w:t>
      </w:r>
      <w:r>
        <w:br/>
        <w:t>Die Nichts haben, und nicht wissen,</w:t>
      </w:r>
      <w:r>
        <w:br/>
      </w:r>
      <w:proofErr w:type="spellStart"/>
      <w:r>
        <w:t>Wo</w:t>
      </w:r>
      <w:proofErr w:type="spellEnd"/>
      <w:r>
        <w:t xml:space="preserve"> man doch die Dinge sind‘,</w:t>
      </w:r>
      <w:r>
        <w:br/>
        <w:t>Die die Seelen haben müssen:</w:t>
      </w:r>
      <w:r>
        <w:br/>
        <w:t>Denen ist das Recht von Knecht und Magd</w:t>
      </w:r>
      <w:r>
        <w:br/>
      </w:r>
      <w:proofErr w:type="spellStart"/>
      <w:r>
        <w:t>Unversagt</w:t>
      </w:r>
      <w:proofErr w:type="spellEnd"/>
      <w:r>
        <w:t xml:space="preserve">. </w:t>
      </w:r>
    </w:p>
    <w:p w14:paraId="165CA941" w14:textId="77777777" w:rsidR="00EB71C2" w:rsidRDefault="00EB71C2" w:rsidP="00EB71C2">
      <w:pPr>
        <w:pStyle w:val="StandardWeb"/>
      </w:pPr>
      <w:r>
        <w:t>Hoher Gott! :,: öffne Deines Namens Stadt,</w:t>
      </w:r>
      <w:r>
        <w:br/>
        <w:t>Wo die abgejagte Seele</w:t>
      </w:r>
      <w:r>
        <w:br/>
        <w:t>Eine solche Festung hat,</w:t>
      </w:r>
      <w:r>
        <w:br/>
        <w:t>Wie die Taub‘ in ihrer Höhle!</w:t>
      </w:r>
      <w:r>
        <w:br/>
        <w:t>Hilf uns (unser Elend jammert Dich)</w:t>
      </w:r>
      <w:r>
        <w:br/>
        <w:t>Väterlich!</w:t>
      </w:r>
    </w:p>
    <w:p w14:paraId="7BD5DFD4" w14:textId="77777777" w:rsidR="00EB71C2" w:rsidRDefault="00EB71C2" w:rsidP="00EB71C2">
      <w:pPr>
        <w:pStyle w:val="StandardWeb"/>
      </w:pPr>
      <w:r>
        <w:lastRenderedPageBreak/>
        <w:t xml:space="preserve">Selig sind, :,: die </w:t>
      </w:r>
      <w:proofErr w:type="spellStart"/>
      <w:r>
        <w:t>um’s</w:t>
      </w:r>
      <w:proofErr w:type="spellEnd"/>
      <w:r>
        <w:t xml:space="preserve"> Heil bekümmert sind,</w:t>
      </w:r>
      <w:r>
        <w:br/>
        <w:t xml:space="preserve">Die ihr Elend recht </w:t>
      </w:r>
      <w:proofErr w:type="spellStart"/>
      <w:r>
        <w:t>bedauren</w:t>
      </w:r>
      <w:proofErr w:type="spellEnd"/>
      <w:r>
        <w:t>,</w:t>
      </w:r>
      <w:r>
        <w:br/>
        <w:t>Die sich kennen, dass sie blind,</w:t>
      </w:r>
      <w:r>
        <w:br/>
        <w:t xml:space="preserve">Und in ihren Fesseln </w:t>
      </w:r>
      <w:proofErr w:type="spellStart"/>
      <w:r>
        <w:t>trauren</w:t>
      </w:r>
      <w:proofErr w:type="spellEnd"/>
      <w:r>
        <w:t>;</w:t>
      </w:r>
      <w:r>
        <w:br/>
        <w:t>Denen fällt der Trost in ihren Schoß:</w:t>
      </w:r>
      <w:r>
        <w:br/>
        <w:t xml:space="preserve">„Ihr seid los!“ </w:t>
      </w:r>
    </w:p>
    <w:p w14:paraId="56F8B137" w14:textId="77777777" w:rsidR="00EB71C2" w:rsidRDefault="00EB71C2" w:rsidP="00EB71C2">
      <w:pPr>
        <w:pStyle w:val="StandardWeb"/>
      </w:pPr>
      <w:r>
        <w:t>Unsre Tür :,: werde Christo aufgetan;</w:t>
      </w:r>
      <w:r>
        <w:br/>
        <w:t>Komm, du Reich der Kraft und Gnade,</w:t>
      </w:r>
      <w:r>
        <w:br/>
        <w:t>Und auf deiner Gassen Bahn</w:t>
      </w:r>
      <w:r>
        <w:br/>
        <w:t>Sei kein Mangel und kein Schade;</w:t>
      </w:r>
      <w:r>
        <w:br/>
        <w:t>Komm, du Reich der Unbeweglichkeit,</w:t>
      </w:r>
      <w:r>
        <w:br/>
        <w:t xml:space="preserve">In die Zeit! </w:t>
      </w:r>
    </w:p>
    <w:p w14:paraId="1DB365B9" w14:textId="77777777" w:rsidR="00EB71C2" w:rsidRDefault="00EB71C2" w:rsidP="00EB71C2">
      <w:pPr>
        <w:pStyle w:val="StandardWeb"/>
      </w:pPr>
      <w:r>
        <w:t>Seligkeit :,: ist in der Gelassenheit,</w:t>
      </w:r>
      <w:r>
        <w:br/>
        <w:t>Wo die Seelen Nichts begehren,</w:t>
      </w:r>
      <w:r>
        <w:br/>
        <w:t>und durch kurze Arbeitszeit</w:t>
      </w:r>
      <w:r>
        <w:br/>
        <w:t>Sich zur langen Nuh‘ bewähren:</w:t>
      </w:r>
      <w:r>
        <w:br/>
        <w:t>Denen wird der ganze Erdenplan</w:t>
      </w:r>
      <w:r>
        <w:br/>
        <w:t xml:space="preserve">Untertan. </w:t>
      </w:r>
    </w:p>
    <w:p w14:paraId="06521C6A" w14:textId="77777777" w:rsidR="00EB71C2" w:rsidRDefault="00EB71C2" w:rsidP="00EB71C2">
      <w:pPr>
        <w:pStyle w:val="StandardWeb"/>
      </w:pPr>
      <w:r>
        <w:t>Herzensherr, :,: Deine Geister lieben Dich,</w:t>
      </w:r>
      <w:r>
        <w:br/>
        <w:t>Die vor Dir vollendet grünen,</w:t>
      </w:r>
      <w:r>
        <w:br/>
        <w:t xml:space="preserve">Und Nichts tun so </w:t>
      </w:r>
      <w:proofErr w:type="spellStart"/>
      <w:r>
        <w:t>williglich</w:t>
      </w:r>
      <w:proofErr w:type="spellEnd"/>
      <w:r>
        <w:t>,</w:t>
      </w:r>
      <w:r>
        <w:br/>
        <w:t>HErr, als Deinem Willen dienen;</w:t>
      </w:r>
      <w:r>
        <w:br/>
        <w:t xml:space="preserve">Selig, wer auch in </w:t>
      </w:r>
      <w:proofErr w:type="spellStart"/>
      <w:r>
        <w:t>gelassner</w:t>
      </w:r>
      <w:proofErr w:type="spellEnd"/>
      <w:r>
        <w:t xml:space="preserve"> Still</w:t>
      </w:r>
      <w:r>
        <w:br/>
        <w:t>Leiden will.</w:t>
      </w:r>
    </w:p>
    <w:p w14:paraId="1718B673" w14:textId="77777777" w:rsidR="00EB71C2" w:rsidRDefault="00EB71C2" w:rsidP="00EB71C2">
      <w:pPr>
        <w:pStyle w:val="StandardWeb"/>
      </w:pPr>
      <w:r>
        <w:t>Selig ist, :,: wer dem Weltgeist abgesagt,</w:t>
      </w:r>
      <w:r>
        <w:br/>
        <w:t xml:space="preserve">Und der Sündenlust </w:t>
      </w:r>
      <w:proofErr w:type="spellStart"/>
      <w:r>
        <w:t>vergisset</w:t>
      </w:r>
      <w:proofErr w:type="spellEnd"/>
      <w:r>
        <w:t>,</w:t>
      </w:r>
      <w:r>
        <w:br/>
        <w:t>Wer nach Lebenswasser fragt,</w:t>
      </w:r>
      <w:r>
        <w:br/>
        <w:t xml:space="preserve">Und wo man das Manna </w:t>
      </w:r>
      <w:proofErr w:type="spellStart"/>
      <w:r>
        <w:t>isset</w:t>
      </w:r>
      <w:proofErr w:type="spellEnd"/>
      <w:r>
        <w:t>;</w:t>
      </w:r>
      <w:r>
        <w:br/>
        <w:t>Wer nach Christi Fülle Hunger hat,</w:t>
      </w:r>
      <w:r>
        <w:br/>
        <w:t xml:space="preserve">Der wird satt. </w:t>
      </w:r>
    </w:p>
    <w:p w14:paraId="2A1C0623" w14:textId="77777777" w:rsidR="00EB71C2" w:rsidRDefault="00EB71C2" w:rsidP="00EB71C2">
      <w:pPr>
        <w:pStyle w:val="StandardWeb"/>
      </w:pPr>
      <w:r>
        <w:t>Lebensbrot! :,: unentbehrlicher Genuss!</w:t>
      </w:r>
      <w:r>
        <w:br/>
        <w:t>Du bist von dem Himmel kommen,</w:t>
      </w:r>
      <w:r>
        <w:br/>
        <w:t>Weil die Seel verhungern muss,</w:t>
      </w:r>
      <w:r>
        <w:br/>
        <w:t>Die Dich nicht in sich genommen.</w:t>
      </w:r>
      <w:r>
        <w:br/>
        <w:t>Meine Seele hungert nur nach Dir:</w:t>
      </w:r>
      <w:r>
        <w:br/>
        <w:t xml:space="preserve">Gib Dich mir! </w:t>
      </w:r>
    </w:p>
    <w:p w14:paraId="10243493" w14:textId="77777777" w:rsidR="00EB71C2" w:rsidRDefault="00EB71C2" w:rsidP="00EB71C2">
      <w:pPr>
        <w:pStyle w:val="StandardWeb"/>
      </w:pPr>
      <w:r>
        <w:t>Selig sind, :,: die, von Allem abgewandt,</w:t>
      </w:r>
      <w:r>
        <w:br/>
        <w:t>Nichts als Seelen, Seelen suchen,</w:t>
      </w:r>
      <w:r>
        <w:br/>
        <w:t>Deren Herz, in Lieb‘ entbrannt,</w:t>
      </w:r>
      <w:r>
        <w:br/>
        <w:t>Auch den Feinden nicht kann fluchen!</w:t>
      </w:r>
      <w:r>
        <w:br/>
        <w:t>Diese werden mit Barmherzigkeit</w:t>
      </w:r>
      <w:r>
        <w:br/>
        <w:t xml:space="preserve">Benedeit. </w:t>
      </w:r>
    </w:p>
    <w:p w14:paraId="5801A64B" w14:textId="77777777" w:rsidR="00EB71C2" w:rsidRDefault="00EB71C2" w:rsidP="00EB71C2">
      <w:pPr>
        <w:pStyle w:val="StandardWeb"/>
      </w:pPr>
      <w:r>
        <w:t>Vaterherz! :,: Deine Wege sind so tief,</w:t>
      </w:r>
      <w:r>
        <w:br/>
        <w:t>Dass man ihrer leichtlich fehlet;</w:t>
      </w:r>
      <w:r>
        <w:br/>
      </w:r>
      <w:r>
        <w:lastRenderedPageBreak/>
        <w:t>Aber Der die Seelen rief,</w:t>
      </w:r>
      <w:r>
        <w:br/>
        <w:t>Ehe sie sich Ihn erwählet,</w:t>
      </w:r>
      <w:r>
        <w:br/>
        <w:t xml:space="preserve">Wird mir Armen (ich will auch </w:t>
      </w:r>
      <w:proofErr w:type="spellStart"/>
      <w:r>
        <w:t>verzeih’n</w:t>
      </w:r>
      <w:proofErr w:type="spellEnd"/>
      <w:r>
        <w:t>!)</w:t>
      </w:r>
      <w:r>
        <w:br/>
        <w:t>Gnädig sein!</w:t>
      </w:r>
    </w:p>
    <w:p w14:paraId="5255829B" w14:textId="77777777" w:rsidR="00EB71C2" w:rsidRDefault="00EB71C2" w:rsidP="00EB71C2">
      <w:pPr>
        <w:pStyle w:val="StandardWeb"/>
      </w:pPr>
      <w:r>
        <w:t>Selig sind, :,: die verlangt nach Himmelsfrucht,</w:t>
      </w:r>
      <w:r>
        <w:br/>
        <w:t>Ihrer Seelen nicht vergessen,</w:t>
      </w:r>
      <w:r>
        <w:br/>
        <w:t>Und nur nach des Geistes Zucht</w:t>
      </w:r>
      <w:r>
        <w:br/>
        <w:t xml:space="preserve">Äußeres und </w:t>
      </w:r>
      <w:proofErr w:type="spellStart"/>
      <w:r>
        <w:t>Inn’res</w:t>
      </w:r>
      <w:proofErr w:type="spellEnd"/>
      <w:r>
        <w:t xml:space="preserve"> messen!</w:t>
      </w:r>
      <w:r>
        <w:br/>
        <w:t xml:space="preserve">Diese sollen einst in Klarheit </w:t>
      </w:r>
      <w:proofErr w:type="spellStart"/>
      <w:r>
        <w:t>steh’n</w:t>
      </w:r>
      <w:proofErr w:type="spellEnd"/>
      <w:r>
        <w:br/>
        <w:t xml:space="preserve">Und Gott </w:t>
      </w:r>
      <w:proofErr w:type="spellStart"/>
      <w:r>
        <w:t>seh’n</w:t>
      </w:r>
      <w:proofErr w:type="spellEnd"/>
      <w:r>
        <w:t>!</w:t>
      </w:r>
    </w:p>
    <w:p w14:paraId="35805BB6" w14:textId="77777777" w:rsidR="00EB71C2" w:rsidRDefault="00EB71C2" w:rsidP="00EB71C2">
      <w:pPr>
        <w:pStyle w:val="StandardWeb"/>
      </w:pPr>
      <w:r>
        <w:t>Reiner Geist! :,: sei uns ernstlich, leide Nichts,</w:t>
      </w:r>
      <w:r>
        <w:br/>
        <w:t>Was Dein heilig Antlitz scheuet:</w:t>
      </w:r>
      <w:r>
        <w:br/>
        <w:t>Weil uns aber Licht gebricht,</w:t>
      </w:r>
      <w:r>
        <w:br/>
        <w:t>O so lehr‘ uns, was gedeihet,</w:t>
      </w:r>
      <w:r>
        <w:br/>
        <w:t>Und beschirm‘ uns vor der Schlange Stich</w:t>
      </w:r>
      <w:r>
        <w:br/>
        <w:t>Ritterlich!</w:t>
      </w:r>
    </w:p>
    <w:p w14:paraId="184B2212" w14:textId="77777777" w:rsidR="00EB71C2" w:rsidRDefault="00EB71C2" w:rsidP="00EB71C2">
      <w:pPr>
        <w:pStyle w:val="StandardWeb"/>
      </w:pPr>
      <w:r>
        <w:t>Selig ist, :,: wer im treuen Glaubensstreit</w:t>
      </w:r>
      <w:r>
        <w:br/>
        <w:t>Christi Wesen angenommen,</w:t>
      </w:r>
      <w:r>
        <w:br/>
        <w:t>Und zur wahren Friedsamkeit</w:t>
      </w:r>
      <w:r>
        <w:br/>
        <w:t>Mit den Kreaturen kommen;</w:t>
      </w:r>
      <w:r>
        <w:br/>
        <w:t xml:space="preserve">Solchem gibt den Geist zum </w:t>
      </w:r>
      <w:proofErr w:type="spellStart"/>
      <w:r>
        <w:t>Kindschaftspfand</w:t>
      </w:r>
      <w:proofErr w:type="spellEnd"/>
      <w:r>
        <w:br/>
        <w:t xml:space="preserve">Gottes Hand. </w:t>
      </w:r>
    </w:p>
    <w:p w14:paraId="1566D4EC" w14:textId="77777777" w:rsidR="00EB71C2" w:rsidRDefault="00EB71C2" w:rsidP="00EB71C2">
      <w:pPr>
        <w:pStyle w:val="StandardWeb"/>
      </w:pPr>
      <w:r>
        <w:t>Selig ist, :,: wem nichts Andres übrig ist,</w:t>
      </w:r>
      <w:r>
        <w:br/>
      </w:r>
      <w:proofErr w:type="spellStart"/>
      <w:r>
        <w:t>Weil</w:t>
      </w:r>
      <w:proofErr w:type="spellEnd"/>
      <w:r>
        <w:t xml:space="preserve"> sein Fleisch und Blut </w:t>
      </w:r>
      <w:proofErr w:type="spellStart"/>
      <w:r>
        <w:t>gezäumet</w:t>
      </w:r>
      <w:proofErr w:type="spellEnd"/>
      <w:r>
        <w:t>,</w:t>
      </w:r>
      <w:r>
        <w:br/>
        <w:t>Als dass ihm der Widerchrist</w:t>
      </w:r>
      <w:r>
        <w:br/>
        <w:t xml:space="preserve">Gift und </w:t>
      </w:r>
      <w:proofErr w:type="spellStart"/>
      <w:r>
        <w:t>Gall</w:t>
      </w:r>
      <w:proofErr w:type="spellEnd"/>
      <w:r>
        <w:t>‘ entgegen schäumet,</w:t>
      </w:r>
      <w:r>
        <w:br/>
        <w:t>Der den letzten Feind am Siegestag</w:t>
      </w:r>
      <w:r>
        <w:br/>
      </w:r>
      <w:proofErr w:type="spellStart"/>
      <w:r>
        <w:t>Übermag</w:t>
      </w:r>
      <w:proofErr w:type="spellEnd"/>
      <w:r>
        <w:t xml:space="preserve">! </w:t>
      </w:r>
    </w:p>
    <w:p w14:paraId="2503270C" w14:textId="77777777" w:rsidR="00EB71C2" w:rsidRDefault="00EB71C2" w:rsidP="00EB71C2">
      <w:pPr>
        <w:pStyle w:val="StandardWeb"/>
      </w:pPr>
      <w:r>
        <w:t>Du bist HErr; :;: Deine Knechte bleiben wir;</w:t>
      </w:r>
      <w:r>
        <w:br/>
        <w:t>Deines Reichs zahllose Weiten,</w:t>
      </w:r>
      <w:r>
        <w:br/>
        <w:t xml:space="preserve">Deiner Kräfte </w:t>
      </w:r>
      <w:proofErr w:type="spellStart"/>
      <w:r>
        <w:t>offne</w:t>
      </w:r>
      <w:proofErr w:type="spellEnd"/>
      <w:r>
        <w:t xml:space="preserve"> Tür,</w:t>
      </w:r>
      <w:r>
        <w:br/>
        <w:t xml:space="preserve">Deine </w:t>
      </w:r>
      <w:proofErr w:type="spellStart"/>
      <w:r>
        <w:t>ew’gen</w:t>
      </w:r>
      <w:proofErr w:type="spellEnd"/>
      <w:r>
        <w:t xml:space="preserve"> Herrlichkeiten</w:t>
      </w:r>
      <w:r>
        <w:br/>
        <w:t xml:space="preserve">Werden uns von </w:t>
      </w:r>
      <w:proofErr w:type="spellStart"/>
      <w:r>
        <w:t>auß</w:t>
      </w:r>
      <w:proofErr w:type="spellEnd"/>
      <w:r>
        <w:t>- und innen klar:</w:t>
      </w:r>
      <w:r>
        <w:br/>
        <w:t xml:space="preserve">Das ist wahr! </w:t>
      </w:r>
    </w:p>
    <w:p w14:paraId="04FDAB83" w14:textId="77777777" w:rsidR="00EB71C2" w:rsidRPr="009F3D5F" w:rsidRDefault="00EB71C2" w:rsidP="00EB71C2">
      <w:pPr>
        <w:pStyle w:val="StandardWeb"/>
        <w:rPr>
          <w:i/>
        </w:rPr>
      </w:pPr>
      <w:r w:rsidRPr="009F3D5F">
        <w:rPr>
          <w:i/>
        </w:rPr>
        <w:t>(Im Juni 1731 zu Kopenhagen gedichtet; der Markgräfin Sophia Christina, Mutter der Königin von Dänemark, gewidmet.)</w:t>
      </w:r>
    </w:p>
    <w:p w14:paraId="25C6A60E" w14:textId="77777777" w:rsidR="00EB71C2" w:rsidRDefault="00EB71C2" w:rsidP="00EB71C2">
      <w:pPr>
        <w:pStyle w:val="berschrift1"/>
      </w:pPr>
      <w:r>
        <w:t>Heiland! willst Du mit mir gehen?</w:t>
      </w:r>
    </w:p>
    <w:p w14:paraId="50DD2726" w14:textId="77777777" w:rsidR="00EB71C2" w:rsidRDefault="00EB71C2" w:rsidP="00EB71C2">
      <w:pPr>
        <w:pStyle w:val="StandardWeb"/>
      </w:pPr>
      <w:r>
        <w:t>Heiland! willst Du mit mir gehen?</w:t>
      </w:r>
      <w:r>
        <w:br/>
      </w:r>
      <w:proofErr w:type="spellStart"/>
      <w:r>
        <w:t>Sonsten</w:t>
      </w:r>
      <w:proofErr w:type="spellEnd"/>
      <w:r>
        <w:t xml:space="preserve"> geh‘ ich keinen Schritt!</w:t>
      </w:r>
      <w:r>
        <w:br/>
        <w:t>Willst Du treulich bei mir stehen:</w:t>
      </w:r>
      <w:r>
        <w:br/>
        <w:t>O so geh‘ ich kindlich mit!</w:t>
      </w:r>
      <w:r>
        <w:br/>
        <w:t>Willst Du mich zum Diener haben?</w:t>
      </w:r>
      <w:r>
        <w:br/>
        <w:t>So gib mir auch Zeugenart,</w:t>
      </w:r>
      <w:r>
        <w:br/>
      </w:r>
      <w:r>
        <w:lastRenderedPageBreak/>
        <w:t xml:space="preserve">Und die andern </w:t>
      </w:r>
      <w:proofErr w:type="spellStart"/>
      <w:r>
        <w:t>selgen</w:t>
      </w:r>
      <w:proofErr w:type="spellEnd"/>
      <w:r>
        <w:t xml:space="preserve"> Gaben,</w:t>
      </w:r>
      <w:r>
        <w:br/>
        <w:t xml:space="preserve">Die in Dir sich offenbart! </w:t>
      </w:r>
    </w:p>
    <w:p w14:paraId="4F33C242" w14:textId="77777777" w:rsidR="00EB71C2" w:rsidRDefault="00EB71C2" w:rsidP="00EB71C2">
      <w:pPr>
        <w:pStyle w:val="StandardWeb"/>
      </w:pPr>
      <w:r>
        <w:t>Willst Du mich? so will ich schaffen,</w:t>
      </w:r>
      <w:r>
        <w:br/>
        <w:t>Weil ich mich noch rühren kann,</w:t>
      </w:r>
      <w:r>
        <w:br/>
        <w:t>Mich mit Freuden täglich raffen,</w:t>
      </w:r>
      <w:r>
        <w:br/>
        <w:t>Friedsam stets bei Deinem Plan,</w:t>
      </w:r>
      <w:r>
        <w:br/>
        <w:t>Kindlich bei den Lasten bleiben,</w:t>
      </w:r>
      <w:r>
        <w:br/>
        <w:t>Blöde, geht mir’s noch so schön.</w:t>
      </w:r>
      <w:r>
        <w:br/>
        <w:t>Und will Deine Sache treiben,</w:t>
      </w:r>
      <w:r>
        <w:br/>
        <w:t xml:space="preserve">Dass Du Deine Lust sollst </w:t>
      </w:r>
      <w:proofErr w:type="spellStart"/>
      <w:r>
        <w:t>seh’n</w:t>
      </w:r>
      <w:proofErr w:type="spellEnd"/>
      <w:r>
        <w:t xml:space="preserve">. </w:t>
      </w:r>
    </w:p>
    <w:p w14:paraId="0FB03592" w14:textId="77777777" w:rsidR="00EB71C2" w:rsidRPr="00EB71C2" w:rsidRDefault="00EB71C2" w:rsidP="00EB71C2">
      <w:pPr>
        <w:pStyle w:val="StandardWeb"/>
        <w:rPr>
          <w:i/>
        </w:rPr>
      </w:pPr>
      <w:r w:rsidRPr="00EB71C2">
        <w:rPr>
          <w:i/>
        </w:rPr>
        <w:t>(1735.)</w:t>
      </w:r>
    </w:p>
    <w:p w14:paraId="44BF9EAB" w14:textId="77777777" w:rsidR="00EB71C2" w:rsidRDefault="00EB71C2" w:rsidP="00EB71C2">
      <w:pPr>
        <w:pStyle w:val="berschrift1"/>
      </w:pPr>
      <w:r>
        <w:t>Heil’ger König, durch Dein Blut</w:t>
      </w:r>
    </w:p>
    <w:p w14:paraId="0636CD4F" w14:textId="77777777" w:rsidR="00EB71C2" w:rsidRDefault="00EB71C2" w:rsidP="00EB71C2">
      <w:pPr>
        <w:pStyle w:val="StandardWeb"/>
      </w:pPr>
      <w:r>
        <w:t>Heil’ger König, durch Dein Blut</w:t>
      </w:r>
      <w:r>
        <w:br/>
        <w:t>Herr der Herzen!</w:t>
      </w:r>
      <w:r>
        <w:br/>
        <w:t>Der Du littest uns zu gut</w:t>
      </w:r>
      <w:r>
        <w:br/>
        <w:t>So viel Schmerzen:</w:t>
      </w:r>
      <w:r>
        <w:br/>
        <w:t>Dank sei Dir in Ewigkeit</w:t>
      </w:r>
      <w:r>
        <w:br/>
        <w:t>Für die Liebe,</w:t>
      </w:r>
      <w:r>
        <w:br/>
        <w:t xml:space="preserve">Die Dich dazu triebe! </w:t>
      </w:r>
    </w:p>
    <w:p w14:paraId="7F6EF23D" w14:textId="77777777" w:rsidR="00EB71C2" w:rsidRDefault="00EB71C2" w:rsidP="00EB71C2">
      <w:pPr>
        <w:pStyle w:val="StandardWeb"/>
      </w:pPr>
      <w:r>
        <w:t>O was für ein großes Glück</w:t>
      </w:r>
      <w:r>
        <w:br/>
        <w:t>Ist uns worden,</w:t>
      </w:r>
      <w:r>
        <w:br/>
        <w:t>Seit des Vaters Gnadenblick</w:t>
      </w:r>
      <w:r>
        <w:br/>
        <w:t>Uns im Orden</w:t>
      </w:r>
      <w:r>
        <w:br/>
        <w:t xml:space="preserve">Der erlösten </w:t>
      </w:r>
      <w:proofErr w:type="spellStart"/>
      <w:r>
        <w:t>Sünderschaft</w:t>
      </w:r>
      <w:proofErr w:type="spellEnd"/>
      <w:r>
        <w:br/>
        <w:t>Ist erschienen</w:t>
      </w:r>
      <w:r>
        <w:br/>
        <w:t xml:space="preserve">Durch des Sohns Versühnen! </w:t>
      </w:r>
    </w:p>
    <w:p w14:paraId="5E50043F" w14:textId="77777777" w:rsidR="00EB71C2" w:rsidRDefault="00EB71C2" w:rsidP="00EB71C2">
      <w:pPr>
        <w:pStyle w:val="StandardWeb"/>
      </w:pPr>
      <w:r>
        <w:t>Das vermag kein Menschenmund</w:t>
      </w:r>
      <w:r>
        <w:br/>
        <w:t>Auszusprechen:</w:t>
      </w:r>
      <w:r>
        <w:br/>
        <w:t xml:space="preserve">Denn wir </w:t>
      </w:r>
      <w:proofErr w:type="spellStart"/>
      <w:r>
        <w:t>seh’n</w:t>
      </w:r>
      <w:proofErr w:type="spellEnd"/>
      <w:r>
        <w:t xml:space="preserve"> zu jeder </w:t>
      </w:r>
      <w:proofErr w:type="spellStart"/>
      <w:r>
        <w:t>Stund</w:t>
      </w:r>
      <w:proofErr w:type="spellEnd"/>
      <w:r>
        <w:t>‘</w:t>
      </w:r>
      <w:r>
        <w:br/>
        <w:t>Unsre Schwächen;</w:t>
      </w:r>
      <w:r>
        <w:br/>
        <w:t xml:space="preserve">Aber doch </w:t>
      </w:r>
      <w:proofErr w:type="spellStart"/>
      <w:r>
        <w:t>seh’n</w:t>
      </w:r>
      <w:proofErr w:type="spellEnd"/>
      <w:r>
        <w:t xml:space="preserve"> wir uns auch</w:t>
      </w:r>
      <w:r>
        <w:br/>
        <w:t>In dem Bunde:</w:t>
      </w:r>
      <w:r>
        <w:br/>
        <w:t xml:space="preserve">Gnade liegt zum Grunde. </w:t>
      </w:r>
    </w:p>
    <w:p w14:paraId="3EBFC8EB" w14:textId="77777777" w:rsidR="00EB71C2" w:rsidRDefault="00EB71C2" w:rsidP="00EB71C2">
      <w:pPr>
        <w:pStyle w:val="StandardWeb"/>
      </w:pPr>
      <w:r>
        <w:t>Das erfreut uns überaus,</w:t>
      </w:r>
      <w:r>
        <w:br/>
        <w:t>Dass wir wissen,</w:t>
      </w:r>
      <w:r>
        <w:br/>
        <w:t>Unser Heiland hilft hinaus</w:t>
      </w:r>
      <w:r>
        <w:br/>
        <w:t>Bis zum Schließen,</w:t>
      </w:r>
      <w:r>
        <w:br/>
        <w:t>Wenn man seine Lektion</w:t>
      </w:r>
      <w:r>
        <w:br/>
        <w:t>Lernt aufsagen,</w:t>
      </w:r>
      <w:r>
        <w:br/>
        <w:t xml:space="preserve">Und auf Ihn was wagen. </w:t>
      </w:r>
    </w:p>
    <w:p w14:paraId="5E8BA5A7" w14:textId="77777777" w:rsidR="00EB71C2" w:rsidRDefault="00EB71C2" w:rsidP="00EB71C2">
      <w:pPr>
        <w:pStyle w:val="StandardWeb"/>
      </w:pPr>
      <w:r>
        <w:t>Seine Führung lind und scharf</w:t>
      </w:r>
      <w:r>
        <w:br/>
        <w:t>Kann man fühlen,</w:t>
      </w:r>
      <w:r>
        <w:br/>
        <w:t>Bis man nicht mehr mag und darf</w:t>
      </w:r>
      <w:r>
        <w:br/>
      </w:r>
      <w:r>
        <w:lastRenderedPageBreak/>
        <w:t>Auf was zielen,</w:t>
      </w:r>
      <w:r>
        <w:br/>
        <w:t>Was uns außer Seinem Heil</w:t>
      </w:r>
      <w:r>
        <w:br/>
        <w:t>Kann vergnügen,</w:t>
      </w:r>
      <w:r>
        <w:br/>
        <w:t xml:space="preserve">Oder sonst genügen. </w:t>
      </w:r>
    </w:p>
    <w:p w14:paraId="2E5EE00B" w14:textId="77777777" w:rsidR="00EB71C2" w:rsidRDefault="00EB71C2" w:rsidP="00EB71C2">
      <w:pPr>
        <w:pStyle w:val="StandardWeb"/>
      </w:pPr>
      <w:r>
        <w:t>Unser Meister ist ein Mann,</w:t>
      </w:r>
      <w:r>
        <w:br/>
        <w:t>Der verstehet,</w:t>
      </w:r>
      <w:r>
        <w:br/>
        <w:t>Wie Er’s ausführt mit dem Plan,</w:t>
      </w:r>
      <w:r>
        <w:br/>
        <w:t>Drauf Er gebet;</w:t>
      </w:r>
      <w:r>
        <w:br/>
        <w:t>Er weiß sich ein Gnadenvolk</w:t>
      </w:r>
      <w:r>
        <w:br/>
        <w:t>Zu bereiten</w:t>
      </w:r>
      <w:r>
        <w:br/>
        <w:t xml:space="preserve">In den letzten Zeiten. </w:t>
      </w:r>
    </w:p>
    <w:p w14:paraId="08C5E0D0" w14:textId="77777777" w:rsidR="00EB71C2" w:rsidRDefault="00EB71C2" w:rsidP="00EB71C2">
      <w:pPr>
        <w:pStyle w:val="StandardWeb"/>
      </w:pPr>
      <w:r>
        <w:t>Darauf wagt man’s freudenvoll,</w:t>
      </w:r>
      <w:r>
        <w:br/>
        <w:t>Ohne Zagen,</w:t>
      </w:r>
      <w:r>
        <w:br/>
        <w:t>Bis die Frucht, die wachsen soll,</w:t>
      </w:r>
      <w:r>
        <w:br/>
        <w:t>Ist getragen.</w:t>
      </w:r>
      <w:r>
        <w:br/>
        <w:t>Unser Fleisch muss in den Tod;</w:t>
      </w:r>
      <w:r>
        <w:br/>
        <w:t>Sein Verwesen</w:t>
      </w:r>
      <w:r>
        <w:br/>
        <w:t xml:space="preserve">Macht den Geist genesen. </w:t>
      </w:r>
    </w:p>
    <w:p w14:paraId="2A4E44BC" w14:textId="77777777" w:rsidR="00EB71C2" w:rsidRPr="00EB71C2" w:rsidRDefault="00EB71C2" w:rsidP="00EB71C2">
      <w:pPr>
        <w:pStyle w:val="StandardWeb"/>
        <w:rPr>
          <w:i/>
        </w:rPr>
      </w:pPr>
      <w:r w:rsidRPr="00EB71C2">
        <w:rPr>
          <w:i/>
        </w:rPr>
        <w:t>(Um 1737.)</w:t>
      </w:r>
    </w:p>
    <w:p w14:paraId="6C99B392" w14:textId="77777777" w:rsidR="00E123C5" w:rsidRDefault="00E123C5" w:rsidP="00E123C5">
      <w:pPr>
        <w:pStyle w:val="berschrift1"/>
      </w:pPr>
      <w:r>
        <w:t>Herr, dein Wort, die edle Gabe</w:t>
      </w:r>
    </w:p>
    <w:p w14:paraId="5F8ADBE0" w14:textId="77777777" w:rsidR="00E123C5" w:rsidRDefault="00E123C5" w:rsidP="00E123C5">
      <w:pPr>
        <w:pStyle w:val="StandardWeb"/>
      </w:pPr>
      <w:r>
        <w:t>1. Herr, dein Wort, die edle Gabe,</w:t>
      </w:r>
      <w:r>
        <w:br/>
        <w:t>diesen Schatz erhalte mir;</w:t>
      </w:r>
      <w:r>
        <w:br/>
        <w:t>denn ich zieh es aller Habe</w:t>
      </w:r>
      <w:r>
        <w:br/>
        <w:t>und dem größten Reichtum für.</w:t>
      </w:r>
      <w:r>
        <w:br/>
        <w:t>Wenn dein Wort nicht mehr soll gelten,</w:t>
      </w:r>
      <w:r>
        <w:br/>
        <w:t xml:space="preserve">worauf soll der Glaube </w:t>
      </w:r>
      <w:proofErr w:type="spellStart"/>
      <w:r>
        <w:t>ruhn</w:t>
      </w:r>
      <w:proofErr w:type="spellEnd"/>
      <w:r>
        <w:t>?</w:t>
      </w:r>
      <w:r>
        <w:br/>
        <w:t>Mir ist’s nicht um tausend Welten,</w:t>
      </w:r>
      <w:r>
        <w:br/>
        <w:t>aber um dein Wort zu tun.</w:t>
      </w:r>
    </w:p>
    <w:p w14:paraId="6D2219AE" w14:textId="77777777" w:rsidR="00E123C5" w:rsidRDefault="00E123C5" w:rsidP="00E123C5">
      <w:pPr>
        <w:pStyle w:val="StandardWeb"/>
      </w:pPr>
      <w:r>
        <w:t>2. Halleluja, Ja und Amen!</w:t>
      </w:r>
      <w:r>
        <w:br/>
        <w:t>Herr, du wollest auf mich sehn,</w:t>
      </w:r>
      <w:r>
        <w:br/>
        <w:t xml:space="preserve">dass ich </w:t>
      </w:r>
      <w:proofErr w:type="spellStart"/>
      <w:r>
        <w:t>mög</w:t>
      </w:r>
      <w:proofErr w:type="spellEnd"/>
      <w:r>
        <w:t xml:space="preserve"> in deinem Namen</w:t>
      </w:r>
      <w:r>
        <w:br/>
        <w:t xml:space="preserve">fest bei deinem Worte </w:t>
      </w:r>
      <w:proofErr w:type="spellStart"/>
      <w:r>
        <w:t>stehn</w:t>
      </w:r>
      <w:proofErr w:type="spellEnd"/>
      <w:r>
        <w:t>.</w:t>
      </w:r>
      <w:r>
        <w:br/>
        <w:t>Lass mich eifrig sein beflissen,</w:t>
      </w:r>
      <w:r>
        <w:br/>
        <w:t xml:space="preserve">dir zu dienen früh und </w:t>
      </w:r>
      <w:proofErr w:type="spellStart"/>
      <w:r>
        <w:t>spat</w:t>
      </w:r>
      <w:proofErr w:type="spellEnd"/>
      <w:r>
        <w:br/>
        <w:t>und zugleich zu deinen Füßen</w:t>
      </w:r>
      <w:r>
        <w:br/>
        <w:t>sitzen, wie Maria tat.</w:t>
      </w:r>
    </w:p>
    <w:p w14:paraId="50402B56" w14:textId="77777777" w:rsidR="00E123C5" w:rsidRPr="00E123C5" w:rsidRDefault="00E123C5" w:rsidP="00E123C5">
      <w:pPr>
        <w:pStyle w:val="StandardWeb"/>
        <w:rPr>
          <w:i/>
        </w:rPr>
      </w:pPr>
      <w:r w:rsidRPr="00E123C5">
        <w:rPr>
          <w:i/>
        </w:rPr>
        <w:t>(1725)</w:t>
      </w:r>
    </w:p>
    <w:p w14:paraId="0DB24B1F" w14:textId="77777777" w:rsidR="00584F78" w:rsidRDefault="00584F78" w:rsidP="00584F78">
      <w:pPr>
        <w:pStyle w:val="berschrift1"/>
      </w:pPr>
      <w:r>
        <w:t>Herr Jesu Christ, du heller Tag</w:t>
      </w:r>
    </w:p>
    <w:p w14:paraId="0BF8AA9F" w14:textId="77777777" w:rsidR="00584F78" w:rsidRDefault="00584F78" w:rsidP="00584F78">
      <w:pPr>
        <w:pStyle w:val="StandardWeb"/>
      </w:pPr>
      <w:r>
        <w:t>1.) Herr Jesu Christ, du heller Tag,</w:t>
      </w:r>
      <w:r>
        <w:br/>
        <w:t>Der einst für uns im Finstern lag, –</w:t>
      </w:r>
      <w:r>
        <w:br/>
      </w:r>
      <w:r>
        <w:lastRenderedPageBreak/>
        <w:t>Den jeder Morgenstern gelobt,</w:t>
      </w:r>
      <w:r>
        <w:br/>
        <w:t>Eh‘ Du Dich uns als Mensch erprobt:</w:t>
      </w:r>
    </w:p>
    <w:p w14:paraId="5DB65EBE" w14:textId="77777777" w:rsidR="00584F78" w:rsidRDefault="00584F78" w:rsidP="00584F78">
      <w:pPr>
        <w:pStyle w:val="StandardWeb"/>
      </w:pPr>
      <w:r>
        <w:t>2.) Willkommen, o du reine Seel‘</w:t>
      </w:r>
      <w:r>
        <w:br/>
        <w:t>In dieser Welt, Immanuel!</w:t>
      </w:r>
      <w:r>
        <w:br/>
        <w:t>Wär auch dein Leib ganz fein und rein:</w:t>
      </w:r>
      <w:r>
        <w:br/>
        <w:t>Er muss Dir doch beschwerlich sein.</w:t>
      </w:r>
    </w:p>
    <w:p w14:paraId="385D75B7" w14:textId="77777777" w:rsidR="00584F78" w:rsidRDefault="00584F78" w:rsidP="00584F78">
      <w:pPr>
        <w:pStyle w:val="StandardWeb"/>
      </w:pPr>
      <w:r>
        <w:t>3.) Willkommen mit dem Heilsgeruch</w:t>
      </w:r>
      <w:r>
        <w:br/>
        <w:t>In unsrer Menschheit voller Fluch!</w:t>
      </w:r>
      <w:r>
        <w:br/>
        <w:t>Sie ist fast unausstehlich noch, –</w:t>
      </w:r>
      <w:r>
        <w:br/>
        <w:t>Dein Freuden-Öl versüßt sie doch.</w:t>
      </w:r>
    </w:p>
    <w:p w14:paraId="7479CD63" w14:textId="77777777" w:rsidR="00584F78" w:rsidRDefault="00584F78" w:rsidP="00584F78">
      <w:pPr>
        <w:pStyle w:val="StandardWeb"/>
      </w:pPr>
      <w:r>
        <w:t>4.) Vom hohen Himmel kamst Du her</w:t>
      </w:r>
      <w:r>
        <w:br/>
        <w:t>Mit einer Botschaft segensschwer.</w:t>
      </w:r>
      <w:r>
        <w:br/>
        <w:t xml:space="preserve">Man dacht‘, wir sehn </w:t>
      </w:r>
      <w:proofErr w:type="spellStart"/>
      <w:r>
        <w:t>um’s</w:t>
      </w:r>
      <w:proofErr w:type="spellEnd"/>
      <w:r>
        <w:t xml:space="preserve"> Bild des Herrn, –</w:t>
      </w:r>
      <w:r>
        <w:br/>
        <w:t xml:space="preserve">Du aber dachtest: </w:t>
      </w:r>
      <w:r>
        <w:rPr>
          <w:rStyle w:val="Fett"/>
          <w:rFonts w:eastAsiaTheme="majorEastAsia"/>
        </w:rPr>
        <w:t>Das</w:t>
      </w:r>
      <w:r>
        <w:t xml:space="preserve"> sei fern!</w:t>
      </w:r>
    </w:p>
    <w:p w14:paraId="7FC93BFB" w14:textId="77777777" w:rsidR="00584F78" w:rsidRDefault="00584F78" w:rsidP="00584F78">
      <w:pPr>
        <w:pStyle w:val="StandardWeb"/>
      </w:pPr>
      <w:r>
        <w:t>5.) Die Engel in dem Himmelslicht,</w:t>
      </w:r>
      <w:r>
        <w:br/>
        <w:t>Die gaben jauchzenden Bericht.</w:t>
      </w:r>
      <w:r>
        <w:br/>
        <w:t>Welch‘ ein unschätzbar Gnadenlos</w:t>
      </w:r>
      <w:r>
        <w:br/>
        <w:t>Vom Himmel zu uns niederfloss.</w:t>
      </w:r>
    </w:p>
    <w:p w14:paraId="660F1779" w14:textId="77777777" w:rsidR="00584F78" w:rsidRDefault="00584F78" w:rsidP="00584F78">
      <w:pPr>
        <w:pStyle w:val="StandardWeb"/>
      </w:pPr>
      <w:r>
        <w:t>6.) Kaum dass das Kind in Windeln stöhnt,</w:t>
      </w:r>
      <w:r>
        <w:br/>
        <w:t>So singen sie: Ihr seid versöhnt!</w:t>
      </w:r>
      <w:r>
        <w:br/>
        <w:t>Kaum reicht die Mutter ihm die Brust,</w:t>
      </w:r>
      <w:r>
        <w:br/>
        <w:t>So singen sie von Gotteslust.</w:t>
      </w:r>
    </w:p>
    <w:p w14:paraId="6C047092" w14:textId="77777777" w:rsidR="00584F78" w:rsidRDefault="00584F78" w:rsidP="00584F78">
      <w:pPr>
        <w:pStyle w:val="StandardWeb"/>
      </w:pPr>
      <w:r>
        <w:t>7.) Das Kind, es rührte sich allhie,</w:t>
      </w:r>
      <w:r>
        <w:br/>
        <w:t>Es sagte nichts und weinte nie,</w:t>
      </w:r>
      <w:r>
        <w:br/>
        <w:t>Was nicht dem menschlichen Geschlecht</w:t>
      </w:r>
      <w:r>
        <w:br/>
        <w:t>Erbarmung, Trost und Leben brächt‘.</w:t>
      </w:r>
    </w:p>
    <w:p w14:paraId="015F754C" w14:textId="77777777" w:rsidR="00584F78" w:rsidRDefault="00584F78" w:rsidP="00584F78">
      <w:pPr>
        <w:pStyle w:val="StandardWeb"/>
      </w:pPr>
      <w:r>
        <w:t>8.) Kommt aber lernbegierig her,</w:t>
      </w:r>
      <w:r>
        <w:br/>
        <w:t>Ihr, denen Schweigen wird so schwer!</w:t>
      </w:r>
      <w:r>
        <w:br/>
      </w:r>
      <w:r w:rsidRPr="00584F78">
        <w:rPr>
          <w:b/>
        </w:rPr>
        <w:t>Der</w:t>
      </w:r>
      <w:r>
        <w:t xml:space="preserve"> Mensch verschwieg wohl dreißig Jahr‘</w:t>
      </w:r>
      <w:r>
        <w:br/>
        <w:t xml:space="preserve">Die </w:t>
      </w:r>
      <w:proofErr w:type="spellStart"/>
      <w:r>
        <w:t>Sach</w:t>
      </w:r>
      <w:proofErr w:type="spellEnd"/>
      <w:r>
        <w:t>‘, um die Er kommen war.</w:t>
      </w:r>
    </w:p>
    <w:p w14:paraId="46239995" w14:textId="77777777" w:rsidR="00584F78" w:rsidRDefault="00584F78" w:rsidP="00584F78">
      <w:pPr>
        <w:pStyle w:val="StandardWeb"/>
      </w:pPr>
      <w:r>
        <w:t>9.) Da sehet Ihn, den Jüngling, an,</w:t>
      </w:r>
      <w:r>
        <w:br/>
        <w:t>Den Wagner und den Zimmermann!</w:t>
      </w:r>
      <w:r>
        <w:br/>
        <w:t>Ach, Schade ist’s für Pflug und Egg‘, –</w:t>
      </w:r>
      <w:r>
        <w:br/>
        <w:t>Darüber Ihm die Zeit geht weg!</w:t>
      </w:r>
    </w:p>
    <w:p w14:paraId="5EC7D314" w14:textId="77777777" w:rsidR="00584F78" w:rsidRDefault="00584F78" w:rsidP="00584F78">
      <w:pPr>
        <w:pStyle w:val="StandardWeb"/>
      </w:pPr>
      <w:r>
        <w:t>10.) Die heilige Dreieinigkeit</w:t>
      </w:r>
      <w:r>
        <w:br/>
        <w:t>Verliert wohl nichts an ihrer Zeit,</w:t>
      </w:r>
      <w:r>
        <w:br/>
        <w:t>Den Engeln wird es auch nicht bang. –</w:t>
      </w:r>
      <w:r>
        <w:br/>
      </w:r>
      <w:r>
        <w:rPr>
          <w:rStyle w:val="Fett"/>
          <w:rFonts w:eastAsiaTheme="majorEastAsia"/>
        </w:rPr>
        <w:t>Uns</w:t>
      </w:r>
      <w:r>
        <w:t xml:space="preserve"> währen dreißig Jahre lang.</w:t>
      </w:r>
    </w:p>
    <w:p w14:paraId="32F9856D" w14:textId="77777777" w:rsidR="00584F78" w:rsidRDefault="00584F78" w:rsidP="00584F78">
      <w:pPr>
        <w:pStyle w:val="StandardWeb"/>
      </w:pPr>
      <w:r>
        <w:t>11.) Nun sitzt Er achtzehnhundert Jahr‘</w:t>
      </w:r>
      <w:r>
        <w:br/>
        <w:t>Dort oben wieder, wo Er war.</w:t>
      </w:r>
      <w:r>
        <w:br/>
      </w:r>
      <w:r>
        <w:lastRenderedPageBreak/>
        <w:t>Seitdem Er tot am Kreuze hing</w:t>
      </w:r>
      <w:r>
        <w:br/>
        <w:t>Und aus dem Grab zum Vater ging.</w:t>
      </w:r>
    </w:p>
    <w:p w14:paraId="2980744D" w14:textId="77777777" w:rsidR="00584F78" w:rsidRDefault="00584F78" w:rsidP="00584F78">
      <w:pPr>
        <w:pStyle w:val="StandardWeb"/>
      </w:pPr>
      <w:r>
        <w:t>12.) Das ist schon sechzigmal so lang,</w:t>
      </w:r>
      <w:r>
        <w:br/>
        <w:t>Als sein huldreicher Erdengang.</w:t>
      </w:r>
      <w:r>
        <w:br/>
        <w:t>Die Zeit geht hin mit Lieb und Lob,</w:t>
      </w:r>
      <w:r>
        <w:br/>
        <w:t>Doch sehnt gar manches sich darob.</w:t>
      </w:r>
    </w:p>
    <w:p w14:paraId="3FFA6F4F" w14:textId="77777777" w:rsidR="00584F78" w:rsidRDefault="00584F78" w:rsidP="00584F78">
      <w:pPr>
        <w:pStyle w:val="StandardWeb"/>
      </w:pPr>
      <w:r>
        <w:t>13.) Wir bitten, Herr, Dich insgemein,</w:t>
      </w:r>
      <w:r>
        <w:br/>
        <w:t>komm wieder, wenn es Zeit wird sein!</w:t>
      </w:r>
      <w:r>
        <w:br/>
        <w:t>Du aber rufst uns feierlich:</w:t>
      </w:r>
      <w:r>
        <w:br/>
        <w:t>Seid ihr denn auch bereit für mich? –</w:t>
      </w:r>
    </w:p>
    <w:p w14:paraId="058D1287" w14:textId="77777777" w:rsidR="00584F78" w:rsidRDefault="00584F78" w:rsidP="00584F78">
      <w:pPr>
        <w:pStyle w:val="StandardWeb"/>
      </w:pPr>
      <w:r>
        <w:t>14.) Ja, wenn schon alles recht getan</w:t>
      </w:r>
      <w:r>
        <w:br/>
        <w:t xml:space="preserve">Und wenn Du </w:t>
      </w:r>
      <w:proofErr w:type="spellStart"/>
      <w:r>
        <w:t>fändst</w:t>
      </w:r>
      <w:proofErr w:type="spellEnd"/>
      <w:r>
        <w:t xml:space="preserve"> nach deinem Plan</w:t>
      </w:r>
      <w:r>
        <w:br/>
        <w:t>Und deinem Wunsch dein Haus gemacht,</w:t>
      </w:r>
      <w:r>
        <w:br/>
        <w:t>Du kämst vielleicht die nächste Nacht!</w:t>
      </w:r>
    </w:p>
    <w:p w14:paraId="29650C45" w14:textId="77777777" w:rsidR="00A07C03" w:rsidRDefault="00A07C03" w:rsidP="00A07C03">
      <w:pPr>
        <w:pStyle w:val="berschrift1"/>
      </w:pPr>
      <w:r>
        <w:t>HErr! siehe Deinen bösen Knecht</w:t>
      </w:r>
    </w:p>
    <w:p w14:paraId="24947FA5" w14:textId="77777777" w:rsidR="00A07C03" w:rsidRDefault="00A07C03" w:rsidP="00A07C03">
      <w:pPr>
        <w:pStyle w:val="StandardWeb"/>
      </w:pPr>
      <w:r>
        <w:t>HErr! siehe Deinen bösen Knecht</w:t>
      </w:r>
      <w:r>
        <w:br/>
        <w:t>Zu Deinen Füßen liegen,</w:t>
      </w:r>
      <w:r>
        <w:br/>
        <w:t>Und, ferne von dem Kinderrecht,</w:t>
      </w:r>
      <w:r>
        <w:br/>
        <w:t xml:space="preserve">Sich tief im Staube schmiegen! </w:t>
      </w:r>
    </w:p>
    <w:p w14:paraId="6FF1A8D7" w14:textId="77777777" w:rsidR="00A07C03" w:rsidRDefault="00A07C03" w:rsidP="00A07C03">
      <w:pPr>
        <w:pStyle w:val="StandardWeb"/>
      </w:pPr>
      <w:r>
        <w:t>Ich kann mir ja kein gut Gesicht</w:t>
      </w:r>
      <w:r>
        <w:br/>
        <w:t>Von meinem HErrn versprechen,</w:t>
      </w:r>
      <w:r>
        <w:br/>
        <w:t>Weil ich Sein gnadenvolles Licht</w:t>
      </w:r>
      <w:r>
        <w:br/>
        <w:t xml:space="preserve">In mir gesucht zu schwächen. </w:t>
      </w:r>
    </w:p>
    <w:p w14:paraId="24E74062" w14:textId="77777777" w:rsidR="00A07C03" w:rsidRDefault="00A07C03" w:rsidP="00A07C03">
      <w:pPr>
        <w:pStyle w:val="StandardWeb"/>
      </w:pPr>
      <w:r>
        <w:t>Wie oft zog dieses Gnadenlicht</w:t>
      </w:r>
      <w:r>
        <w:br/>
        <w:t>Mich hin zu Deinem Sohne!</w:t>
      </w:r>
      <w:r>
        <w:br/>
        <w:t xml:space="preserve">Wie oft, o König, </w:t>
      </w:r>
      <w:proofErr w:type="spellStart"/>
      <w:r>
        <w:t>neigt’st</w:t>
      </w:r>
      <w:proofErr w:type="spellEnd"/>
      <w:r>
        <w:t xml:space="preserve"> Du nicht</w:t>
      </w:r>
      <w:r>
        <w:br/>
        <w:t xml:space="preserve">Den Zepter von dem Throne! </w:t>
      </w:r>
    </w:p>
    <w:p w14:paraId="569DC83E" w14:textId="77777777" w:rsidR="00A07C03" w:rsidRDefault="00A07C03" w:rsidP="00A07C03">
      <w:pPr>
        <w:pStyle w:val="StandardWeb"/>
      </w:pPr>
      <w:r>
        <w:t>Ach aber die in Unverstand</w:t>
      </w:r>
      <w:r>
        <w:br/>
      </w:r>
      <w:proofErr w:type="spellStart"/>
      <w:r>
        <w:t>Dahingesunk’ne</w:t>
      </w:r>
      <w:proofErr w:type="spellEnd"/>
      <w:r>
        <w:t xml:space="preserve"> Seele</w:t>
      </w:r>
      <w:r>
        <w:br/>
      </w:r>
      <w:proofErr w:type="spellStart"/>
      <w:r>
        <w:t>Beliebete</w:t>
      </w:r>
      <w:proofErr w:type="spellEnd"/>
      <w:r>
        <w:t xml:space="preserve"> den Kindertand</w:t>
      </w:r>
      <w:r>
        <w:br/>
        <w:t xml:space="preserve">Der armen Leibeshöhle. </w:t>
      </w:r>
    </w:p>
    <w:p w14:paraId="7E17C7CA" w14:textId="77777777" w:rsidR="00A07C03" w:rsidRDefault="00A07C03" w:rsidP="00A07C03">
      <w:pPr>
        <w:pStyle w:val="StandardWeb"/>
      </w:pPr>
      <w:r>
        <w:t>Jetzt macht mich mein Gewissen rot:</w:t>
      </w:r>
      <w:r>
        <w:br/>
        <w:t>Mich schrecken die Gedanken:</w:t>
      </w:r>
      <w:r>
        <w:br/>
        <w:t>Der Feind verklagt mich, und die Not</w:t>
      </w:r>
      <w:r>
        <w:br/>
        <w:t xml:space="preserve">Durchreißet alle Schranken. </w:t>
      </w:r>
    </w:p>
    <w:p w14:paraId="71588558" w14:textId="77777777" w:rsidR="00A07C03" w:rsidRDefault="00A07C03" w:rsidP="00A07C03">
      <w:pPr>
        <w:pStyle w:val="StandardWeb"/>
      </w:pPr>
      <w:r>
        <w:t>Ich bin von manchem Herzensstoß</w:t>
      </w:r>
      <w:r>
        <w:br/>
        <w:t>Erschüttert, matt und müde;</w:t>
      </w:r>
      <w:r>
        <w:br/>
        <w:t xml:space="preserve">Wie </w:t>
      </w:r>
      <w:proofErr w:type="spellStart"/>
      <w:r>
        <w:t>werd</w:t>
      </w:r>
      <w:proofErr w:type="spellEnd"/>
      <w:r>
        <w:t>‘ ich meiner Schulden los?</w:t>
      </w:r>
      <w:r>
        <w:br/>
        <w:t xml:space="preserve">Wie find‘ ich wieder Friede? </w:t>
      </w:r>
    </w:p>
    <w:p w14:paraId="6C006FA3" w14:textId="77777777" w:rsidR="00A07C03" w:rsidRDefault="00A07C03" w:rsidP="00A07C03">
      <w:pPr>
        <w:pStyle w:val="StandardWeb"/>
      </w:pPr>
      <w:r>
        <w:lastRenderedPageBreak/>
        <w:t>Sieh‘ da, mein Heil! ich kenne Dich</w:t>
      </w:r>
      <w:r>
        <w:br/>
        <w:t xml:space="preserve">An Deiner Augen </w:t>
      </w:r>
      <w:proofErr w:type="spellStart"/>
      <w:r>
        <w:t>Strahlen</w:t>
      </w:r>
      <w:proofErr w:type="spellEnd"/>
      <w:r>
        <w:t>:</w:t>
      </w:r>
      <w:r>
        <w:br/>
        <w:t xml:space="preserve">Du kannst, auch glaub‘ ich </w:t>
      </w:r>
      <w:proofErr w:type="spellStart"/>
      <w:r>
        <w:t>festiglich</w:t>
      </w:r>
      <w:proofErr w:type="spellEnd"/>
      <w:r>
        <w:t>,</w:t>
      </w:r>
      <w:r>
        <w:br/>
        <w:t xml:space="preserve">Du wirst für mich bezahlen! </w:t>
      </w:r>
    </w:p>
    <w:p w14:paraId="023FC708" w14:textId="77777777" w:rsidR="003C0074" w:rsidRDefault="003C0074" w:rsidP="003C0074">
      <w:pPr>
        <w:pStyle w:val="berschrift1"/>
      </w:pPr>
      <w:r>
        <w:t>Heut ist ein Fest von Jesu hohen Namen</w:t>
      </w:r>
    </w:p>
    <w:p w14:paraId="63C32F95" w14:textId="77777777" w:rsidR="003C0074" w:rsidRDefault="003C0074" w:rsidP="003C0074">
      <w:pPr>
        <w:pStyle w:val="StandardWeb"/>
      </w:pPr>
      <w:r>
        <w:t>Heut ist ein Fest von Jesu hohen Namen,</w:t>
      </w:r>
      <w:r>
        <w:br/>
        <w:t xml:space="preserve">Die uns so oft und nie zu </w:t>
      </w:r>
      <w:proofErr w:type="spellStart"/>
      <w:r>
        <w:t>ofte</w:t>
      </w:r>
      <w:proofErr w:type="spellEnd"/>
      <w:r>
        <w:t xml:space="preserve"> kamen.</w:t>
      </w:r>
    </w:p>
    <w:p w14:paraId="52055161" w14:textId="77777777" w:rsidR="003C0074" w:rsidRDefault="003C0074" w:rsidP="003C0074">
      <w:pPr>
        <w:pStyle w:val="StandardWeb"/>
      </w:pPr>
      <w:r>
        <w:t>Verwundert euch nicht dieser Sache halben,</w:t>
      </w:r>
      <w:r>
        <w:br/>
        <w:t>Ein jeder Name Christi kann uns salben.</w:t>
      </w:r>
    </w:p>
    <w:p w14:paraId="310FD673" w14:textId="77777777" w:rsidR="003C0074" w:rsidRDefault="003C0074" w:rsidP="003C0074">
      <w:pPr>
        <w:pStyle w:val="StandardWeb"/>
      </w:pPr>
      <w:r>
        <w:t xml:space="preserve">Liebreicher Heiland, Du </w:t>
      </w:r>
      <w:proofErr w:type="spellStart"/>
      <w:r>
        <w:t>wollst</w:t>
      </w:r>
      <w:proofErr w:type="spellEnd"/>
      <w:r>
        <w:t xml:space="preserve"> uns vergönnen,</w:t>
      </w:r>
      <w:r>
        <w:br/>
        <w:t>Dir Deine Namen, uns zum Heil, zu nennen!</w:t>
      </w:r>
    </w:p>
    <w:p w14:paraId="47A2B5F2" w14:textId="77777777" w:rsidR="003C0074" w:rsidRDefault="003C0074" w:rsidP="003C0074">
      <w:pPr>
        <w:pStyle w:val="StandardWeb"/>
      </w:pPr>
      <w:r>
        <w:t xml:space="preserve">Du bist ein </w:t>
      </w:r>
      <w:r>
        <w:rPr>
          <w:rStyle w:val="Fett"/>
        </w:rPr>
        <w:t>König</w:t>
      </w:r>
      <w:r>
        <w:t xml:space="preserve"> über alle Kaiser,</w:t>
      </w:r>
      <w:r>
        <w:br/>
        <w:t xml:space="preserve">Und doch ein </w:t>
      </w:r>
      <w:r>
        <w:rPr>
          <w:rStyle w:val="Fett"/>
        </w:rPr>
        <w:t>Knecht</w:t>
      </w:r>
      <w:r>
        <w:t xml:space="preserve"> der ärmsten Pilgerhäuser.</w:t>
      </w:r>
    </w:p>
    <w:p w14:paraId="482AD948" w14:textId="77777777" w:rsidR="003C0074" w:rsidRDefault="003C0074" w:rsidP="003C0074">
      <w:pPr>
        <w:pStyle w:val="StandardWeb"/>
      </w:pPr>
      <w:r>
        <w:t xml:space="preserve">Dein Volk hat in Dir einen treuen </w:t>
      </w:r>
      <w:r>
        <w:rPr>
          <w:rStyle w:val="Fett"/>
        </w:rPr>
        <w:t>Führer</w:t>
      </w:r>
      <w:r>
        <w:t>,</w:t>
      </w:r>
      <w:r>
        <w:br/>
        <w:t xml:space="preserve">Und jeder Schritt erkennt Dich als </w:t>
      </w:r>
      <w:proofErr w:type="spellStart"/>
      <w:r>
        <w:rPr>
          <w:rStyle w:val="Fett"/>
        </w:rPr>
        <w:t>Regierer</w:t>
      </w:r>
      <w:proofErr w:type="spellEnd"/>
      <w:r>
        <w:t>.</w:t>
      </w:r>
    </w:p>
    <w:p w14:paraId="2EDE8D3A" w14:textId="77777777" w:rsidR="003C0074" w:rsidRDefault="003C0074" w:rsidP="003C0074">
      <w:pPr>
        <w:pStyle w:val="StandardWeb"/>
      </w:pPr>
      <w:r>
        <w:t xml:space="preserve">Du bist ein </w:t>
      </w:r>
      <w:r>
        <w:rPr>
          <w:rStyle w:val="Fett"/>
        </w:rPr>
        <w:t>Fels</w:t>
      </w:r>
      <w:r>
        <w:t>. Wer einmal auf Dir stehet,</w:t>
      </w:r>
      <w:r>
        <w:br/>
        <w:t>Der stehet fest, wenn Alles untergehet;</w:t>
      </w:r>
    </w:p>
    <w:p w14:paraId="2ADCBD64" w14:textId="77777777" w:rsidR="003C0074" w:rsidRDefault="003C0074" w:rsidP="003C0074">
      <w:pPr>
        <w:pStyle w:val="StandardWeb"/>
      </w:pPr>
      <w:r>
        <w:t xml:space="preserve">Ein </w:t>
      </w:r>
      <w:r>
        <w:rPr>
          <w:rStyle w:val="Fett"/>
        </w:rPr>
        <w:t>Eckstein</w:t>
      </w:r>
      <w:r>
        <w:t>, der dem Bau zu Grunde lieget,</w:t>
      </w:r>
      <w:r>
        <w:br/>
        <w:t xml:space="preserve">Auf dem so </w:t>
      </w:r>
      <w:proofErr w:type="spellStart"/>
      <w:r>
        <w:t>seliglich</w:t>
      </w:r>
      <w:proofErr w:type="spellEnd"/>
      <w:r>
        <w:t xml:space="preserve"> sich Alles füget;</w:t>
      </w:r>
    </w:p>
    <w:p w14:paraId="715A7E91" w14:textId="77777777" w:rsidR="003C0074" w:rsidRDefault="003C0074" w:rsidP="003C0074">
      <w:pPr>
        <w:pStyle w:val="StandardWeb"/>
      </w:pPr>
      <w:r>
        <w:t xml:space="preserve">Ein </w:t>
      </w:r>
      <w:r>
        <w:rPr>
          <w:rStyle w:val="Fett"/>
        </w:rPr>
        <w:t>Schloss</w:t>
      </w:r>
      <w:r>
        <w:t>, genugsam, Alle zu beschützen,</w:t>
      </w:r>
      <w:r>
        <w:br/>
        <w:t>Die glaubensvoll in seinen Mauern sitzen.</w:t>
      </w:r>
    </w:p>
    <w:p w14:paraId="37B66754" w14:textId="77777777" w:rsidR="003C0074" w:rsidRDefault="003C0074" w:rsidP="003C0074">
      <w:pPr>
        <w:pStyle w:val="StandardWeb"/>
      </w:pPr>
      <w:r>
        <w:t xml:space="preserve">Ein </w:t>
      </w:r>
      <w:r>
        <w:rPr>
          <w:rStyle w:val="Fett"/>
        </w:rPr>
        <w:t>Heerschild</w:t>
      </w:r>
      <w:r>
        <w:t>, dem man seine Brust vertrauet;</w:t>
      </w:r>
      <w:r>
        <w:br/>
        <w:t xml:space="preserve">Ein </w:t>
      </w:r>
      <w:r>
        <w:rPr>
          <w:rStyle w:val="Fett"/>
        </w:rPr>
        <w:t>Schwert</w:t>
      </w:r>
      <w:r>
        <w:t>, das vor uns her in’s Wesen hauet;</w:t>
      </w:r>
    </w:p>
    <w:p w14:paraId="6BA6D5A8" w14:textId="77777777" w:rsidR="003C0074" w:rsidRDefault="003C0074" w:rsidP="003C0074">
      <w:pPr>
        <w:pStyle w:val="StandardWeb"/>
      </w:pPr>
      <w:r>
        <w:t xml:space="preserve">Ein </w:t>
      </w:r>
      <w:r>
        <w:rPr>
          <w:rStyle w:val="Fett"/>
        </w:rPr>
        <w:t>Herzog</w:t>
      </w:r>
      <w:r>
        <w:t>, der im Streit die Spitze bietet;</w:t>
      </w:r>
      <w:r>
        <w:br/>
        <w:t>Und sieht’s der Feind, so hat er ausgewütet.</w:t>
      </w:r>
    </w:p>
    <w:p w14:paraId="7A5F8D8E" w14:textId="77777777" w:rsidR="003C0074" w:rsidRDefault="003C0074" w:rsidP="003C0074">
      <w:pPr>
        <w:pStyle w:val="StandardWeb"/>
      </w:pPr>
      <w:r>
        <w:t xml:space="preserve">Kein </w:t>
      </w:r>
      <w:r>
        <w:rPr>
          <w:rStyle w:val="Fett"/>
        </w:rPr>
        <w:t>Hoherpriester</w:t>
      </w:r>
      <w:r>
        <w:t xml:space="preserve"> gleichet unsrem Lieben;</w:t>
      </w:r>
      <w:r>
        <w:br/>
        <w:t>Du hast die Seelen in Dein Herz geschrieben,</w:t>
      </w:r>
    </w:p>
    <w:p w14:paraId="3EC686C8" w14:textId="77777777" w:rsidR="003C0074" w:rsidRDefault="003C0074" w:rsidP="003C0074">
      <w:pPr>
        <w:pStyle w:val="StandardWeb"/>
      </w:pPr>
      <w:r>
        <w:t>In deinem Ringen durch die Hand gegraben;</w:t>
      </w:r>
      <w:r>
        <w:br/>
        <w:t>Da kannst Du sie nun kurz beisammen haben</w:t>
      </w:r>
      <w:r>
        <w:rPr>
          <w:rStyle w:val="Funotenzeichen"/>
        </w:rPr>
        <w:footnoteReference w:id="12"/>
      </w:r>
      <w:r>
        <w:t xml:space="preserve">. </w:t>
      </w:r>
    </w:p>
    <w:p w14:paraId="612D8CC8" w14:textId="77777777" w:rsidR="003C0074" w:rsidRDefault="003C0074" w:rsidP="003C0074">
      <w:pPr>
        <w:pStyle w:val="StandardWeb"/>
      </w:pPr>
      <w:proofErr w:type="spellStart"/>
      <w:r>
        <w:rPr>
          <w:rStyle w:val="Fett"/>
        </w:rPr>
        <w:t>Prophete</w:t>
      </w:r>
      <w:proofErr w:type="spellEnd"/>
      <w:r>
        <w:t>, der des Vaters Sinn verkläret,</w:t>
      </w:r>
      <w:r>
        <w:br/>
        <w:t xml:space="preserve">Du nur bist unser </w:t>
      </w:r>
      <w:r>
        <w:rPr>
          <w:rStyle w:val="Fett"/>
        </w:rPr>
        <w:t>Meister</w:t>
      </w:r>
      <w:r>
        <w:t>, der uns lehret!</w:t>
      </w:r>
    </w:p>
    <w:p w14:paraId="2B7EC49A" w14:textId="77777777" w:rsidR="003C0074" w:rsidRDefault="003C0074" w:rsidP="003C0074">
      <w:pPr>
        <w:pStyle w:val="StandardWeb"/>
      </w:pPr>
      <w:r>
        <w:t xml:space="preserve">Arabia mit allen seinen </w:t>
      </w:r>
      <w:r>
        <w:rPr>
          <w:rStyle w:val="Fett"/>
        </w:rPr>
        <w:t>Weisen</w:t>
      </w:r>
      <w:r>
        <w:br/>
        <w:t>Und Salomo muss deinen Vorzug preisen.</w:t>
      </w:r>
    </w:p>
    <w:p w14:paraId="394909A8" w14:textId="77777777" w:rsidR="003C0074" w:rsidRDefault="003C0074" w:rsidP="003C0074">
      <w:pPr>
        <w:pStyle w:val="StandardWeb"/>
      </w:pPr>
      <w:r>
        <w:lastRenderedPageBreak/>
        <w:t xml:space="preserve">Ich möchte </w:t>
      </w:r>
      <w:proofErr w:type="spellStart"/>
      <w:r>
        <w:t>seh’n</w:t>
      </w:r>
      <w:proofErr w:type="spellEnd"/>
      <w:r>
        <w:t>, wer mich einmal betörte,</w:t>
      </w:r>
      <w:r>
        <w:br/>
        <w:t xml:space="preserve">Wenn ich den Mann, der </w:t>
      </w:r>
      <w:r>
        <w:rPr>
          <w:rStyle w:val="Fett"/>
        </w:rPr>
        <w:t>Rat</w:t>
      </w:r>
      <w:r>
        <w:t xml:space="preserve"> heißt, immer hörte!</w:t>
      </w:r>
    </w:p>
    <w:p w14:paraId="42045756" w14:textId="77777777" w:rsidR="003C0074" w:rsidRDefault="003C0074" w:rsidP="003C0074">
      <w:pPr>
        <w:pStyle w:val="StandardWeb"/>
      </w:pPr>
      <w:r>
        <w:rPr>
          <w:rStyle w:val="Fett"/>
        </w:rPr>
        <w:t>Kraft</w:t>
      </w:r>
      <w:r>
        <w:t>, die die Schwachheit nimmer lässt erliegen!</w:t>
      </w:r>
      <w:r>
        <w:br/>
      </w:r>
      <w:r>
        <w:rPr>
          <w:rStyle w:val="Fett"/>
        </w:rPr>
        <w:t>Held</w:t>
      </w:r>
      <w:r>
        <w:t>, der von keinem Krieg weiß, als zum Siegen.</w:t>
      </w:r>
    </w:p>
    <w:p w14:paraId="3B9747E6" w14:textId="77777777" w:rsidR="003C0074" w:rsidRDefault="003C0074" w:rsidP="003C0074">
      <w:pPr>
        <w:pStyle w:val="StandardWeb"/>
      </w:pPr>
      <w:r>
        <w:t xml:space="preserve">Du, </w:t>
      </w:r>
      <w:r>
        <w:rPr>
          <w:rStyle w:val="Fett"/>
        </w:rPr>
        <w:t>Ewig-Vater</w:t>
      </w:r>
      <w:r>
        <w:t>, hast Dein Amt gepriesen,</w:t>
      </w:r>
      <w:r>
        <w:br/>
        <w:t>Wie Dir’s Dein großer Vater angewiesen.</w:t>
      </w:r>
    </w:p>
    <w:p w14:paraId="35AE0B3C" w14:textId="77777777" w:rsidR="003C0074" w:rsidRDefault="003C0074" w:rsidP="003C0074">
      <w:pPr>
        <w:pStyle w:val="StandardWeb"/>
      </w:pPr>
      <w:r>
        <w:t xml:space="preserve">Du, </w:t>
      </w:r>
      <w:r>
        <w:rPr>
          <w:rStyle w:val="Fett"/>
        </w:rPr>
        <w:t>Friedefürst</w:t>
      </w:r>
      <w:r>
        <w:t>, wenn Du kannst Friede machen,</w:t>
      </w:r>
      <w:r>
        <w:br/>
        <w:t>So weiß ich, dass Dir noch das Herz wird lachen!</w:t>
      </w:r>
    </w:p>
    <w:p w14:paraId="70F1DDFA" w14:textId="77777777" w:rsidR="003C0074" w:rsidRPr="003C0074" w:rsidRDefault="003C0074" w:rsidP="003C0074">
      <w:pPr>
        <w:pStyle w:val="StandardWeb"/>
      </w:pPr>
      <w:r>
        <w:t>Der Cherubim und Seraphim Bedecken</w:t>
      </w:r>
      <w:r>
        <w:br/>
        <w:t xml:space="preserve">Zeigt, wer </w:t>
      </w:r>
      <w:r>
        <w:rPr>
          <w:rStyle w:val="Fett"/>
        </w:rPr>
        <w:t>Jehovah</w:t>
      </w:r>
      <w:r>
        <w:t xml:space="preserve"> ist, und Satans Schrecken</w:t>
      </w:r>
      <w:r>
        <w:rPr>
          <w:rStyle w:val="Funotenzeichen"/>
        </w:rPr>
        <w:footnoteReference w:id="13"/>
      </w:r>
      <w:r>
        <w:t>.</w:t>
      </w:r>
    </w:p>
    <w:p w14:paraId="09DDB037" w14:textId="77777777" w:rsidR="003C0074" w:rsidRDefault="003C0074" w:rsidP="003C0074">
      <w:pPr>
        <w:pStyle w:val="StandardWeb"/>
      </w:pPr>
      <w:r>
        <w:rPr>
          <w:rStyle w:val="Fett"/>
        </w:rPr>
        <w:t>HErr</w:t>
      </w:r>
      <w:r>
        <w:t>, gegen den sich keine Macht darf sperren,</w:t>
      </w:r>
      <w:r>
        <w:br/>
        <w:t xml:space="preserve">Dein Will‘ ist unser Glück! Wohl uns des </w:t>
      </w:r>
      <w:proofErr w:type="spellStart"/>
      <w:r>
        <w:t>HErren</w:t>
      </w:r>
      <w:proofErr w:type="spellEnd"/>
      <w:r>
        <w:t>!</w:t>
      </w:r>
    </w:p>
    <w:p w14:paraId="18BDF324" w14:textId="77777777" w:rsidR="003C0074" w:rsidRDefault="003C0074" w:rsidP="003C0074">
      <w:pPr>
        <w:pStyle w:val="StandardWeb"/>
      </w:pPr>
      <w:r>
        <w:t xml:space="preserve">O </w:t>
      </w:r>
      <w:r>
        <w:rPr>
          <w:rStyle w:val="Fett"/>
        </w:rPr>
        <w:t>Kind</w:t>
      </w:r>
      <w:r>
        <w:t>, wie groß Du sonst auch anzusehen:</w:t>
      </w:r>
      <w:r>
        <w:br/>
        <w:t>Es ist doch kindlich mit Dir umzugehen!</w:t>
      </w:r>
    </w:p>
    <w:p w14:paraId="4A2578A8" w14:textId="77777777" w:rsidR="003C0074" w:rsidRDefault="003C0074" w:rsidP="003C0074">
      <w:pPr>
        <w:pStyle w:val="StandardWeb"/>
      </w:pPr>
      <w:r>
        <w:t>Und doch begreift kein Mensch Dein Tun und Lassen,</w:t>
      </w:r>
      <w:r>
        <w:br/>
        <w:t xml:space="preserve">Drum heißt du </w:t>
      </w:r>
      <w:r>
        <w:rPr>
          <w:rStyle w:val="Fett"/>
        </w:rPr>
        <w:t>Wunderbar</w:t>
      </w:r>
      <w:r>
        <w:t>, und nicht zu fassen.</w:t>
      </w:r>
    </w:p>
    <w:p w14:paraId="1A9290F0" w14:textId="77777777" w:rsidR="003C0074" w:rsidRDefault="003C0074" w:rsidP="003C0074">
      <w:pPr>
        <w:pStyle w:val="StandardWeb"/>
      </w:pPr>
      <w:r>
        <w:t xml:space="preserve">O </w:t>
      </w:r>
      <w:r>
        <w:rPr>
          <w:rStyle w:val="Fett"/>
        </w:rPr>
        <w:t>Tau</w:t>
      </w:r>
      <w:r>
        <w:t>, der auch das dürrste Herz befeuchtet!</w:t>
      </w:r>
      <w:r>
        <w:br/>
        <w:t xml:space="preserve">O </w:t>
      </w:r>
      <w:r>
        <w:rPr>
          <w:rStyle w:val="Fett"/>
        </w:rPr>
        <w:t>Licht</w:t>
      </w:r>
      <w:r>
        <w:t>, das unserm Fuß die Nacht erleuchtet!</w:t>
      </w:r>
    </w:p>
    <w:p w14:paraId="03CEFABE" w14:textId="77777777" w:rsidR="003C0074" w:rsidRDefault="003C0074" w:rsidP="003C0074">
      <w:pPr>
        <w:pStyle w:val="StandardWeb"/>
      </w:pPr>
      <w:r>
        <w:t xml:space="preserve">O </w:t>
      </w:r>
      <w:r>
        <w:rPr>
          <w:rStyle w:val="Fett"/>
        </w:rPr>
        <w:t>Leben</w:t>
      </w:r>
      <w:r>
        <w:t>, ohne das kein Ding bestehet!</w:t>
      </w:r>
      <w:r>
        <w:br/>
        <w:t xml:space="preserve">O </w:t>
      </w:r>
      <w:r>
        <w:rPr>
          <w:rStyle w:val="Fett"/>
        </w:rPr>
        <w:t>Weg</w:t>
      </w:r>
      <w:r>
        <w:t>, darauf der Tor nicht irre gehet!</w:t>
      </w:r>
    </w:p>
    <w:p w14:paraId="3675FD4D" w14:textId="77777777" w:rsidR="003C0074" w:rsidRDefault="003C0074" w:rsidP="003C0074">
      <w:pPr>
        <w:pStyle w:val="StandardWeb"/>
      </w:pPr>
      <w:r>
        <w:t xml:space="preserve">O </w:t>
      </w:r>
      <w:r>
        <w:rPr>
          <w:rStyle w:val="Fett"/>
        </w:rPr>
        <w:t>Wahrheit</w:t>
      </w:r>
      <w:r>
        <w:t>, die noch keinen Feind betrogen!</w:t>
      </w:r>
      <w:r>
        <w:br/>
        <w:t xml:space="preserve">O </w:t>
      </w:r>
      <w:r>
        <w:rPr>
          <w:rStyle w:val="Fett"/>
        </w:rPr>
        <w:t>Burg</w:t>
      </w:r>
      <w:r>
        <w:t>, die all ihr Volk in sich gezogen!</w:t>
      </w:r>
    </w:p>
    <w:p w14:paraId="6783483D" w14:textId="77777777" w:rsidR="003C0074" w:rsidRDefault="003C0074" w:rsidP="003C0074">
      <w:pPr>
        <w:pStyle w:val="StandardWeb"/>
      </w:pPr>
      <w:r>
        <w:t xml:space="preserve">O </w:t>
      </w:r>
      <w:r>
        <w:rPr>
          <w:rStyle w:val="Fett"/>
        </w:rPr>
        <w:t>Wort</w:t>
      </w:r>
      <w:r>
        <w:t>, das vormals Alles ausgesprochen:</w:t>
      </w:r>
      <w:r>
        <w:br/>
        <w:t>Dein Hauch weckt Herzen, die der Tod gebrochen!</w:t>
      </w:r>
    </w:p>
    <w:p w14:paraId="32774120" w14:textId="77777777" w:rsidR="003C0074" w:rsidRDefault="003C0074" w:rsidP="003C0074">
      <w:pPr>
        <w:pStyle w:val="StandardWeb"/>
      </w:pPr>
      <w:r>
        <w:t xml:space="preserve">Du </w:t>
      </w:r>
      <w:r>
        <w:rPr>
          <w:rStyle w:val="Fett"/>
        </w:rPr>
        <w:t>Morgenstern</w:t>
      </w:r>
      <w:r>
        <w:t>, der sonnenmäßig blinket,</w:t>
      </w:r>
      <w:r>
        <w:br/>
        <w:t xml:space="preserve">Und doch in ein noch </w:t>
      </w:r>
      <w:proofErr w:type="spellStart"/>
      <w:r>
        <w:t>finst’res</w:t>
      </w:r>
      <w:proofErr w:type="spellEnd"/>
      <w:r>
        <w:t xml:space="preserve"> Herze sinket!</w:t>
      </w:r>
    </w:p>
    <w:p w14:paraId="240A30DC" w14:textId="77777777" w:rsidR="003C0074" w:rsidRDefault="003C0074" w:rsidP="003C0074">
      <w:pPr>
        <w:pStyle w:val="StandardWeb"/>
      </w:pPr>
      <w:r>
        <w:t xml:space="preserve">Du </w:t>
      </w:r>
      <w:r>
        <w:rPr>
          <w:rStyle w:val="Fett"/>
        </w:rPr>
        <w:t>Alpha</w:t>
      </w:r>
      <w:r>
        <w:t xml:space="preserve"> und </w:t>
      </w:r>
      <w:r>
        <w:rPr>
          <w:rStyle w:val="Fett"/>
        </w:rPr>
        <w:t>Omega</w:t>
      </w:r>
      <w:r>
        <w:t xml:space="preserve"> aller Wesen!</w:t>
      </w:r>
      <w:r>
        <w:br/>
        <w:t>Wer Dich kennt, hat die Weisheit selbst erlesen!</w:t>
      </w:r>
    </w:p>
    <w:p w14:paraId="36011F4B" w14:textId="77777777" w:rsidR="003C0074" w:rsidRDefault="003C0074" w:rsidP="003C0074">
      <w:pPr>
        <w:pStyle w:val="StandardWeb"/>
      </w:pPr>
      <w:r>
        <w:t xml:space="preserve">Du </w:t>
      </w:r>
      <w:r>
        <w:rPr>
          <w:rStyle w:val="Fett"/>
        </w:rPr>
        <w:t>Sonne</w:t>
      </w:r>
      <w:r>
        <w:t>, dran auch Felsen selbst verwittern!</w:t>
      </w:r>
      <w:r>
        <w:br/>
        <w:t xml:space="preserve">Du </w:t>
      </w:r>
      <w:r>
        <w:rPr>
          <w:rStyle w:val="Fett"/>
        </w:rPr>
        <w:t>Flammenstrahl</w:t>
      </w:r>
      <w:r>
        <w:t>, vor dem die Frevler zittern!</w:t>
      </w:r>
    </w:p>
    <w:p w14:paraId="641A6300" w14:textId="77777777" w:rsidR="003C0074" w:rsidRDefault="003C0074" w:rsidP="003C0074">
      <w:pPr>
        <w:pStyle w:val="StandardWeb"/>
      </w:pPr>
      <w:r>
        <w:t xml:space="preserve">Du </w:t>
      </w:r>
      <w:r>
        <w:rPr>
          <w:rStyle w:val="Fett"/>
        </w:rPr>
        <w:t>Mittler</w:t>
      </w:r>
      <w:r>
        <w:t xml:space="preserve"> zwischen Gott und uns zum Frieden,</w:t>
      </w:r>
      <w:r>
        <w:br/>
        <w:t>Aus Menschenlieb‘ in Davids Haus beschieden!</w:t>
      </w:r>
    </w:p>
    <w:p w14:paraId="6354E046" w14:textId="77777777" w:rsidR="003C0074" w:rsidRDefault="003C0074" w:rsidP="003C0074">
      <w:pPr>
        <w:pStyle w:val="StandardWeb"/>
      </w:pPr>
      <w:r>
        <w:lastRenderedPageBreak/>
        <w:t xml:space="preserve">Dich musst‘ ein Kind einst seinen </w:t>
      </w:r>
      <w:r>
        <w:rPr>
          <w:rStyle w:val="Fett"/>
        </w:rPr>
        <w:t>Säugling</w:t>
      </w:r>
      <w:r>
        <w:t xml:space="preserve"> nennen,</w:t>
      </w:r>
      <w:r>
        <w:br/>
        <w:t xml:space="preserve">Und du, </w:t>
      </w:r>
      <w:r>
        <w:rPr>
          <w:rStyle w:val="Fett"/>
        </w:rPr>
        <w:t>Gott</w:t>
      </w:r>
      <w:r>
        <w:t>, wolltest Dich dazu bekennen.</w:t>
      </w:r>
    </w:p>
    <w:p w14:paraId="4A2CBF23" w14:textId="77777777" w:rsidR="003C0074" w:rsidRDefault="003C0074" w:rsidP="003C0074">
      <w:pPr>
        <w:pStyle w:val="StandardWeb"/>
      </w:pPr>
      <w:r>
        <w:t xml:space="preserve">Als Gottes </w:t>
      </w:r>
      <w:r>
        <w:rPr>
          <w:rStyle w:val="Fett"/>
        </w:rPr>
        <w:t>Christ</w:t>
      </w:r>
      <w:r>
        <w:t xml:space="preserve"> besuchst Du unsre Hürden,</w:t>
      </w:r>
      <w:r>
        <w:br/>
        <w:t>Damit wir All‘ gesalbt und selig würden;</w:t>
      </w:r>
    </w:p>
    <w:p w14:paraId="31AD7629" w14:textId="77777777" w:rsidR="003C0074" w:rsidRDefault="003C0074" w:rsidP="003C0074">
      <w:pPr>
        <w:pStyle w:val="StandardWeb"/>
      </w:pPr>
      <w:r>
        <w:t>Und ohne Wahl, wer frömmer oder böser,</w:t>
      </w:r>
      <w:r>
        <w:br/>
      </w:r>
      <w:proofErr w:type="spellStart"/>
      <w:r>
        <w:t>Wardst</w:t>
      </w:r>
      <w:proofErr w:type="spellEnd"/>
      <w:r>
        <w:t xml:space="preserve"> du der Welt, der ganzen Welt </w:t>
      </w:r>
      <w:r>
        <w:rPr>
          <w:rStyle w:val="Fett"/>
        </w:rPr>
        <w:t>Erlöser</w:t>
      </w:r>
      <w:r>
        <w:t>.</w:t>
      </w:r>
    </w:p>
    <w:p w14:paraId="669AD191" w14:textId="77777777" w:rsidR="003C0074" w:rsidRDefault="003C0074" w:rsidP="003C0074">
      <w:pPr>
        <w:pStyle w:val="StandardWeb"/>
      </w:pPr>
      <w:r>
        <w:t xml:space="preserve">Als </w:t>
      </w:r>
      <w:r>
        <w:rPr>
          <w:rStyle w:val="Fett"/>
        </w:rPr>
        <w:t>Heiland</w:t>
      </w:r>
      <w:r>
        <w:t xml:space="preserve"> wirst Du Deinem Volk bekennet;</w:t>
      </w:r>
      <w:r>
        <w:br/>
        <w:t>Was Wunder, dass Dein Volk Dich Heiland nennet?</w:t>
      </w:r>
    </w:p>
    <w:p w14:paraId="5C669D3D" w14:textId="77777777" w:rsidR="003C0074" w:rsidRDefault="003C0074" w:rsidP="003C0074">
      <w:pPr>
        <w:pStyle w:val="StandardWeb"/>
      </w:pPr>
      <w:r>
        <w:t xml:space="preserve">Als </w:t>
      </w:r>
      <w:proofErr w:type="spellStart"/>
      <w:r>
        <w:rPr>
          <w:rStyle w:val="Fett"/>
        </w:rPr>
        <w:t>Fürsprach</w:t>
      </w:r>
      <w:proofErr w:type="spellEnd"/>
      <w:r>
        <w:t xml:space="preserve"> stehest Du zu Gottes Rechten,</w:t>
      </w:r>
      <w:r>
        <w:br/>
        <w:t>Dir geben wir denn Alles auszufechten!</w:t>
      </w:r>
    </w:p>
    <w:p w14:paraId="67AB06C6" w14:textId="77777777" w:rsidR="003C0074" w:rsidRDefault="003C0074" w:rsidP="003C0074">
      <w:pPr>
        <w:pStyle w:val="StandardWeb"/>
      </w:pPr>
      <w:r>
        <w:t xml:space="preserve">O </w:t>
      </w:r>
      <w:r>
        <w:rPr>
          <w:rStyle w:val="Fett"/>
        </w:rPr>
        <w:t>Gnadenstuhl</w:t>
      </w:r>
      <w:r>
        <w:t>, wie selig anzuschauen!</w:t>
      </w:r>
      <w:r>
        <w:br/>
        <w:t>Wer hat zu Dir wohl allzu viel Vertrauen!</w:t>
      </w:r>
    </w:p>
    <w:p w14:paraId="272FBD10" w14:textId="77777777" w:rsidR="003C0074" w:rsidRDefault="003C0074" w:rsidP="003C0074">
      <w:pPr>
        <w:pStyle w:val="StandardWeb"/>
      </w:pPr>
      <w:r>
        <w:t xml:space="preserve">O </w:t>
      </w:r>
      <w:r>
        <w:rPr>
          <w:rStyle w:val="Fett"/>
        </w:rPr>
        <w:t>Gotteslamm</w:t>
      </w:r>
      <w:r>
        <w:t>, was ward Dir zugemutet?</w:t>
      </w:r>
      <w:r>
        <w:br/>
        <w:t>Erwürgt zu sein! – doch nun ist’s ausgeblutet.</w:t>
      </w:r>
    </w:p>
    <w:p w14:paraId="6D74CE33" w14:textId="77777777" w:rsidR="003C0074" w:rsidRDefault="003C0074" w:rsidP="003C0074">
      <w:pPr>
        <w:pStyle w:val="StandardWeb"/>
      </w:pPr>
      <w:r>
        <w:t>Du, der Du Dich für mich in Tod gegeben,</w:t>
      </w:r>
      <w:r>
        <w:br/>
        <w:t xml:space="preserve">Sag‘, </w:t>
      </w:r>
      <w:r>
        <w:rPr>
          <w:rStyle w:val="Fett"/>
        </w:rPr>
        <w:t>Leben</w:t>
      </w:r>
      <w:r>
        <w:t>! was ist nutz an meinem Leben?</w:t>
      </w:r>
    </w:p>
    <w:p w14:paraId="35176DFE" w14:textId="77777777" w:rsidR="003C0074" w:rsidRDefault="003C0074" w:rsidP="003C0074">
      <w:pPr>
        <w:pStyle w:val="StandardWeb"/>
      </w:pPr>
      <w:r>
        <w:t>Das machte Dich Dein teures Blut ausschütten,</w:t>
      </w:r>
      <w:r>
        <w:br/>
        <w:t>und mir zu gut ist auch so viel gelitten!</w:t>
      </w:r>
    </w:p>
    <w:p w14:paraId="5EE37FAA" w14:textId="77777777" w:rsidR="003C0074" w:rsidRDefault="003C0074" w:rsidP="003C0074">
      <w:pPr>
        <w:pStyle w:val="StandardWeb"/>
      </w:pPr>
      <w:r>
        <w:t>Nun siehst Du Deinen Lohn vor Deinen Augen!</w:t>
      </w:r>
      <w:r>
        <w:br/>
        <w:t>Ich bin’s, wir Alle sind’s, die Gnade saugen.</w:t>
      </w:r>
    </w:p>
    <w:p w14:paraId="58A58728" w14:textId="77777777" w:rsidR="003C0074" w:rsidRDefault="003C0074" w:rsidP="003C0074">
      <w:pPr>
        <w:pStyle w:val="StandardWeb"/>
      </w:pPr>
      <w:r>
        <w:t xml:space="preserve">Und wer beschreibt den </w:t>
      </w:r>
      <w:r>
        <w:rPr>
          <w:rStyle w:val="Fett"/>
        </w:rPr>
        <w:t>Freund</w:t>
      </w:r>
      <w:r>
        <w:t xml:space="preserve"> bei Seinen Seelen?</w:t>
      </w:r>
      <w:r>
        <w:br/>
        <w:t xml:space="preserve">Wer kann euch von dem </w:t>
      </w:r>
      <w:r>
        <w:rPr>
          <w:rStyle w:val="Fett"/>
        </w:rPr>
        <w:t>Bruder</w:t>
      </w:r>
      <w:r>
        <w:t xml:space="preserve"> </w:t>
      </w:r>
      <w:proofErr w:type="spellStart"/>
      <w:r>
        <w:t>g’nug</w:t>
      </w:r>
      <w:proofErr w:type="spellEnd"/>
      <w:r>
        <w:t xml:space="preserve"> erzählen?</w:t>
      </w:r>
    </w:p>
    <w:p w14:paraId="613EE0AC" w14:textId="77777777" w:rsidR="003C0074" w:rsidRDefault="003C0074" w:rsidP="003C0074">
      <w:pPr>
        <w:pStyle w:val="StandardWeb"/>
      </w:pPr>
      <w:r>
        <w:t xml:space="preserve">Wo ist die Braut des </w:t>
      </w:r>
      <w:r>
        <w:rPr>
          <w:rStyle w:val="Fett"/>
        </w:rPr>
        <w:t>Bräutigams</w:t>
      </w:r>
      <w:r>
        <w:t xml:space="preserve"> zu finden?</w:t>
      </w:r>
      <w:r>
        <w:br/>
        <w:t>Nicht weit, wenn irgendwo ein Herz voll Sünden.</w:t>
      </w:r>
    </w:p>
    <w:p w14:paraId="443E09D7" w14:textId="77777777" w:rsidR="003C0074" w:rsidRDefault="003C0074" w:rsidP="003C0074">
      <w:pPr>
        <w:pStyle w:val="StandardWeb"/>
      </w:pPr>
      <w:r>
        <w:t xml:space="preserve">Ist eine arme </w:t>
      </w:r>
      <w:proofErr w:type="spellStart"/>
      <w:r>
        <w:t>Sünd’rin</w:t>
      </w:r>
      <w:proofErr w:type="spellEnd"/>
      <w:r>
        <w:t xml:space="preserve"> in der Nähe?</w:t>
      </w:r>
      <w:r>
        <w:br/>
        <w:t>Kommt her, dass man des Heilands Braut besehe!</w:t>
      </w:r>
    </w:p>
    <w:p w14:paraId="1B0C5167" w14:textId="77777777" w:rsidR="003C0074" w:rsidRDefault="003C0074" w:rsidP="003C0074">
      <w:pPr>
        <w:pStyle w:val="StandardWeb"/>
      </w:pPr>
      <w:r>
        <w:t>Was wirkt ein solcher Blick in einem Herzen?</w:t>
      </w:r>
      <w:r>
        <w:br/>
        <w:t xml:space="preserve">Ein Kranksein nach dem treuen </w:t>
      </w:r>
      <w:r>
        <w:rPr>
          <w:rStyle w:val="Fett"/>
        </w:rPr>
        <w:t>Mann der Schmerzen</w:t>
      </w:r>
      <w:r>
        <w:t>.</w:t>
      </w:r>
    </w:p>
    <w:p w14:paraId="429B9D28" w14:textId="77777777" w:rsidR="003C0074" w:rsidRDefault="003C0074" w:rsidP="003C0074">
      <w:pPr>
        <w:pStyle w:val="StandardWeb"/>
      </w:pPr>
      <w:r>
        <w:t xml:space="preserve">Du hast, o </w:t>
      </w:r>
      <w:r>
        <w:rPr>
          <w:rStyle w:val="Fett"/>
        </w:rPr>
        <w:t>Hirt</w:t>
      </w:r>
      <w:r>
        <w:t>, das Zeugnis, gut zu weiden;</w:t>
      </w:r>
      <w:r>
        <w:br/>
        <w:t>Die kleine Herde darf nicht Hunger leiden.</w:t>
      </w:r>
    </w:p>
    <w:p w14:paraId="66E8DEF8" w14:textId="77777777" w:rsidR="003C0074" w:rsidRDefault="003C0074" w:rsidP="003C0074">
      <w:pPr>
        <w:pStyle w:val="StandardWeb"/>
      </w:pPr>
      <w:r>
        <w:t xml:space="preserve">Bei Wassermangel bist du selbst ein </w:t>
      </w:r>
      <w:r>
        <w:rPr>
          <w:rStyle w:val="Fett"/>
        </w:rPr>
        <w:t>Bronnen</w:t>
      </w:r>
      <w:r>
        <w:t>,</w:t>
      </w:r>
      <w:r>
        <w:br/>
        <w:t xml:space="preserve">Daraus noch immer </w:t>
      </w:r>
      <w:proofErr w:type="spellStart"/>
      <w:r>
        <w:t>gnug</w:t>
      </w:r>
      <w:proofErr w:type="spellEnd"/>
      <w:r>
        <w:t xml:space="preserve"> umsonst geronnen.</w:t>
      </w:r>
    </w:p>
    <w:p w14:paraId="0EBECF53" w14:textId="77777777" w:rsidR="003C0074" w:rsidRDefault="003C0074" w:rsidP="003C0074">
      <w:pPr>
        <w:pStyle w:val="StandardWeb"/>
      </w:pPr>
      <w:r>
        <w:t>Wer ist Dir gleich, der Seelen Durst zu stillen,</w:t>
      </w:r>
      <w:r>
        <w:br/>
      </w:r>
      <w:r>
        <w:rPr>
          <w:rStyle w:val="Fett"/>
        </w:rPr>
        <w:t>Quell</w:t>
      </w:r>
      <w:r>
        <w:t>, bis in’s ewige Leben reich zu quillen?</w:t>
      </w:r>
    </w:p>
    <w:p w14:paraId="492466F6" w14:textId="77777777" w:rsidR="003C0074" w:rsidRDefault="003C0074" w:rsidP="003C0074">
      <w:pPr>
        <w:pStyle w:val="StandardWeb"/>
      </w:pPr>
      <w:r>
        <w:lastRenderedPageBreak/>
        <w:t xml:space="preserve">O </w:t>
      </w:r>
      <w:r>
        <w:rPr>
          <w:rStyle w:val="Fett"/>
        </w:rPr>
        <w:t>Lebensbrot</w:t>
      </w:r>
      <w:r>
        <w:t>! wenn uns die Lasten drücken,</w:t>
      </w:r>
      <w:r>
        <w:br/>
        <w:t>Geht man zu Dir, und isst, sich zu erquicken!</w:t>
      </w:r>
    </w:p>
    <w:p w14:paraId="148ED3F8" w14:textId="77777777" w:rsidR="003C0074" w:rsidRDefault="003C0074" w:rsidP="003C0074">
      <w:pPr>
        <w:pStyle w:val="StandardWeb"/>
      </w:pPr>
      <w:r>
        <w:t xml:space="preserve">O </w:t>
      </w:r>
      <w:r>
        <w:rPr>
          <w:rStyle w:val="Fett"/>
        </w:rPr>
        <w:t>Weinstock</w:t>
      </w:r>
      <w:r>
        <w:t>, störet Etwas unser Bleiben</w:t>
      </w:r>
      <w:r>
        <w:br/>
        <w:t xml:space="preserve">An Dir: </w:t>
      </w:r>
      <w:proofErr w:type="spellStart"/>
      <w:r>
        <w:t>vertilg’s</w:t>
      </w:r>
      <w:proofErr w:type="spellEnd"/>
      <w:r>
        <w:t>, und hilf uns Früchte treiben!</w:t>
      </w:r>
    </w:p>
    <w:p w14:paraId="46669A73" w14:textId="77777777" w:rsidR="003C0074" w:rsidRDefault="003C0074" w:rsidP="003C0074">
      <w:pPr>
        <w:pStyle w:val="StandardWeb"/>
      </w:pPr>
      <w:r>
        <w:t xml:space="preserve">O </w:t>
      </w:r>
      <w:r>
        <w:rPr>
          <w:rStyle w:val="Fett"/>
        </w:rPr>
        <w:t>Rose</w:t>
      </w:r>
      <w:r>
        <w:t>, die im Tal der Demut grünet!</w:t>
      </w:r>
      <w:r>
        <w:br/>
        <w:t xml:space="preserve">O </w:t>
      </w:r>
      <w:proofErr w:type="spellStart"/>
      <w:r>
        <w:rPr>
          <w:rStyle w:val="Fett"/>
        </w:rPr>
        <w:t>Saronsblume</w:t>
      </w:r>
      <w:proofErr w:type="spellEnd"/>
      <w:r>
        <w:t>, die den Geist versühnet!</w:t>
      </w:r>
    </w:p>
    <w:p w14:paraId="694000F2" w14:textId="77777777" w:rsidR="003C0074" w:rsidRDefault="003C0074" w:rsidP="003C0074">
      <w:pPr>
        <w:pStyle w:val="StandardWeb"/>
      </w:pPr>
      <w:r>
        <w:t>Vom grünen Baum entstand einst die Verwesung,</w:t>
      </w:r>
      <w:r>
        <w:br/>
        <w:t>Dein blutig Kreuz hat Blätter zur Genesung.</w:t>
      </w:r>
    </w:p>
    <w:p w14:paraId="57713594" w14:textId="77777777" w:rsidR="003C0074" w:rsidRDefault="003C0074" w:rsidP="003C0074">
      <w:pPr>
        <w:pStyle w:val="StandardWeb"/>
      </w:pPr>
      <w:r>
        <w:t xml:space="preserve">Nun Du </w:t>
      </w:r>
      <w:proofErr w:type="spellStart"/>
      <w:r>
        <w:t>bist’s</w:t>
      </w:r>
      <w:proofErr w:type="spellEnd"/>
      <w:r>
        <w:t xml:space="preserve"> gar das haben wir erfahren!</w:t>
      </w:r>
      <w:r>
        <w:br/>
        <w:t>Ist noch was übrig komm‘, es offenbaren!</w:t>
      </w:r>
    </w:p>
    <w:p w14:paraId="2D215DA9" w14:textId="77777777" w:rsidR="003C0074" w:rsidRDefault="003C0074" w:rsidP="003C0074">
      <w:pPr>
        <w:pStyle w:val="StandardWeb"/>
      </w:pPr>
      <w:r>
        <w:t xml:space="preserve">Was </w:t>
      </w:r>
      <w:proofErr w:type="spellStart"/>
      <w:r>
        <w:t>hülf’s</w:t>
      </w:r>
      <w:proofErr w:type="spellEnd"/>
      <w:r>
        <w:t xml:space="preserve"> uns aber, wenn Du </w:t>
      </w:r>
      <w:r>
        <w:rPr>
          <w:rStyle w:val="Fett"/>
        </w:rPr>
        <w:t>Alles</w:t>
      </w:r>
      <w:r>
        <w:t xml:space="preserve"> hießest,</w:t>
      </w:r>
      <w:r>
        <w:br/>
        <w:t>Wenn Du uns an uns selber überließest?</w:t>
      </w:r>
    </w:p>
    <w:p w14:paraId="7412EFA3" w14:textId="77777777" w:rsidR="003C0074" w:rsidRDefault="003C0074" w:rsidP="003C0074">
      <w:pPr>
        <w:pStyle w:val="StandardWeb"/>
      </w:pPr>
      <w:r>
        <w:t>Drum zeiget uns Dein Geist, wie sich’s gebühret,-</w:t>
      </w:r>
      <w:r>
        <w:br/>
        <w:t xml:space="preserve">Der Namen </w:t>
      </w:r>
      <w:r>
        <w:rPr>
          <w:rStyle w:val="Fett"/>
        </w:rPr>
        <w:t>Kraft</w:t>
      </w:r>
      <w:r>
        <w:t xml:space="preserve">, die Du für uns </w:t>
      </w:r>
      <w:proofErr w:type="spellStart"/>
      <w:r>
        <w:t>geführet</w:t>
      </w:r>
      <w:proofErr w:type="spellEnd"/>
      <w:r>
        <w:t>.</w:t>
      </w:r>
    </w:p>
    <w:p w14:paraId="158038DA" w14:textId="77777777" w:rsidR="003C0074" w:rsidRDefault="003C0074" w:rsidP="003C0074">
      <w:pPr>
        <w:pStyle w:val="StandardWeb"/>
      </w:pPr>
      <w:r>
        <w:t xml:space="preserve">Weil Du die </w:t>
      </w:r>
      <w:r>
        <w:rPr>
          <w:rStyle w:val="Fett"/>
        </w:rPr>
        <w:t>Wahrheit</w:t>
      </w:r>
      <w:r>
        <w:t xml:space="preserve"> bist, wird Nichts gebrochen,</w:t>
      </w:r>
      <w:r>
        <w:br/>
        <w:t>Was Du in Deinem Worte hast versprochen.</w:t>
      </w:r>
    </w:p>
    <w:p w14:paraId="7311C7C0" w14:textId="77777777" w:rsidR="003C0074" w:rsidRDefault="003C0074" w:rsidP="003C0074">
      <w:pPr>
        <w:pStyle w:val="StandardWeb"/>
      </w:pPr>
      <w:r>
        <w:t>Drum segne uns mit allen Deinen Namen</w:t>
      </w:r>
      <w:r>
        <w:br/>
        <w:t>Bis an der Tag‘ ihr End‘ und ewig! Amen.</w:t>
      </w:r>
    </w:p>
    <w:p w14:paraId="0C2918AC" w14:textId="77777777" w:rsidR="003C0074" w:rsidRDefault="003C0074" w:rsidP="003C0074">
      <w:pPr>
        <w:pStyle w:val="StandardWeb"/>
      </w:pPr>
      <w:r>
        <w:rPr>
          <w:rStyle w:val="Hervorhebung"/>
        </w:rPr>
        <w:t>(1738 in Gemeinschaft mit seiner Gattin gedichtet.)</w:t>
      </w:r>
    </w:p>
    <w:p w14:paraId="53B42898" w14:textId="77777777" w:rsidR="00584F78" w:rsidRDefault="00584F78" w:rsidP="00584F78">
      <w:pPr>
        <w:pStyle w:val="berschrift1"/>
      </w:pPr>
      <w:r>
        <w:t>Herz und Herz vereint zusammen</w:t>
      </w:r>
    </w:p>
    <w:p w14:paraId="418631C0" w14:textId="77777777" w:rsidR="00584F78" w:rsidRDefault="00584F78" w:rsidP="00584F78">
      <w:pPr>
        <w:pStyle w:val="StandardWeb"/>
      </w:pPr>
      <w:r>
        <w:t>Herz und Herz vereint zusammen</w:t>
      </w:r>
      <w:r>
        <w:br/>
        <w:t>Sucht in Gottes Herzen Ruh‘;</w:t>
      </w:r>
      <w:r>
        <w:br/>
        <w:t>Lasset eure Liebesflammen</w:t>
      </w:r>
      <w:r>
        <w:br/>
        <w:t>Lodern auf den Heiland zu!</w:t>
      </w:r>
      <w:r>
        <w:br/>
        <w:t>Er das Haupt, wir Seine Glieder;</w:t>
      </w:r>
      <w:r>
        <w:br/>
        <w:t>Er das Licht, und wir der Schein;</w:t>
      </w:r>
      <w:r>
        <w:br/>
        <w:t>Er der Meister, wir die Brüder,</w:t>
      </w:r>
      <w:r>
        <w:br/>
        <w:t>Er ist unser, wir sind Sein!</w:t>
      </w:r>
    </w:p>
    <w:p w14:paraId="542F671E" w14:textId="77777777" w:rsidR="00584F78" w:rsidRDefault="00584F78" w:rsidP="00584F78">
      <w:pPr>
        <w:pStyle w:val="StandardWeb"/>
      </w:pPr>
      <w:r>
        <w:t>Kommt, ach kommt, ihr Gnadenkinder,</w:t>
      </w:r>
      <w:r>
        <w:br/>
        <w:t>Und erneuert euren Bund!</w:t>
      </w:r>
      <w:r>
        <w:br/>
        <w:t>Schwöret unserm Überwinder</w:t>
      </w:r>
      <w:r>
        <w:br/>
        <w:t>Lieb‘ und Treu‘ von Herzensgrund:</w:t>
      </w:r>
      <w:r>
        <w:br/>
        <w:t>Und wenn eurer Liebeskette</w:t>
      </w:r>
      <w:r>
        <w:br/>
        <w:t>Festigkeit und Stärke fehlt,</w:t>
      </w:r>
      <w:r>
        <w:br/>
        <w:t>O so flehet um die Wette,</w:t>
      </w:r>
      <w:r>
        <w:br/>
        <w:t>Bis sie Jesus wieder stählt!</w:t>
      </w:r>
    </w:p>
    <w:p w14:paraId="3993D7F8" w14:textId="77777777" w:rsidR="00584F78" w:rsidRDefault="00584F78" w:rsidP="00584F78">
      <w:pPr>
        <w:pStyle w:val="StandardWeb"/>
      </w:pPr>
      <w:r>
        <w:t>Tragt es unter euch, ihr Glieder,</w:t>
      </w:r>
      <w:r>
        <w:br/>
        <w:t>Auf so treues Lieben an,</w:t>
      </w:r>
      <w:r>
        <w:br/>
      </w:r>
      <w:r>
        <w:lastRenderedPageBreak/>
        <w:t>Dass ein Jeder für die Brüder</w:t>
      </w:r>
      <w:r>
        <w:br/>
        <w:t>Leib und Leben lassen kann!</w:t>
      </w:r>
      <w:r>
        <w:br/>
        <w:t xml:space="preserve">So hat uns der HErr </w:t>
      </w:r>
      <w:proofErr w:type="spellStart"/>
      <w:r>
        <w:t>geliebet</w:t>
      </w:r>
      <w:proofErr w:type="spellEnd"/>
      <w:r>
        <w:t>,</w:t>
      </w:r>
      <w:r>
        <w:br/>
        <w:t>So vergoss Er dort Sein Blut:</w:t>
      </w:r>
      <w:r>
        <w:br/>
        <w:t>Denkt doch, wie es Ihn betrübet,</w:t>
      </w:r>
      <w:r>
        <w:br/>
        <w:t>Wenn ihr selbst euch Eintrag tut!</w:t>
      </w:r>
    </w:p>
    <w:p w14:paraId="77D11869" w14:textId="77777777" w:rsidR="00584F78" w:rsidRDefault="00584F78" w:rsidP="00584F78">
      <w:pPr>
        <w:pStyle w:val="StandardWeb"/>
      </w:pPr>
      <w:r>
        <w:t>Einer reize doch den Andern,</w:t>
      </w:r>
      <w:r>
        <w:br/>
        <w:t>Kindlich, leidsam und gering</w:t>
      </w:r>
      <w:r>
        <w:br/>
        <w:t>Unserm Heiland nachzuwandern,</w:t>
      </w:r>
      <w:r>
        <w:br/>
        <w:t>Der für uns am Kreuze hing!</w:t>
      </w:r>
      <w:r>
        <w:br/>
        <w:t>Einer soll den Andern wecken,</w:t>
      </w:r>
      <w:r>
        <w:br/>
        <w:t>Alle Kräfte Tag für Tag</w:t>
      </w:r>
      <w:r>
        <w:br/>
        <w:t>Nach Vermögen darzustrecken,</w:t>
      </w:r>
      <w:r>
        <w:br/>
        <w:t>Dass man Ihm gefallen mag!</w:t>
      </w:r>
    </w:p>
    <w:p w14:paraId="2BA273C0" w14:textId="77777777" w:rsidR="00584F78" w:rsidRDefault="00584F78" w:rsidP="00584F78">
      <w:pPr>
        <w:pStyle w:val="StandardWeb"/>
      </w:pPr>
      <w:r>
        <w:t xml:space="preserve">Nichts nur, als des </w:t>
      </w:r>
      <w:proofErr w:type="spellStart"/>
      <w:r>
        <w:t>Bräut’gams</w:t>
      </w:r>
      <w:proofErr w:type="spellEnd"/>
      <w:r>
        <w:t xml:space="preserve"> Stimme,</w:t>
      </w:r>
      <w:r>
        <w:br/>
        <w:t>Sei die Regel unsrer Tat,</w:t>
      </w:r>
      <w:r>
        <w:br/>
        <w:t>Weil Er nicht im Löwengrimme</w:t>
      </w:r>
      <w:r>
        <w:br/>
        <w:t>Uns in Staub getreten hat,</w:t>
      </w:r>
      <w:r>
        <w:br/>
        <w:t>Sondern mit gehäuften Strömen</w:t>
      </w:r>
      <w:r>
        <w:br/>
        <w:t>Seines Bluts den Zorn ertränkt,</w:t>
      </w:r>
      <w:r>
        <w:br/>
        <w:t>Ei! so muss sich Jedes schämen,</w:t>
      </w:r>
      <w:r>
        <w:br/>
        <w:t>Das sich Ihm nicht willig schenkt.</w:t>
      </w:r>
    </w:p>
    <w:p w14:paraId="123F4D1E" w14:textId="77777777" w:rsidR="00584F78" w:rsidRDefault="00584F78" w:rsidP="00584F78">
      <w:pPr>
        <w:pStyle w:val="StandardWeb"/>
      </w:pPr>
      <w:r>
        <w:t>Halleluja! welche Höhen,</w:t>
      </w:r>
      <w:r>
        <w:br/>
        <w:t>Welche Tiefen reicher Gnad‘,</w:t>
      </w:r>
      <w:r>
        <w:br/>
        <w:t>Dass wir Dem in’s Herze sehen,</w:t>
      </w:r>
      <w:r>
        <w:br/>
        <w:t xml:space="preserve">Der uns so </w:t>
      </w:r>
      <w:proofErr w:type="spellStart"/>
      <w:r>
        <w:t>geliebet</w:t>
      </w:r>
      <w:proofErr w:type="spellEnd"/>
      <w:r>
        <w:t xml:space="preserve"> hat!</w:t>
      </w:r>
      <w:r>
        <w:br/>
        <w:t>Dass der Vater aller Geister,</w:t>
      </w:r>
      <w:r>
        <w:br/>
        <w:t>Der der Wunder Abgrund ist,</w:t>
      </w:r>
      <w:r>
        <w:br/>
        <w:t>Dass Du, unsichtbarer Meister,</w:t>
      </w:r>
      <w:r>
        <w:br/>
        <w:t>Uns so sichtbar nahe bist!</w:t>
      </w:r>
    </w:p>
    <w:p w14:paraId="217E2C80" w14:textId="71FE4F19" w:rsidR="00584F78" w:rsidRDefault="00584F78" w:rsidP="00584F78">
      <w:pPr>
        <w:pStyle w:val="StandardWeb"/>
      </w:pPr>
      <w:r>
        <w:t>Ach Du holder Freund, vereine</w:t>
      </w:r>
      <w:r>
        <w:br/>
        <w:t>Deine Dir geweihte Schar,</w:t>
      </w:r>
      <w:r>
        <w:br/>
        <w:t>Dass sie sich so herzlich meine,</w:t>
      </w:r>
      <w:r>
        <w:br/>
        <w:t>Wie’s Dein letzter Wille war!</w:t>
      </w:r>
      <w:r>
        <w:br/>
        <w:t>Ja, verbinde in der Wahrheit,</w:t>
      </w:r>
      <w:r>
        <w:br/>
        <w:t>Die Du selbst im Wesen bist.</w:t>
      </w:r>
      <w:r>
        <w:br/>
        <w:t>Alles, was von Deiner Klarheit</w:t>
      </w:r>
      <w:r>
        <w:br/>
        <w:t>In der Tat erleuchtet ist!</w:t>
      </w:r>
    </w:p>
    <w:p w14:paraId="007DF19C" w14:textId="77777777" w:rsidR="00584F78" w:rsidRDefault="00584F78" w:rsidP="00584F78">
      <w:pPr>
        <w:pStyle w:val="StandardWeb"/>
      </w:pPr>
      <w:r>
        <w:t>So wird Dein Gebet erfüllet:</w:t>
      </w:r>
      <w:r>
        <w:br/>
        <w:t>Dass der Vater alle die,</w:t>
      </w:r>
      <w:r>
        <w:br/>
        <w:t>Denen Du Dein Herz enthüllet,</w:t>
      </w:r>
      <w:r>
        <w:br/>
        <w:t>Auch in Seine Liebe zieh‘;</w:t>
      </w:r>
      <w:r>
        <w:br/>
        <w:t>Und dass, wie Du Eins mit ihnen,</w:t>
      </w:r>
      <w:r>
        <w:br/>
        <w:t xml:space="preserve">Also sie auch Eines </w:t>
      </w:r>
      <w:proofErr w:type="spellStart"/>
      <w:r>
        <w:t>sei’n</w:t>
      </w:r>
      <w:proofErr w:type="spellEnd"/>
      <w:r>
        <w:t>,</w:t>
      </w:r>
      <w:r>
        <w:br/>
        <w:t>Sich in wahrer Liebe dienen,</w:t>
      </w:r>
      <w:r>
        <w:br/>
        <w:t xml:space="preserve">Und einander gern </w:t>
      </w:r>
      <w:proofErr w:type="spellStart"/>
      <w:r>
        <w:t>erfreu’n</w:t>
      </w:r>
      <w:proofErr w:type="spellEnd"/>
      <w:r>
        <w:t>.</w:t>
      </w:r>
    </w:p>
    <w:p w14:paraId="7AAAAF9B" w14:textId="77777777" w:rsidR="00584F78" w:rsidRDefault="00584F78" w:rsidP="00584F78">
      <w:pPr>
        <w:pStyle w:val="StandardWeb"/>
      </w:pPr>
      <w:r>
        <w:lastRenderedPageBreak/>
        <w:t>Liebe! hast Du es geboten,</w:t>
      </w:r>
      <w:r>
        <w:br/>
        <w:t>Dass man Liebe üben soll:</w:t>
      </w:r>
      <w:r>
        <w:br/>
        <w:t>O so mache doch die toten,</w:t>
      </w:r>
      <w:r>
        <w:br/>
        <w:t>Trägen Geister lebensvoll,</w:t>
      </w:r>
      <w:r>
        <w:br/>
        <w:t>Zünde an die Liebesflamme,</w:t>
      </w:r>
      <w:r>
        <w:br/>
        <w:t>Dass ein Jeder sehen kann:</w:t>
      </w:r>
      <w:r>
        <w:br/>
        <w:t>Wir, als die von Einem Stamme,</w:t>
      </w:r>
      <w:r>
        <w:br/>
        <w:t xml:space="preserve">Stehen auch für </w:t>
      </w:r>
      <w:proofErr w:type="spellStart"/>
      <w:r>
        <w:t>Einen</w:t>
      </w:r>
      <w:proofErr w:type="spellEnd"/>
      <w:r>
        <w:t xml:space="preserve"> Mann!</w:t>
      </w:r>
    </w:p>
    <w:p w14:paraId="011FC786" w14:textId="77777777" w:rsidR="00584F78" w:rsidRDefault="00584F78" w:rsidP="00584F78">
      <w:pPr>
        <w:pStyle w:val="StandardWeb"/>
      </w:pPr>
      <w:r>
        <w:t>Lass uns so vereinigt werden,</w:t>
      </w:r>
      <w:r>
        <w:br/>
      </w:r>
      <w:proofErr w:type="spellStart"/>
      <w:r>
        <w:t>Wie</w:t>
      </w:r>
      <w:proofErr w:type="spellEnd"/>
      <w:r>
        <w:t xml:space="preserve"> Du mit dem Vater bist,</w:t>
      </w:r>
      <w:r>
        <w:br/>
        <w:t>Bis schon hier auf dieser Erden</w:t>
      </w:r>
      <w:r>
        <w:br/>
        <w:t>Kein getrenntes Glied mehr ist;</w:t>
      </w:r>
      <w:r>
        <w:br/>
        <w:t>Und allein von Deinem Brennen</w:t>
      </w:r>
      <w:r>
        <w:br/>
        <w:t>Nehme unser Licht den Schein;</w:t>
      </w:r>
      <w:r>
        <w:br/>
        <w:t>Also wird die Welt erkennen,</w:t>
      </w:r>
      <w:r>
        <w:br/>
        <w:t xml:space="preserve">Dass wir Deine Jünger </w:t>
      </w:r>
      <w:proofErr w:type="spellStart"/>
      <w:r>
        <w:t>sei’n</w:t>
      </w:r>
      <w:proofErr w:type="spellEnd"/>
      <w:r>
        <w:t>!</w:t>
      </w:r>
    </w:p>
    <w:p w14:paraId="3B360239" w14:textId="77777777" w:rsidR="00584F78" w:rsidRPr="00EA2908" w:rsidRDefault="00584F78" w:rsidP="00584F78">
      <w:pPr>
        <w:pStyle w:val="StandardWeb"/>
        <w:rPr>
          <w:i/>
        </w:rPr>
      </w:pPr>
      <w:r w:rsidRPr="00EA2908">
        <w:rPr>
          <w:i/>
        </w:rPr>
        <w:t>(1725.)</w:t>
      </w:r>
    </w:p>
    <w:p w14:paraId="50D47825" w14:textId="77777777" w:rsidR="00A07C03" w:rsidRDefault="00A07C03" w:rsidP="00A07C03">
      <w:pPr>
        <w:pStyle w:val="berschrift1"/>
      </w:pPr>
      <w:r>
        <w:t>Hier ist Nacht</w:t>
      </w:r>
    </w:p>
    <w:p w14:paraId="0211F677" w14:textId="77777777" w:rsidR="00A07C03" w:rsidRDefault="00A07C03" w:rsidP="00A07C03">
      <w:pPr>
        <w:pStyle w:val="StandardWeb"/>
      </w:pPr>
      <w:r>
        <w:t>Hier ist Nacht,</w:t>
      </w:r>
      <w:r>
        <w:br/>
        <w:t>Dort ist Pracht!</w:t>
      </w:r>
      <w:r>
        <w:br/>
        <w:t xml:space="preserve">Dort ist Mut, hier </w:t>
      </w:r>
      <w:proofErr w:type="spellStart"/>
      <w:r>
        <w:t>Sorglichkeit</w:t>
      </w:r>
      <w:proofErr w:type="spellEnd"/>
      <w:r>
        <w:t>;</w:t>
      </w:r>
      <w:r>
        <w:br/>
        <w:t>Der Tag bringt bangen Kummer,</w:t>
      </w:r>
      <w:r>
        <w:br/>
        <w:t>Die Nächte trägen Schlummer;</w:t>
      </w:r>
      <w:r>
        <w:br/>
        <w:t>Hier wacht man, Gift zu schäumen,</w:t>
      </w:r>
      <w:r>
        <w:br/>
        <w:t>Und lässt sich Gutes träumen.</w:t>
      </w:r>
      <w:r>
        <w:br/>
        <w:t>Menschenchöre,</w:t>
      </w:r>
      <w:r>
        <w:br/>
        <w:t>Engelheere,</w:t>
      </w:r>
      <w:r>
        <w:br/>
        <w:t>Einem König</w:t>
      </w:r>
      <w:r>
        <w:br/>
        <w:t>Untertänig:</w:t>
      </w:r>
      <w:r>
        <w:br/>
        <w:t xml:space="preserve">Dass ihr euch so fremde seid! </w:t>
      </w:r>
    </w:p>
    <w:p w14:paraId="0628F09A" w14:textId="77777777" w:rsidR="00A07C03" w:rsidRDefault="00A07C03" w:rsidP="00A07C03">
      <w:pPr>
        <w:pStyle w:val="StandardWeb"/>
      </w:pPr>
      <w:r>
        <w:t>Geist des HErrn!</w:t>
      </w:r>
      <w:r>
        <w:br/>
        <w:t>Morgenstern!</w:t>
      </w:r>
      <w:r>
        <w:br/>
        <w:t>Und Du Ursprung der Natur:</w:t>
      </w:r>
      <w:r>
        <w:br/>
        <w:t xml:space="preserve">Wenn eure Donner </w:t>
      </w:r>
      <w:proofErr w:type="spellStart"/>
      <w:r>
        <w:t>red’ten</w:t>
      </w:r>
      <w:proofErr w:type="spellEnd"/>
      <w:r>
        <w:t>!</w:t>
      </w:r>
      <w:r>
        <w:br/>
        <w:t>Ein Geist in Liebesketten</w:t>
      </w:r>
      <w:r>
        <w:br/>
        <w:t xml:space="preserve">Kann keine </w:t>
      </w:r>
      <w:proofErr w:type="spellStart"/>
      <w:r>
        <w:t>Stimm</w:t>
      </w:r>
      <w:proofErr w:type="spellEnd"/>
      <w:r>
        <w:t>‘ aufbringen,</w:t>
      </w:r>
      <w:r>
        <w:br/>
        <w:t>Die Geister zu besingen.</w:t>
      </w:r>
      <w:r>
        <w:br/>
        <w:t>O, Du Meister</w:t>
      </w:r>
      <w:r>
        <w:br/>
        <w:t>Aller Geister,</w:t>
      </w:r>
      <w:r>
        <w:br/>
        <w:t>Die Dir grünen,</w:t>
      </w:r>
      <w:r>
        <w:br/>
        <w:t>Die Dir dienen,</w:t>
      </w:r>
      <w:r>
        <w:br/>
        <w:t xml:space="preserve">Hilf uns selber auf die Spur. </w:t>
      </w:r>
    </w:p>
    <w:p w14:paraId="6BA2EE5B" w14:textId="77777777" w:rsidR="00A07C03" w:rsidRDefault="00A07C03" w:rsidP="00A07C03">
      <w:pPr>
        <w:pStyle w:val="StandardWeb"/>
      </w:pPr>
      <w:r>
        <w:t>Cherubim,</w:t>
      </w:r>
      <w:r>
        <w:br/>
        <w:t>Seraphim,</w:t>
      </w:r>
      <w:r>
        <w:br/>
        <w:t>Stehend vor dem Morgenstern,</w:t>
      </w:r>
      <w:r>
        <w:br/>
      </w:r>
      <w:r>
        <w:lastRenderedPageBreak/>
        <w:t xml:space="preserve">Die all </w:t>
      </w:r>
      <w:proofErr w:type="spellStart"/>
      <w:r>
        <w:t>gewalt’gen</w:t>
      </w:r>
      <w:proofErr w:type="spellEnd"/>
      <w:r>
        <w:t xml:space="preserve"> Herren,</w:t>
      </w:r>
      <w:r>
        <w:br/>
        <w:t>Den Abgrund zu versperren,</w:t>
      </w:r>
      <w:r>
        <w:br/>
        <w:t>Und Eden zu verhauen:</w:t>
      </w:r>
      <w:r>
        <w:br/>
        <w:t>Die bücken sich, zu schauen</w:t>
      </w:r>
      <w:r>
        <w:br/>
        <w:t>Gott mit Demut,</w:t>
      </w:r>
      <w:r>
        <w:br/>
        <w:t>Uns mit Wehmut;</w:t>
      </w:r>
      <w:r>
        <w:br/>
        <w:t>Ihre Flügel</w:t>
      </w:r>
      <w:r>
        <w:br/>
        <w:t>Sind die Siegel</w:t>
      </w:r>
      <w:r>
        <w:br/>
        <w:t xml:space="preserve">Ihrer Ehrfurcht vor dem HErrn. </w:t>
      </w:r>
    </w:p>
    <w:p w14:paraId="649F028C" w14:textId="77777777" w:rsidR="00A07C03" w:rsidRDefault="00A07C03" w:rsidP="00A07C03">
      <w:pPr>
        <w:pStyle w:val="StandardWeb"/>
      </w:pPr>
      <w:r>
        <w:t>Schauet an,</w:t>
      </w:r>
      <w:r>
        <w:br/>
        <w:t>Wer da kann!</w:t>
      </w:r>
      <w:r>
        <w:br/>
        <w:t>Denn es ist kein eitler Traum</w:t>
      </w:r>
      <w:r>
        <w:br/>
        <w:t xml:space="preserve">Der in die Welt </w:t>
      </w:r>
      <w:proofErr w:type="spellStart"/>
      <w:r>
        <w:t>versunk’nen</w:t>
      </w:r>
      <w:proofErr w:type="spellEnd"/>
      <w:r>
        <w:t>,</w:t>
      </w:r>
      <w:r>
        <w:br/>
        <w:t xml:space="preserve">Von Eitelkeiten </w:t>
      </w:r>
      <w:proofErr w:type="spellStart"/>
      <w:r>
        <w:t>trunknen</w:t>
      </w:r>
      <w:proofErr w:type="spellEnd"/>
      <w:r>
        <w:br/>
        <w:t xml:space="preserve">Und </w:t>
      </w:r>
      <w:proofErr w:type="spellStart"/>
      <w:r>
        <w:t>fleischgeword’nen</w:t>
      </w:r>
      <w:proofErr w:type="spellEnd"/>
      <w:r>
        <w:t xml:space="preserve"> Wesen,</w:t>
      </w:r>
      <w:r>
        <w:br/>
        <w:t>Das Geisterbuch zu lesen.</w:t>
      </w:r>
      <w:r>
        <w:br/>
        <w:t>Wenn die Sinnen</w:t>
      </w:r>
      <w:r>
        <w:br/>
        <w:t>Licht gewinnen,</w:t>
      </w:r>
      <w:r>
        <w:br/>
        <w:t>Dann, dann taugen</w:t>
      </w:r>
      <w:r>
        <w:br/>
        <w:t>Erst die Augen</w:t>
      </w:r>
      <w:r>
        <w:br/>
        <w:t xml:space="preserve">Für der Engel heitern Raum! </w:t>
      </w:r>
    </w:p>
    <w:p w14:paraId="43319C56" w14:textId="77777777" w:rsidR="00A07C03" w:rsidRDefault="00A07C03" w:rsidP="00A07C03">
      <w:pPr>
        <w:pStyle w:val="StandardWeb"/>
      </w:pPr>
      <w:r>
        <w:t>Fürstenvolk,</w:t>
      </w:r>
      <w:r>
        <w:br/>
      </w:r>
      <w:proofErr w:type="spellStart"/>
      <w:r>
        <w:t>Thronenvolk</w:t>
      </w:r>
      <w:proofErr w:type="spellEnd"/>
      <w:r>
        <w:br/>
        <w:t>Um den Stuhl zur Hand der Kraft</w:t>
      </w:r>
      <w:r>
        <w:br/>
        <w:t>Des großen Patriarchen</w:t>
      </w:r>
      <w:r>
        <w:br/>
        <w:t>von allen Gnadenarchen,</w:t>
      </w:r>
      <w:r>
        <w:br/>
        <w:t>Der, göttlich angezogen,</w:t>
      </w:r>
      <w:r>
        <w:br/>
        <w:t xml:space="preserve">Sitzt auf dem </w:t>
      </w:r>
      <w:proofErr w:type="spellStart"/>
      <w:r>
        <w:t>prächt’gen</w:t>
      </w:r>
      <w:proofErr w:type="spellEnd"/>
      <w:r>
        <w:t xml:space="preserve"> Bogen!</w:t>
      </w:r>
      <w:r>
        <w:br/>
        <w:t>Heilige Wächter</w:t>
      </w:r>
      <w:r>
        <w:br/>
        <w:t>Der Geschlechter</w:t>
      </w:r>
      <w:r>
        <w:br/>
        <w:t>Der erkauften</w:t>
      </w:r>
      <w:r>
        <w:br/>
        <w:t>Und getauften Friedensbunds-Genossenschaft:</w:t>
      </w:r>
    </w:p>
    <w:p w14:paraId="61476329" w14:textId="77777777" w:rsidR="00A07C03" w:rsidRDefault="00A07C03" w:rsidP="00A07C03">
      <w:pPr>
        <w:pStyle w:val="StandardWeb"/>
      </w:pPr>
      <w:r>
        <w:t>Möchten wir</w:t>
      </w:r>
      <w:r>
        <w:br/>
        <w:t>Dies Revier,</w:t>
      </w:r>
      <w:r>
        <w:br/>
        <w:t>Was Gefahr es immer hat,</w:t>
      </w:r>
      <w:r>
        <w:br/>
        <w:t>Mit mächtigem Vertrauen</w:t>
      </w:r>
      <w:r>
        <w:br/>
        <w:t>Auf unsern König bauen!</w:t>
      </w:r>
      <w:r>
        <w:br/>
        <w:t>Er ist der Gott der Geister,</w:t>
      </w:r>
      <w:r>
        <w:br/>
        <w:t>Der Engel Ordensmeister,</w:t>
      </w:r>
      <w:r>
        <w:br/>
        <w:t>Und die Heere</w:t>
      </w:r>
      <w:r>
        <w:br/>
        <w:t>Seiner Ehre</w:t>
      </w:r>
      <w:r>
        <w:br/>
        <w:t>Geh’n und schlagen</w:t>
      </w:r>
      <w:r>
        <w:br/>
        <w:t>Flammenwagen</w:t>
      </w:r>
      <w:r>
        <w:br/>
        <w:t xml:space="preserve">Rings um unsre Lagerstatt. </w:t>
      </w:r>
    </w:p>
    <w:p w14:paraId="0AB40685" w14:textId="77777777" w:rsidR="00A07C03" w:rsidRDefault="00A07C03" w:rsidP="00A07C03">
      <w:pPr>
        <w:pStyle w:val="StandardWeb"/>
      </w:pPr>
      <w:r>
        <w:t>Nehmt die Hand</w:t>
      </w:r>
      <w:r>
        <w:br/>
        <w:t>Auf das Band</w:t>
      </w:r>
      <w:r>
        <w:br/>
        <w:t xml:space="preserve">Einer </w:t>
      </w:r>
      <w:proofErr w:type="spellStart"/>
      <w:r>
        <w:t>heil‘gen</w:t>
      </w:r>
      <w:proofErr w:type="spellEnd"/>
      <w:r>
        <w:t xml:space="preserve"> Brüderschaft!</w:t>
      </w:r>
      <w:r>
        <w:br/>
      </w:r>
      <w:r>
        <w:lastRenderedPageBreak/>
        <w:t>Wir wollen uns verschwören</w:t>
      </w:r>
      <w:r>
        <w:br/>
        <w:t xml:space="preserve">Zu Lieb‘- und </w:t>
      </w:r>
      <w:proofErr w:type="spellStart"/>
      <w:r>
        <w:t>Lobechören</w:t>
      </w:r>
      <w:proofErr w:type="spellEnd"/>
      <w:r>
        <w:t>.</w:t>
      </w:r>
      <w:r>
        <w:br/>
        <w:t>Dass Gott und Seinem Sohne,</w:t>
      </w:r>
      <w:r>
        <w:br/>
        <w:t>Wie auch dem Geist im Throne,</w:t>
      </w:r>
      <w:r>
        <w:br/>
      </w:r>
      <w:proofErr w:type="spellStart"/>
      <w:r>
        <w:t>Unverweilig</w:t>
      </w:r>
      <w:proofErr w:type="spellEnd"/>
      <w:r>
        <w:t>:</w:t>
      </w:r>
      <w:r>
        <w:br/>
        <w:t>„Heilig, heilig,</w:t>
      </w:r>
      <w:r>
        <w:br/>
        <w:t>Heilig!“ töne;</w:t>
      </w:r>
      <w:r>
        <w:br/>
        <w:t>Wir sind Söhne,</w:t>
      </w:r>
      <w:r>
        <w:br/>
        <w:t xml:space="preserve">Wir sind Zeugen eurer Kraft. </w:t>
      </w:r>
    </w:p>
    <w:p w14:paraId="68F60EB6" w14:textId="77777777" w:rsidR="003C0074" w:rsidRDefault="003C0074" w:rsidP="003C0074">
      <w:pPr>
        <w:pStyle w:val="berschrift1"/>
      </w:pPr>
      <w:r>
        <w:t>Hört! ich will euch nicht verschweigen</w:t>
      </w:r>
    </w:p>
    <w:p w14:paraId="429F45C4" w14:textId="77777777" w:rsidR="003C0074" w:rsidRDefault="003C0074" w:rsidP="003C0074">
      <w:pPr>
        <w:pStyle w:val="StandardWeb"/>
      </w:pPr>
      <w:r>
        <w:t>Hört! ich will euch nicht verschweigen</w:t>
      </w:r>
      <w:r>
        <w:br/>
        <w:t>Tiefen, so die Höhen zeugen,</w:t>
      </w:r>
      <w:r>
        <w:br/>
        <w:t>Und die Wesen übersteigen,</w:t>
      </w:r>
      <w:r>
        <w:br/>
        <w:t xml:space="preserve">Einen, welcher Alles ist! </w:t>
      </w:r>
    </w:p>
    <w:p w14:paraId="73444E63" w14:textId="77777777" w:rsidR="003C0074" w:rsidRDefault="003C0074" w:rsidP="003C0074">
      <w:pPr>
        <w:pStyle w:val="StandardWeb"/>
      </w:pPr>
      <w:r>
        <w:t xml:space="preserve">Paulus drang </w:t>
      </w:r>
      <w:proofErr w:type="spellStart"/>
      <w:r>
        <w:t>durch’s</w:t>
      </w:r>
      <w:proofErr w:type="spellEnd"/>
      <w:r>
        <w:t xml:space="preserve"> Sterngebäude</w:t>
      </w:r>
      <w:r>
        <w:br/>
        <w:t>Und die Himmel alle beide,</w:t>
      </w:r>
      <w:r>
        <w:br/>
        <w:t>Und im dritten Saal der Freude</w:t>
      </w:r>
      <w:r>
        <w:br/>
        <w:t xml:space="preserve">Hört er Unaussprechliches. </w:t>
      </w:r>
    </w:p>
    <w:p w14:paraId="1E80122B" w14:textId="77777777" w:rsidR="003C0074" w:rsidRDefault="003C0074" w:rsidP="003C0074">
      <w:pPr>
        <w:pStyle w:val="StandardWeb"/>
      </w:pPr>
      <w:r>
        <w:t>Er erblickte Seltenheiten,</w:t>
      </w:r>
      <w:r>
        <w:br/>
        <w:t>Aufgedeckte Heimlichkeiten,</w:t>
      </w:r>
      <w:r>
        <w:br/>
        <w:t>Die Verfassung aller Zeiten,</w:t>
      </w:r>
      <w:r>
        <w:br/>
        <w:t xml:space="preserve">Und die Ordnung unsers Heils. </w:t>
      </w:r>
    </w:p>
    <w:p w14:paraId="3245CC2C" w14:textId="77777777" w:rsidR="003C0074" w:rsidRDefault="003C0074" w:rsidP="003C0074">
      <w:pPr>
        <w:pStyle w:val="StandardWeb"/>
      </w:pPr>
      <w:r>
        <w:t>Alles sah er dort im Einen,</w:t>
      </w:r>
      <w:r>
        <w:br/>
        <w:t>Große Dinge mit den kleinen;</w:t>
      </w:r>
      <w:r>
        <w:br/>
        <w:t>Alles muss durch Ihn erscheinen,</w:t>
      </w:r>
      <w:r>
        <w:br/>
        <w:t xml:space="preserve">Alles ist durch Ihn gesetzt. </w:t>
      </w:r>
    </w:p>
    <w:p w14:paraId="3AB67193" w14:textId="2C1A392D" w:rsidR="003C0074" w:rsidRDefault="003C0074" w:rsidP="003C0074">
      <w:pPr>
        <w:pStyle w:val="StandardWeb"/>
      </w:pPr>
      <w:r>
        <w:t>Was für Pracht hat Christus immer!</w:t>
      </w:r>
      <w:r>
        <w:br/>
        <w:t xml:space="preserve">Was für </w:t>
      </w:r>
      <w:proofErr w:type="spellStart"/>
      <w:r>
        <w:t>majestät’schen</w:t>
      </w:r>
      <w:proofErr w:type="spellEnd"/>
      <w:r>
        <w:t xml:space="preserve"> Schimmer,</w:t>
      </w:r>
      <w:r>
        <w:br/>
      </w:r>
      <w:proofErr w:type="spellStart"/>
      <w:r>
        <w:t>Hingezückt</w:t>
      </w:r>
      <w:proofErr w:type="spellEnd"/>
      <w:r>
        <w:t xml:space="preserve"> </w:t>
      </w:r>
      <w:proofErr w:type="spellStart"/>
      <w:r>
        <w:t>vor’s</w:t>
      </w:r>
      <w:proofErr w:type="spellEnd"/>
      <w:r>
        <w:t xml:space="preserve"> Königszimmer,</w:t>
      </w:r>
      <w:r>
        <w:br/>
        <w:t>Hat’s Johannes angeschaut</w:t>
      </w:r>
      <w:r w:rsidR="00E123C5">
        <w:rPr>
          <w:rStyle w:val="Funotenzeichen"/>
        </w:rPr>
        <w:footnoteReference w:id="14"/>
      </w:r>
      <w:r>
        <w:t xml:space="preserve">! </w:t>
      </w:r>
    </w:p>
    <w:p w14:paraId="042FFA16" w14:textId="77777777" w:rsidR="003C0074" w:rsidRDefault="003C0074" w:rsidP="003C0074">
      <w:pPr>
        <w:pStyle w:val="StandardWeb"/>
      </w:pPr>
      <w:r>
        <w:t>Niemand zwar ermisst die Gottheit,</w:t>
      </w:r>
      <w:r>
        <w:br/>
        <w:t>Und die ungeteilte Einheit,</w:t>
      </w:r>
      <w:r>
        <w:br/>
        <w:t>Und die unvermischte Dreiheit;</w:t>
      </w:r>
      <w:r>
        <w:br/>
        <w:t xml:space="preserve">Doch die Salbung lehret viel. </w:t>
      </w:r>
    </w:p>
    <w:p w14:paraId="3F99BDC3" w14:textId="77777777" w:rsidR="003C0074" w:rsidRDefault="003C0074" w:rsidP="003C0074">
      <w:pPr>
        <w:pStyle w:val="StandardWeb"/>
      </w:pPr>
      <w:r>
        <w:t>Leer‘ dich aus! Er wird dich füllen;</w:t>
      </w:r>
      <w:r>
        <w:br/>
        <w:t>Setze dich! Er wird dich stillen;</w:t>
      </w:r>
      <w:r>
        <w:br/>
        <w:t>Schweig‘, so sagt er Seinen Willen;</w:t>
      </w:r>
      <w:r>
        <w:br/>
        <w:t xml:space="preserve">Wisse Nichts, so lernst du Ihn! </w:t>
      </w:r>
    </w:p>
    <w:p w14:paraId="0811BC48" w14:textId="77777777" w:rsidR="003C0074" w:rsidRDefault="003C0074" w:rsidP="003C0074">
      <w:pPr>
        <w:pStyle w:val="StandardWeb"/>
      </w:pPr>
      <w:r>
        <w:t>Lass das Tier am Berge stehen;</w:t>
      </w:r>
      <w:r>
        <w:br/>
        <w:t>Zeuch die Schuhe von den Zehen,</w:t>
      </w:r>
      <w:r>
        <w:br/>
      </w:r>
      <w:r>
        <w:lastRenderedPageBreak/>
        <w:t xml:space="preserve">Und </w:t>
      </w:r>
      <w:proofErr w:type="spellStart"/>
      <w:r>
        <w:t>durchfleug</w:t>
      </w:r>
      <w:proofErr w:type="spellEnd"/>
      <w:r>
        <w:t xml:space="preserve"> im Geist die Höhen,</w:t>
      </w:r>
      <w:r>
        <w:br/>
        <w:t>Und die Tal‘ der Ewigkeit!</w:t>
      </w:r>
    </w:p>
    <w:p w14:paraId="2B70D2DA" w14:textId="77777777" w:rsidR="003C0074" w:rsidRDefault="003C0074" w:rsidP="003C0074">
      <w:pPr>
        <w:pStyle w:val="StandardWeb"/>
      </w:pPr>
      <w:r>
        <w:t xml:space="preserve">Auf den </w:t>
      </w:r>
      <w:proofErr w:type="spellStart"/>
      <w:r>
        <w:t>unterstieg’nen</w:t>
      </w:r>
      <w:proofErr w:type="spellEnd"/>
      <w:r>
        <w:t xml:space="preserve"> Spitzen</w:t>
      </w:r>
      <w:r>
        <w:br/>
        <w:t>Sieh den Erstgebornen sitzen,</w:t>
      </w:r>
      <w:r>
        <w:br/>
        <w:t>Aus dem alle Wesen blitzen!</w:t>
      </w:r>
      <w:r>
        <w:br/>
        <w:t>Denn Er ist das A und O.</w:t>
      </w:r>
    </w:p>
    <w:p w14:paraId="2255AD9E" w14:textId="77777777" w:rsidR="003C0074" w:rsidRDefault="003C0074" w:rsidP="003C0074">
      <w:pPr>
        <w:pStyle w:val="StandardWeb"/>
      </w:pPr>
      <w:r>
        <w:t>Ihn muss man im Vater grüßen,</w:t>
      </w:r>
      <w:r>
        <w:br/>
        <w:t>Und aus Ihm den Vater schließen,</w:t>
      </w:r>
      <w:r>
        <w:br/>
        <w:t>Und der Geist von Beiden fließen</w:t>
      </w:r>
      <w:r>
        <w:br/>
        <w:t xml:space="preserve">Als ein </w:t>
      </w:r>
      <w:proofErr w:type="spellStart"/>
      <w:r>
        <w:t>hellkristall’ner</w:t>
      </w:r>
      <w:proofErr w:type="spellEnd"/>
      <w:r>
        <w:t xml:space="preserve"> Strom.</w:t>
      </w:r>
    </w:p>
    <w:p w14:paraId="4BF2579F" w14:textId="77777777" w:rsidR="003C0074" w:rsidRDefault="003C0074" w:rsidP="003C0074">
      <w:pPr>
        <w:pStyle w:val="StandardWeb"/>
      </w:pPr>
      <w:r>
        <w:t>Alles muss auf Ihn sich gründen,</w:t>
      </w:r>
      <w:r>
        <w:br/>
        <w:t>Alles muss Ihn wiederfinden,</w:t>
      </w:r>
      <w:r>
        <w:br/>
        <w:t>In Ihm werden und verschwinden,</w:t>
      </w:r>
      <w:r>
        <w:br/>
        <w:t xml:space="preserve">Der der Wiederbringer ist. </w:t>
      </w:r>
    </w:p>
    <w:p w14:paraId="2B1844B5" w14:textId="77777777" w:rsidR="003C0074" w:rsidRDefault="003C0074" w:rsidP="003C0074">
      <w:pPr>
        <w:pStyle w:val="StandardWeb"/>
      </w:pPr>
      <w:r>
        <w:t>Alles muss in Ihm sich fassen,</w:t>
      </w:r>
      <w:r>
        <w:br/>
        <w:t>Und Ihn mit sich machen lassen,</w:t>
      </w:r>
      <w:r>
        <w:br/>
        <w:t>Und in Ihm zusammen passen</w:t>
      </w:r>
      <w:r>
        <w:br/>
        <w:t xml:space="preserve">Zu dem allgemeinen Bau. </w:t>
      </w:r>
    </w:p>
    <w:p w14:paraId="5D109457" w14:textId="77777777" w:rsidR="003C0074" w:rsidRDefault="003C0074" w:rsidP="003C0074">
      <w:pPr>
        <w:pStyle w:val="StandardWeb"/>
      </w:pPr>
      <w:r>
        <w:t>Er vermehrt sich nach Gefallen,</w:t>
      </w:r>
      <w:r>
        <w:br/>
        <w:t>Ändert sich nicht in dem Allen;</w:t>
      </w:r>
      <w:r>
        <w:br/>
        <w:t>So viel Sachen aus Ihm wallen,</w:t>
      </w:r>
      <w:r>
        <w:br/>
        <w:t>Bleibt er doch Derselbige.</w:t>
      </w:r>
    </w:p>
    <w:p w14:paraId="6017BD79" w14:textId="77777777" w:rsidR="003C0074" w:rsidRDefault="003C0074" w:rsidP="003C0074">
      <w:pPr>
        <w:pStyle w:val="StandardWeb"/>
      </w:pPr>
      <w:r>
        <w:t>Er, der Gott-Mensch, ist der Eine,</w:t>
      </w:r>
      <w:r>
        <w:br/>
        <w:t>Ob er auch verschieden scheine,</w:t>
      </w:r>
      <w:r>
        <w:br/>
        <w:t>Und mit Vielem sich vereine;</w:t>
      </w:r>
      <w:r>
        <w:br/>
        <w:t>Er ist sich beständig gleich.</w:t>
      </w:r>
    </w:p>
    <w:p w14:paraId="09CCAC11" w14:textId="77777777" w:rsidR="003C0074" w:rsidRDefault="003C0074" w:rsidP="003C0074">
      <w:pPr>
        <w:pStyle w:val="StandardWeb"/>
      </w:pPr>
      <w:r>
        <w:t>Eins, das sonst gering und kleine,</w:t>
      </w:r>
      <w:r>
        <w:br/>
        <w:t>Und an sich der Zahlen keine,</w:t>
      </w:r>
      <w:r>
        <w:br/>
        <w:t xml:space="preserve">Ist die </w:t>
      </w:r>
      <w:proofErr w:type="spellStart"/>
      <w:r>
        <w:t>größt</w:t>
      </w:r>
      <w:proofErr w:type="spellEnd"/>
      <w:r>
        <w:t>, und bleibt das Eine,</w:t>
      </w:r>
      <w:r>
        <w:br/>
        <w:t>Wenn es Millionen macht.</w:t>
      </w:r>
    </w:p>
    <w:p w14:paraId="0BF1CB3D" w14:textId="77777777" w:rsidR="003C0074" w:rsidRDefault="003C0074" w:rsidP="003C0074">
      <w:pPr>
        <w:pStyle w:val="StandardWeb"/>
      </w:pPr>
      <w:r>
        <w:t>Gott, das Wort, hat’s so gehalten;</w:t>
      </w:r>
      <w:r>
        <w:br/>
        <w:t>Er muss aller Dinge walten,</w:t>
      </w:r>
      <w:r>
        <w:br/>
        <w:t>Dringt durch allerlei Gestalten;</w:t>
      </w:r>
      <w:r>
        <w:br/>
        <w:t>Alle Art rührt her von Ihm.</w:t>
      </w:r>
    </w:p>
    <w:p w14:paraId="560EAC70" w14:textId="77777777" w:rsidR="003C0074" w:rsidRDefault="003C0074" w:rsidP="003C0074">
      <w:pPr>
        <w:pStyle w:val="StandardWeb"/>
      </w:pPr>
      <w:r>
        <w:t>Dieses All kennt keine Zeile,</w:t>
      </w:r>
      <w:r>
        <w:br/>
        <w:t xml:space="preserve">Ob es schon </w:t>
      </w:r>
      <w:proofErr w:type="spellStart"/>
      <w:r>
        <w:t>durch’s</w:t>
      </w:r>
      <w:proofErr w:type="spellEnd"/>
      <w:r>
        <w:t xml:space="preserve"> Ganze eile,</w:t>
      </w:r>
      <w:r>
        <w:br/>
        <w:t>Und durchwandre alle Teile.</w:t>
      </w:r>
      <w:r>
        <w:br/>
        <w:t>Alles lebet auf in Ihm.</w:t>
      </w:r>
    </w:p>
    <w:p w14:paraId="0BFA3742" w14:textId="77777777" w:rsidR="003C0074" w:rsidRDefault="003C0074" w:rsidP="003C0074">
      <w:pPr>
        <w:pStyle w:val="StandardWeb"/>
      </w:pPr>
      <w:r>
        <w:t>Er lässt alle Ordnung stellen,</w:t>
      </w:r>
      <w:r>
        <w:br/>
        <w:t>Alles Gute von sich schwellen;</w:t>
      </w:r>
      <w:r>
        <w:br/>
      </w:r>
      <w:r>
        <w:lastRenderedPageBreak/>
        <w:t xml:space="preserve">Seine </w:t>
      </w:r>
      <w:proofErr w:type="spellStart"/>
      <w:r>
        <w:t>unerschaff’nen</w:t>
      </w:r>
      <w:proofErr w:type="spellEnd"/>
      <w:r>
        <w:t xml:space="preserve"> Quellen</w:t>
      </w:r>
      <w:r>
        <w:br/>
        <w:t xml:space="preserve">Untermengen Tief‘ und </w:t>
      </w:r>
      <w:proofErr w:type="spellStart"/>
      <w:r>
        <w:t>Höh</w:t>
      </w:r>
      <w:proofErr w:type="spellEnd"/>
      <w:r>
        <w:t>‘.</w:t>
      </w:r>
    </w:p>
    <w:p w14:paraId="1926880A" w14:textId="77777777" w:rsidR="003C0074" w:rsidRDefault="003C0074" w:rsidP="003C0074">
      <w:pPr>
        <w:pStyle w:val="StandardWeb"/>
      </w:pPr>
      <w:r>
        <w:t>Wenn auch bloß die Engelchöre</w:t>
      </w:r>
      <w:r>
        <w:br/>
        <w:t>Und kein Mensch gefallen wäre,</w:t>
      </w:r>
      <w:r>
        <w:br/>
        <w:t>Wäre Gott und unsrem Heere</w:t>
      </w:r>
      <w:r>
        <w:br/>
        <w:t>Allemal ein Mittler not.</w:t>
      </w:r>
    </w:p>
    <w:p w14:paraId="763DAFC9" w14:textId="77777777" w:rsidR="003C0074" w:rsidRDefault="003C0074" w:rsidP="003C0074">
      <w:pPr>
        <w:pStyle w:val="StandardWeb"/>
      </w:pPr>
      <w:r>
        <w:t>Zu der reinen Gottheit Stätte</w:t>
      </w:r>
      <w:r>
        <w:br/>
        <w:t>Naht kein menschliches Geräte,</w:t>
      </w:r>
      <w:r>
        <w:br/>
        <w:t>Bis der Eine zwischentrete:</w:t>
      </w:r>
      <w:r>
        <w:br/>
        <w:t>Gottes Sohn von Ewigkeit.</w:t>
      </w:r>
    </w:p>
    <w:p w14:paraId="378DAF27" w14:textId="77777777" w:rsidR="003C0074" w:rsidRDefault="003C0074" w:rsidP="003C0074">
      <w:pPr>
        <w:pStyle w:val="StandardWeb"/>
      </w:pPr>
      <w:r>
        <w:t xml:space="preserve">Alle </w:t>
      </w:r>
      <w:proofErr w:type="spellStart"/>
      <w:r>
        <w:t>sel’ge</w:t>
      </w:r>
      <w:proofErr w:type="spellEnd"/>
      <w:r>
        <w:t xml:space="preserve"> Himmelshorden</w:t>
      </w:r>
      <w:r>
        <w:br/>
        <w:t>Und der ganze Menschenorden</w:t>
      </w:r>
      <w:r>
        <w:br/>
        <w:t>Sind in Christo Eins geworden,</w:t>
      </w:r>
      <w:r>
        <w:br/>
        <w:t xml:space="preserve">Welcher heut‘ und gestern ist. </w:t>
      </w:r>
    </w:p>
    <w:p w14:paraId="51852BD5" w14:textId="77777777" w:rsidR="003C0074" w:rsidRDefault="003C0074" w:rsidP="003C0074">
      <w:pPr>
        <w:pStyle w:val="StandardWeb"/>
      </w:pPr>
      <w:r>
        <w:t>Dieser ist das Haupt von Allen,</w:t>
      </w:r>
      <w:r>
        <w:br/>
        <w:t>Was nur kann in’s Auge fallen,</w:t>
      </w:r>
      <w:r>
        <w:br/>
        <w:t>Und der unsichtbaren Hallen,</w:t>
      </w:r>
      <w:r>
        <w:br/>
        <w:t xml:space="preserve">Und </w:t>
      </w:r>
      <w:proofErr w:type="spellStart"/>
      <w:r>
        <w:t>so weit</w:t>
      </w:r>
      <w:proofErr w:type="spellEnd"/>
      <w:r>
        <w:t xml:space="preserve"> der Weltkreis geht. </w:t>
      </w:r>
    </w:p>
    <w:p w14:paraId="7CEF5AD9" w14:textId="77777777" w:rsidR="003C0074" w:rsidRDefault="003C0074" w:rsidP="003C0074">
      <w:pPr>
        <w:pStyle w:val="StandardWeb"/>
      </w:pPr>
      <w:r>
        <w:t>Was der Sohn Geheimes übe,</w:t>
      </w:r>
      <w:r>
        <w:br/>
        <w:t>Der da sitzt im Schoß der Liebe,</w:t>
      </w:r>
      <w:r>
        <w:br/>
        <w:t>Seine allertiefsten Triebe</w:t>
      </w:r>
      <w:r>
        <w:br/>
      </w:r>
      <w:proofErr w:type="spellStart"/>
      <w:r>
        <w:t>Siehet</w:t>
      </w:r>
      <w:proofErr w:type="spellEnd"/>
      <w:r>
        <w:t xml:space="preserve"> nur ein reines Herz. </w:t>
      </w:r>
    </w:p>
    <w:p w14:paraId="057D3A2F" w14:textId="77777777" w:rsidR="003C0074" w:rsidRDefault="003C0074" w:rsidP="003C0074">
      <w:pPr>
        <w:pStyle w:val="StandardWeb"/>
      </w:pPr>
      <w:r>
        <w:t>Süßer Heiland, zeuch mich höher,</w:t>
      </w:r>
      <w:r>
        <w:br/>
        <w:t>Deinem Herzen immer näher,</w:t>
      </w:r>
      <w:r>
        <w:br/>
        <w:t>So gelang‘ ich desto eher</w:t>
      </w:r>
      <w:r>
        <w:br/>
        <w:t xml:space="preserve">In des Vaters Herz hinein! </w:t>
      </w:r>
    </w:p>
    <w:p w14:paraId="302DE096" w14:textId="77777777" w:rsidR="003C0074" w:rsidRDefault="003C0074" w:rsidP="003C0074">
      <w:pPr>
        <w:pStyle w:val="StandardWeb"/>
      </w:pPr>
      <w:r>
        <w:t>Gib mir meine ersten Blicke,</w:t>
      </w:r>
      <w:r>
        <w:br/>
        <w:t>Dass Dein Bild mich wieder schmücke;</w:t>
      </w:r>
      <w:r>
        <w:br/>
        <w:t>So erhalt‘ ich mein Geschicke,</w:t>
      </w:r>
      <w:r>
        <w:br/>
        <w:t xml:space="preserve">Und Du, Gottmensch, Deinen Zweck! </w:t>
      </w:r>
    </w:p>
    <w:p w14:paraId="6B0DA737" w14:textId="77777777" w:rsidR="003C0074" w:rsidRDefault="003C0074" w:rsidP="003C0074">
      <w:pPr>
        <w:pStyle w:val="StandardWeb"/>
      </w:pPr>
      <w:r>
        <w:t>Dahin eilet unsre Liebe,</w:t>
      </w:r>
      <w:r>
        <w:br/>
        <w:t>Dahin dringen meine Triebe,</w:t>
      </w:r>
      <w:r>
        <w:br/>
        <w:t>Dass ich gerne Eins verbliebe</w:t>
      </w:r>
      <w:r>
        <w:br/>
        <w:t>Mit Dir, teurer Bräutigam!</w:t>
      </w:r>
    </w:p>
    <w:p w14:paraId="05D4E930" w14:textId="77777777" w:rsidR="003C0074" w:rsidRDefault="003C0074" w:rsidP="003C0074">
      <w:pPr>
        <w:pStyle w:val="StandardWeb"/>
      </w:pPr>
      <w:r>
        <w:t>Du vollführst, was angefangen,</w:t>
      </w:r>
      <w:r>
        <w:br/>
        <w:t>Suchst die Seelen mit Verlangen.</w:t>
      </w:r>
      <w:r>
        <w:br/>
        <w:t>Wenn der Teufel untergangen,</w:t>
      </w:r>
      <w:r>
        <w:br/>
        <w:t>Bleiben Deine Engel noch!</w:t>
      </w:r>
    </w:p>
    <w:p w14:paraId="540281D2" w14:textId="77777777" w:rsidR="003C0074" w:rsidRDefault="003C0074" w:rsidP="003C0074">
      <w:pPr>
        <w:pStyle w:val="StandardWeb"/>
      </w:pPr>
      <w:r>
        <w:t>Satans Werk, das muss zu Grunde</w:t>
      </w:r>
      <w:r>
        <w:br/>
        <w:t>Und heraus vom Schöpfungsbunde;</w:t>
      </w:r>
      <w:r>
        <w:br/>
      </w:r>
      <w:r>
        <w:lastRenderedPageBreak/>
        <w:t>Es ging nicht aus Deinem Munde,</w:t>
      </w:r>
      <w:r>
        <w:br/>
        <w:t>Aber Du zerstörest es.</w:t>
      </w:r>
    </w:p>
    <w:p w14:paraId="7F3B35A5" w14:textId="77777777" w:rsidR="003C0074" w:rsidRDefault="003C0074" w:rsidP="003C0074">
      <w:pPr>
        <w:pStyle w:val="StandardWeb"/>
      </w:pPr>
      <w:r>
        <w:t>Was würd‘ das für ein Gesänge,</w:t>
      </w:r>
      <w:r>
        <w:br/>
        <w:t>Wenn mit göttlichem Gepränge</w:t>
      </w:r>
      <w:r>
        <w:br/>
        <w:t>Die mit Blut erkaufte Menge</w:t>
      </w:r>
      <w:r>
        <w:br/>
        <w:t xml:space="preserve">Das erwürgte Lamm erhebt; </w:t>
      </w:r>
    </w:p>
    <w:p w14:paraId="1D85EB69" w14:textId="2FBA5E0A" w:rsidR="003C0074" w:rsidRDefault="003C0074" w:rsidP="003C0074">
      <w:pPr>
        <w:pStyle w:val="StandardWeb"/>
      </w:pPr>
      <w:r>
        <w:t xml:space="preserve">Wenn der </w:t>
      </w:r>
      <w:proofErr w:type="spellStart"/>
      <w:r>
        <w:t>Ält’sten</w:t>
      </w:r>
      <w:proofErr w:type="spellEnd"/>
      <w:r>
        <w:t xml:space="preserve"> </w:t>
      </w:r>
      <w:proofErr w:type="spellStart"/>
      <w:r>
        <w:t>Thronenreigen</w:t>
      </w:r>
      <w:proofErr w:type="spellEnd"/>
      <w:r>
        <w:br/>
        <w:t>Und die vier erwählten Zeugen,</w:t>
      </w:r>
      <w:r>
        <w:br/>
        <w:t>Welche Tag und Nacht nicht schweigen,</w:t>
      </w:r>
      <w:r>
        <w:br/>
        <w:t>Harmonie mit uns gemacht</w:t>
      </w:r>
      <w:r w:rsidR="00E123C5">
        <w:rPr>
          <w:rStyle w:val="Funotenzeichen"/>
        </w:rPr>
        <w:footnoteReference w:id="15"/>
      </w:r>
      <w:r>
        <w:t xml:space="preserve">! </w:t>
      </w:r>
    </w:p>
    <w:p w14:paraId="2859BD01" w14:textId="77777777" w:rsidR="003976FA" w:rsidRDefault="003976FA" w:rsidP="003976FA">
      <w:pPr>
        <w:pStyle w:val="berschrift1"/>
      </w:pPr>
      <w:r>
        <w:t>Hört ihr‘s, ihr Wächter auf Zions Tor!</w:t>
      </w:r>
    </w:p>
    <w:p w14:paraId="15B49EF1" w14:textId="77777777" w:rsidR="003976FA" w:rsidRDefault="003976FA" w:rsidP="003976FA">
      <w:pPr>
        <w:pStyle w:val="StandardWeb"/>
      </w:pPr>
      <w:r>
        <w:t>Hört ihr‘s, ihr Wächter auf Zions Tor!</w:t>
      </w:r>
      <w:r>
        <w:br/>
        <w:t>Ruft, dass es schallet in Adler Ohr:</w:t>
      </w:r>
      <w:r>
        <w:br/>
        <w:t xml:space="preserve">Christus ist die </w:t>
      </w:r>
      <w:proofErr w:type="spellStart"/>
      <w:r>
        <w:t>Ursach</w:t>
      </w:r>
      <w:proofErr w:type="spellEnd"/>
      <w:r>
        <w:t>‘ von allen Dingen,</w:t>
      </w:r>
      <w:r>
        <w:br/>
        <w:t>Christus alleine kann wiederbringen</w:t>
      </w:r>
      <w:r>
        <w:br/>
        <w:t xml:space="preserve">Das, was </w:t>
      </w:r>
      <w:proofErr w:type="spellStart"/>
      <w:r>
        <w:t>verlor’n</w:t>
      </w:r>
      <w:proofErr w:type="spellEnd"/>
      <w:r>
        <w:t xml:space="preserve">. </w:t>
      </w:r>
    </w:p>
    <w:p w14:paraId="4D423348" w14:textId="77777777" w:rsidR="003976FA" w:rsidRDefault="003976FA" w:rsidP="003976FA">
      <w:pPr>
        <w:pStyle w:val="StandardWeb"/>
      </w:pPr>
      <w:r>
        <w:t>In unsrer Bibel ist um und um</w:t>
      </w:r>
      <w:r>
        <w:br/>
        <w:t>Christus der Lehre Hauptpunkt und Summ‘,</w:t>
      </w:r>
      <w:r>
        <w:br/>
        <w:t>In der alt- und neuen. Geist Jesu! drücke</w:t>
      </w:r>
      <w:r>
        <w:br/>
        <w:t>Diese darinnen verfassten Stücke</w:t>
      </w:r>
      <w:r>
        <w:br/>
        <w:t>In aller Herz:</w:t>
      </w:r>
    </w:p>
    <w:p w14:paraId="7FB61FAD" w14:textId="77777777" w:rsidR="003976FA" w:rsidRDefault="003976FA" w:rsidP="003976FA">
      <w:pPr>
        <w:pStyle w:val="StandardWeb"/>
      </w:pPr>
      <w:r>
        <w:t>Dass unsre Lehre nur Christus sei;</w:t>
      </w:r>
      <w:r>
        <w:br/>
        <w:t xml:space="preserve">Dass Gott nur Gnade in Ihm </w:t>
      </w:r>
      <w:proofErr w:type="spellStart"/>
      <w:r>
        <w:t>verleih</w:t>
      </w:r>
      <w:proofErr w:type="spellEnd"/>
      <w:r>
        <w:t>‘;</w:t>
      </w:r>
      <w:r>
        <w:br/>
        <w:t>Dass Er unser Heilsgrund, und allem Samen</w:t>
      </w:r>
      <w:r>
        <w:br/>
        <w:t>Gott nur in Ihm und in Seinem Namen</w:t>
      </w:r>
      <w:r>
        <w:br/>
        <w:t xml:space="preserve">Zu </w:t>
      </w:r>
      <w:proofErr w:type="spellStart"/>
      <w:r>
        <w:t>pred’gen</w:t>
      </w:r>
      <w:proofErr w:type="spellEnd"/>
      <w:r>
        <w:t xml:space="preserve"> sei;</w:t>
      </w:r>
    </w:p>
    <w:p w14:paraId="08EA3DD7" w14:textId="77777777" w:rsidR="003976FA" w:rsidRDefault="003976FA" w:rsidP="003976FA">
      <w:pPr>
        <w:pStyle w:val="StandardWeb"/>
      </w:pPr>
      <w:r>
        <w:t>Dass außer Christo kein Gnadenwort:</w:t>
      </w:r>
      <w:r>
        <w:br/>
        <w:t>Von Ihm fing’s an und in Ihm geht’s fort;</w:t>
      </w:r>
      <w:r>
        <w:br/>
        <w:t>Dass Sein Blut die Sünde allein versühnet,</w:t>
      </w:r>
      <w:r>
        <w:br/>
        <w:t>Und des Gesetzes Werk Nichts verdienet</w:t>
      </w:r>
      <w:r>
        <w:br/>
        <w:t>Zur Seligkeit;</w:t>
      </w:r>
    </w:p>
    <w:p w14:paraId="1D531CAD" w14:textId="77777777" w:rsidR="003976FA" w:rsidRDefault="003976FA" w:rsidP="003976FA">
      <w:pPr>
        <w:pStyle w:val="StandardWeb"/>
      </w:pPr>
      <w:r>
        <w:t>Wie das der Gnade ihr rechter Gang,</w:t>
      </w:r>
      <w:r>
        <w:br/>
        <w:t>Dass man Erkenntnis der Sünd‘ empfang‘</w:t>
      </w:r>
      <w:r>
        <w:br/>
        <w:t>Aus dem Tode Jesu: das ist’s Geheimnis.</w:t>
      </w:r>
      <w:r>
        <w:br/>
        <w:t>Wovon man nun ohne Zeitversäumnis</w:t>
      </w:r>
      <w:r>
        <w:br/>
        <w:t>Posaunen soll.</w:t>
      </w:r>
    </w:p>
    <w:p w14:paraId="187FDBD6" w14:textId="77777777" w:rsidR="003976FA" w:rsidRDefault="003976FA" w:rsidP="003976FA">
      <w:pPr>
        <w:pStyle w:val="StandardWeb"/>
      </w:pPr>
      <w:r>
        <w:t>Und wer es höret, der merke drauf,</w:t>
      </w:r>
      <w:r>
        <w:br/>
        <w:t>Und denke an den kostbaren Kauf,</w:t>
      </w:r>
      <w:r>
        <w:br/>
        <w:t>Da durch einen Menschen die Seelen alle</w:t>
      </w:r>
      <w:r>
        <w:br/>
      </w:r>
      <w:r>
        <w:lastRenderedPageBreak/>
        <w:t>Wurden erlöset vom Sündenfalle</w:t>
      </w:r>
      <w:r>
        <w:br/>
        <w:t>Durch Seinen Tod.</w:t>
      </w:r>
    </w:p>
    <w:p w14:paraId="7C21630D" w14:textId="77777777" w:rsidR="003976FA" w:rsidRPr="003976FA" w:rsidRDefault="003976FA" w:rsidP="003976FA">
      <w:pPr>
        <w:pStyle w:val="StandardWeb"/>
        <w:rPr>
          <w:i/>
        </w:rPr>
      </w:pPr>
      <w:r w:rsidRPr="003976FA">
        <w:rPr>
          <w:i/>
        </w:rPr>
        <w:t xml:space="preserve">(1740; auf Dr. </w:t>
      </w:r>
      <w:proofErr w:type="spellStart"/>
      <w:r w:rsidRPr="003976FA">
        <w:rPr>
          <w:i/>
        </w:rPr>
        <w:t>Werenfels</w:t>
      </w:r>
      <w:proofErr w:type="spellEnd"/>
      <w:r w:rsidRPr="003976FA">
        <w:rPr>
          <w:i/>
        </w:rPr>
        <w:t xml:space="preserve"> in Basel gedichtet.)</w:t>
      </w:r>
    </w:p>
    <w:p w14:paraId="51ED0C9E" w14:textId="0E09DBAC" w:rsidR="003E727B" w:rsidRDefault="003E727B" w:rsidP="00A07C03">
      <w:pPr>
        <w:pStyle w:val="berschrift1"/>
      </w:pPr>
      <w:r>
        <w:t>I</w:t>
      </w:r>
    </w:p>
    <w:p w14:paraId="0E3B9409" w14:textId="4F9CEAEB" w:rsidR="00A07C03" w:rsidRDefault="00A07C03" w:rsidP="00A07C03">
      <w:pPr>
        <w:pStyle w:val="berschrift1"/>
      </w:pPr>
      <w:r>
        <w:t>Ich bitt‘ Dich kindlich, Du heil’ger Geist</w:t>
      </w:r>
    </w:p>
    <w:p w14:paraId="1EAAC50F" w14:textId="77777777" w:rsidR="00A07C03" w:rsidRDefault="00A07C03" w:rsidP="00A07C03">
      <w:pPr>
        <w:pStyle w:val="StandardWeb"/>
      </w:pPr>
      <w:r>
        <w:t>Ich bitt‘ Dich kindlich, Du heil’ger Geist,</w:t>
      </w:r>
      <w:r>
        <w:br/>
        <w:t>Der Du mit Recht unser Meister heißt,</w:t>
      </w:r>
      <w:r>
        <w:br/>
        <w:t xml:space="preserve">Dass Du unsrer Kleinen nicht </w:t>
      </w:r>
      <w:proofErr w:type="spellStart"/>
      <w:r>
        <w:t>wollst</w:t>
      </w:r>
      <w:proofErr w:type="spellEnd"/>
      <w:r>
        <w:t xml:space="preserve"> vergessen,</w:t>
      </w:r>
      <w:r>
        <w:br/>
        <w:t>Die Dir zu Füßen bisher gesessen,</w:t>
      </w:r>
      <w:r>
        <w:br/>
        <w:t xml:space="preserve">Du Kinderfreund! </w:t>
      </w:r>
    </w:p>
    <w:p w14:paraId="1856953C" w14:textId="77777777" w:rsidR="00A07C03" w:rsidRDefault="00A07C03" w:rsidP="00A07C03">
      <w:pPr>
        <w:pStyle w:val="StandardWeb"/>
      </w:pPr>
      <w:r>
        <w:t xml:space="preserve">Ich freu‘ mich Deiner </w:t>
      </w:r>
      <w:proofErr w:type="spellStart"/>
      <w:r>
        <w:t>gewalt’gen</w:t>
      </w:r>
      <w:proofErr w:type="spellEnd"/>
      <w:r>
        <w:t xml:space="preserve"> Kraft,</w:t>
      </w:r>
      <w:r>
        <w:br/>
        <w:t>Die mehr, als Worte, bei Kindern schafft;</w:t>
      </w:r>
      <w:r>
        <w:br/>
        <w:t>Die wird noch vollenden, was angefangen,</w:t>
      </w:r>
      <w:r>
        <w:br/>
        <w:t>Und was wir Alle sehr verlangen,</w:t>
      </w:r>
      <w:r>
        <w:br/>
        <w:t xml:space="preserve">Du Geist der Kraft! </w:t>
      </w:r>
    </w:p>
    <w:p w14:paraId="4CA7EEE5" w14:textId="77777777" w:rsidR="00A07C03" w:rsidRDefault="00A07C03" w:rsidP="00A07C03">
      <w:pPr>
        <w:pStyle w:val="StandardWeb"/>
      </w:pPr>
      <w:r>
        <w:t>Du hast mit dreierlei Volk zu tun:</w:t>
      </w:r>
      <w:r>
        <w:br/>
        <w:t xml:space="preserve">Etliche, die noch im Tode </w:t>
      </w:r>
      <w:proofErr w:type="spellStart"/>
      <w:r>
        <w:t>ruh’n</w:t>
      </w:r>
      <w:proofErr w:type="spellEnd"/>
      <w:r>
        <w:t>,</w:t>
      </w:r>
      <w:r>
        <w:br/>
        <w:t>Und von keinem Glauben was wissen wollen.</w:t>
      </w:r>
      <w:r>
        <w:br/>
        <w:t>Sag‘ uns, was wir damit machen sollen.</w:t>
      </w:r>
      <w:r>
        <w:br/>
        <w:t xml:space="preserve">Wir </w:t>
      </w:r>
      <w:proofErr w:type="spellStart"/>
      <w:r>
        <w:t>wissen’s</w:t>
      </w:r>
      <w:proofErr w:type="spellEnd"/>
      <w:r>
        <w:t xml:space="preserve"> nicht. </w:t>
      </w:r>
    </w:p>
    <w:p w14:paraId="6184A7B3" w14:textId="77777777" w:rsidR="00A07C03" w:rsidRDefault="00A07C03" w:rsidP="00A07C03">
      <w:pPr>
        <w:pStyle w:val="StandardWeb"/>
      </w:pPr>
      <w:r>
        <w:t>Die andere Art hast Du gerührt,</w:t>
      </w:r>
      <w:r>
        <w:br/>
        <w:t>Und Jesu Blut in ihr Herz geführt;</w:t>
      </w:r>
      <w:r>
        <w:br/>
        <w:t>Nahe und gewaltig an Deiner Sonnen</w:t>
      </w:r>
      <w:r>
        <w:br/>
        <w:t>Sind sie nicht anders, denn Wachs, zerronnen,</w:t>
      </w:r>
      <w:r>
        <w:br/>
        <w:t>Und schmelzen noch.</w:t>
      </w:r>
    </w:p>
    <w:p w14:paraId="39225612" w14:textId="77777777" w:rsidR="00A07C03" w:rsidRDefault="00A07C03" w:rsidP="00A07C03">
      <w:pPr>
        <w:pStyle w:val="StandardWeb"/>
      </w:pPr>
      <w:r>
        <w:t>Das dritte Häuflein, es ist nun Dein,</w:t>
      </w:r>
      <w:r>
        <w:br/>
        <w:t>Und gehört völlig in die Gemein‘;</w:t>
      </w:r>
      <w:r>
        <w:br/>
        <w:t>Die sind voll von Sehnsucht nach andern Seelen,</w:t>
      </w:r>
      <w:r>
        <w:br/>
        <w:t>Wenn sie gleich selber noch manchmal fehlen.</w:t>
      </w:r>
      <w:r>
        <w:br/>
        <w:t>O mach‘ sie ganz!</w:t>
      </w:r>
    </w:p>
    <w:p w14:paraId="754CB46C" w14:textId="77777777" w:rsidR="00A07C03" w:rsidRDefault="00A07C03" w:rsidP="00A07C03">
      <w:pPr>
        <w:pStyle w:val="StandardWeb"/>
      </w:pPr>
      <w:r>
        <w:t>Nun, heil’ger Meister, der Gott von Art,</w:t>
      </w:r>
      <w:r>
        <w:br/>
        <w:t>Der einst ein Gast in der Welt hie ward,</w:t>
      </w:r>
      <w:r>
        <w:br/>
        <w:t>Dem Du alle Kinder pflegst zuzuführen,</w:t>
      </w:r>
      <w:r>
        <w:br/>
        <w:t>Öffne Dir jetzt bei uns Tor und Türen!</w:t>
      </w:r>
      <w:r>
        <w:br/>
        <w:t xml:space="preserve">Kehr‘ bei uns ein! </w:t>
      </w:r>
    </w:p>
    <w:p w14:paraId="1AB282CE" w14:textId="77777777" w:rsidR="00A07C03" w:rsidRDefault="00A07C03" w:rsidP="00A07C03">
      <w:pPr>
        <w:pStyle w:val="StandardWeb"/>
      </w:pPr>
      <w:r>
        <w:t>Mach‘ uns dem Kinde für uns zum Lohn;</w:t>
      </w:r>
      <w:r>
        <w:br/>
        <w:t xml:space="preserve">Mach‘ uns zu Perlen in Seiner </w:t>
      </w:r>
      <w:proofErr w:type="spellStart"/>
      <w:r>
        <w:t>Kron</w:t>
      </w:r>
      <w:proofErr w:type="spellEnd"/>
      <w:r>
        <w:t>‘;</w:t>
      </w:r>
      <w:r>
        <w:br/>
        <w:t xml:space="preserve">Hilf, dass jedes </w:t>
      </w:r>
      <w:proofErr w:type="spellStart"/>
      <w:r>
        <w:t>Räumlein</w:t>
      </w:r>
      <w:proofErr w:type="spellEnd"/>
      <w:r>
        <w:t xml:space="preserve"> in unserm Hause</w:t>
      </w:r>
      <w:r>
        <w:br/>
        <w:t>Sanft von belebender Heilsluft sause,</w:t>
      </w:r>
      <w:r>
        <w:br/>
        <w:t xml:space="preserve">Von Geist und </w:t>
      </w:r>
      <w:proofErr w:type="spellStart"/>
      <w:r>
        <w:t>Feu’r</w:t>
      </w:r>
      <w:proofErr w:type="spellEnd"/>
      <w:r>
        <w:t xml:space="preserve">! </w:t>
      </w:r>
    </w:p>
    <w:p w14:paraId="4D50DE25" w14:textId="77777777" w:rsidR="00A07C03" w:rsidRPr="00A07C03" w:rsidRDefault="00A07C03" w:rsidP="00A07C03">
      <w:pPr>
        <w:pStyle w:val="StandardWeb"/>
        <w:rPr>
          <w:i/>
        </w:rPr>
      </w:pPr>
      <w:r w:rsidRPr="00A07C03">
        <w:rPr>
          <w:i/>
        </w:rPr>
        <w:lastRenderedPageBreak/>
        <w:t>(1738; aus dem Herzen gesungen.)</w:t>
      </w:r>
    </w:p>
    <w:p w14:paraId="7FEF4C2D" w14:textId="77777777" w:rsidR="003976FA" w:rsidRDefault="003976FA" w:rsidP="003976FA">
      <w:pPr>
        <w:pStyle w:val="berschrift1"/>
      </w:pPr>
      <w:r>
        <w:t>Ich stürbe lieber tausendmal</w:t>
      </w:r>
    </w:p>
    <w:p w14:paraId="1A4A4ECA" w14:textId="77777777" w:rsidR="003976FA" w:rsidRDefault="003976FA" w:rsidP="003976FA">
      <w:pPr>
        <w:pStyle w:val="StandardWeb"/>
      </w:pPr>
      <w:r>
        <w:t>Ich stürbe lieber tausendmal,</w:t>
      </w:r>
      <w:r>
        <w:br/>
        <w:t>Als leben in der Höllenqual,</w:t>
      </w:r>
      <w:r>
        <w:br/>
        <w:t>Da, in des alten Menschen Bann,</w:t>
      </w:r>
      <w:r>
        <w:br/>
        <w:t xml:space="preserve">Man immer will und niemals kann. </w:t>
      </w:r>
    </w:p>
    <w:p w14:paraId="2FBD595A" w14:textId="77777777" w:rsidR="003976FA" w:rsidRDefault="003976FA" w:rsidP="003976FA">
      <w:pPr>
        <w:pStyle w:val="StandardWeb"/>
      </w:pPr>
      <w:r>
        <w:t>Ich danke Gottes teurem Lamm,</w:t>
      </w:r>
      <w:r>
        <w:br/>
        <w:t>Bau‘ auf den Tod am Kreuzesstamm;</w:t>
      </w:r>
      <w:r>
        <w:br/>
        <w:t>Mein Auge weint, die Seele lacht,</w:t>
      </w:r>
      <w:r>
        <w:br/>
        <w:t xml:space="preserve">Wenn ich’s so bei mir selbst </w:t>
      </w:r>
      <w:proofErr w:type="spellStart"/>
      <w:r>
        <w:t>betracht</w:t>
      </w:r>
      <w:proofErr w:type="spellEnd"/>
      <w:r>
        <w:t xml:space="preserve">. </w:t>
      </w:r>
    </w:p>
    <w:p w14:paraId="0E198D7E" w14:textId="77777777" w:rsidR="003976FA" w:rsidRDefault="003976FA" w:rsidP="003976FA">
      <w:pPr>
        <w:pStyle w:val="StandardWeb"/>
      </w:pPr>
      <w:r>
        <w:t xml:space="preserve">Ich </w:t>
      </w:r>
      <w:proofErr w:type="spellStart"/>
      <w:r>
        <w:t>seh</w:t>
      </w:r>
      <w:proofErr w:type="spellEnd"/>
      <w:r>
        <w:t xml:space="preserve">‘ im Geist die </w:t>
      </w:r>
      <w:proofErr w:type="spellStart"/>
      <w:r>
        <w:t>Nägelmal</w:t>
      </w:r>
      <w:proofErr w:type="spellEnd"/>
      <w:r>
        <w:t>,</w:t>
      </w:r>
      <w:r>
        <w:br/>
        <w:t>Erblick‘ darinnen eine Zahl,</w:t>
      </w:r>
      <w:r>
        <w:br/>
        <w:t>Zu der ich Sünder bin gezählt,</w:t>
      </w:r>
      <w:r>
        <w:br/>
        <w:t xml:space="preserve">Als Er die Sünder hat erwählt. </w:t>
      </w:r>
    </w:p>
    <w:p w14:paraId="0555CC4E" w14:textId="77777777" w:rsidR="003976FA" w:rsidRDefault="003976FA" w:rsidP="003976FA">
      <w:pPr>
        <w:pStyle w:val="StandardWeb"/>
      </w:pPr>
      <w:r>
        <w:t>Nun bin ich frei, wiewohl ein Staub;</w:t>
      </w:r>
      <w:r>
        <w:br/>
        <w:t xml:space="preserve">Ich sehe Jesum, </w:t>
      </w:r>
      <w:proofErr w:type="spellStart"/>
      <w:r>
        <w:t>fühl’s</w:t>
      </w:r>
      <w:proofErr w:type="spellEnd"/>
      <w:r>
        <w:t xml:space="preserve"> und glaub‘;</w:t>
      </w:r>
      <w:r>
        <w:br/>
        <w:t>Sein Blut, das hat mich dargestellt</w:t>
      </w:r>
      <w:r>
        <w:br/>
        <w:t xml:space="preserve">Zum Zeugnis der verderbten Welt. </w:t>
      </w:r>
    </w:p>
    <w:p w14:paraId="478B8249" w14:textId="77777777" w:rsidR="003976FA" w:rsidRDefault="003976FA" w:rsidP="003976FA">
      <w:pPr>
        <w:pStyle w:val="StandardWeb"/>
      </w:pPr>
      <w:r>
        <w:t>Das Lamm, das alle unsre Last</w:t>
      </w:r>
      <w:r>
        <w:br/>
        <w:t>Mit Löwenkräften aufgefasst,</w:t>
      </w:r>
      <w:r>
        <w:br/>
        <w:t>Und sie in dunklem Todesgraus</w:t>
      </w:r>
      <w:r>
        <w:br/>
        <w:t xml:space="preserve">Für uns </w:t>
      </w:r>
      <w:proofErr w:type="spellStart"/>
      <w:r>
        <w:t>vor’s</w:t>
      </w:r>
      <w:proofErr w:type="spellEnd"/>
      <w:r>
        <w:t xml:space="preserve"> Lager trug hinaus: </w:t>
      </w:r>
    </w:p>
    <w:p w14:paraId="4E11FBF7" w14:textId="77777777" w:rsidR="003976FA" w:rsidRDefault="003976FA" w:rsidP="003976FA">
      <w:pPr>
        <w:pStyle w:val="StandardWeb"/>
      </w:pPr>
      <w:r>
        <w:t>Das macht mich völlig klein und rein,</w:t>
      </w:r>
      <w:r>
        <w:br/>
        <w:t>Und nennt durch Sein Verdienst mich Sein;</w:t>
      </w:r>
      <w:r>
        <w:br/>
        <w:t>Und bin ich Seine ganz allein,</w:t>
      </w:r>
      <w:r>
        <w:br/>
        <w:t xml:space="preserve">So zähl‘ ich auch zur Kreuzgemein‘. </w:t>
      </w:r>
    </w:p>
    <w:p w14:paraId="22FC1D95" w14:textId="77777777" w:rsidR="003976FA" w:rsidRPr="00EB71C2" w:rsidRDefault="003976FA" w:rsidP="003976FA">
      <w:pPr>
        <w:pStyle w:val="StandardWeb"/>
        <w:rPr>
          <w:i/>
        </w:rPr>
      </w:pPr>
      <w:r w:rsidRPr="00EB71C2">
        <w:rPr>
          <w:i/>
        </w:rPr>
        <w:t>(1743.)</w:t>
      </w:r>
    </w:p>
    <w:p w14:paraId="6ABABD01" w14:textId="77777777" w:rsidR="003E727B" w:rsidRDefault="003E727B" w:rsidP="003E727B">
      <w:pPr>
        <w:pStyle w:val="berschrift1"/>
      </w:pPr>
      <w:r>
        <w:t>Ihr, die ihr Christi Ehre seid</w:t>
      </w:r>
    </w:p>
    <w:p w14:paraId="18F1B08C" w14:textId="77777777" w:rsidR="003E727B" w:rsidRDefault="003E727B" w:rsidP="003E727B">
      <w:pPr>
        <w:pStyle w:val="StandardWeb"/>
      </w:pPr>
      <w:r>
        <w:t>„Ihr, die ihr Christi Ehre seid,</w:t>
      </w:r>
      <w:r>
        <w:br/>
        <w:t>Die ihr zum Volk des HErrn gehöret,</w:t>
      </w:r>
      <w:r>
        <w:br/>
        <w:t>Und durch den Sohn den Vater ehret:</w:t>
      </w:r>
      <w:r>
        <w:br/>
        <w:t xml:space="preserve">Was ist’s? was seid ihr so erfreut?“ </w:t>
      </w:r>
    </w:p>
    <w:p w14:paraId="0B0EB4E4" w14:textId="77777777" w:rsidR="003E727B" w:rsidRDefault="003E727B" w:rsidP="003E727B">
      <w:pPr>
        <w:pStyle w:val="StandardWeb"/>
      </w:pPr>
      <w:r>
        <w:t xml:space="preserve">Wir </w:t>
      </w:r>
      <w:proofErr w:type="spellStart"/>
      <w:r>
        <w:t>seh’n</w:t>
      </w:r>
      <w:proofErr w:type="spellEnd"/>
      <w:r>
        <w:t xml:space="preserve"> mit tiefem Wundern an</w:t>
      </w:r>
      <w:r>
        <w:br/>
        <w:t>Den jauchzenden Triumph der Geister:</w:t>
      </w:r>
      <w:r>
        <w:br/>
        <w:t>Sie bringen ihren Herrn und Meister!</w:t>
      </w:r>
      <w:r>
        <w:br/>
        <w:t>„Wer ist’s?“ Es ist der Schmerzensmann!</w:t>
      </w:r>
    </w:p>
    <w:p w14:paraId="4E3E53FD" w14:textId="77777777" w:rsidR="003E727B" w:rsidRDefault="003E727B" w:rsidP="003E727B">
      <w:pPr>
        <w:pStyle w:val="StandardWeb"/>
      </w:pPr>
      <w:r>
        <w:t xml:space="preserve">Der Schmerzensmann, vom HErrn </w:t>
      </w:r>
      <w:proofErr w:type="spellStart"/>
      <w:r>
        <w:t>verwund’t</w:t>
      </w:r>
      <w:proofErr w:type="spellEnd"/>
      <w:r>
        <w:t>,</w:t>
      </w:r>
      <w:r>
        <w:br/>
        <w:t>Ja, Der, der unsre Last getragen,</w:t>
      </w:r>
      <w:r>
        <w:br/>
      </w:r>
      <w:r>
        <w:lastRenderedPageBreak/>
        <w:t>Den unser Gott für uns geschlagen,</w:t>
      </w:r>
      <w:r>
        <w:br/>
        <w:t xml:space="preserve">Das Lamm, das Opferlamm beim Bund. </w:t>
      </w:r>
    </w:p>
    <w:p w14:paraId="4828DD7D" w14:textId="77777777" w:rsidR="003E727B" w:rsidRDefault="003E727B" w:rsidP="003E727B">
      <w:pPr>
        <w:pStyle w:val="StandardWeb"/>
      </w:pPr>
      <w:r>
        <w:t xml:space="preserve">Das Auge blickt noch </w:t>
      </w:r>
      <w:proofErr w:type="spellStart"/>
      <w:r>
        <w:t>überwärts</w:t>
      </w:r>
      <w:proofErr w:type="spellEnd"/>
      <w:r>
        <w:t>,</w:t>
      </w:r>
      <w:r>
        <w:br/>
        <w:t xml:space="preserve">Und Ehrfurcht hält es nicht </w:t>
      </w:r>
      <w:proofErr w:type="spellStart"/>
      <w:r>
        <w:t>zurücke</w:t>
      </w:r>
      <w:proofErr w:type="spellEnd"/>
      <w:r>
        <w:t>,</w:t>
      </w:r>
      <w:r>
        <w:br/>
        <w:t>Dass es beständig Ihm nachblicke:</w:t>
      </w:r>
      <w:r>
        <w:br/>
        <w:t xml:space="preserve">Zu Boden, Leib und </w:t>
      </w:r>
      <w:proofErr w:type="spellStart"/>
      <w:r>
        <w:t>Seel</w:t>
      </w:r>
      <w:proofErr w:type="spellEnd"/>
      <w:r>
        <w:t xml:space="preserve">‘ und Herz! </w:t>
      </w:r>
    </w:p>
    <w:p w14:paraId="62C5D050" w14:textId="77777777" w:rsidR="003E727B" w:rsidRDefault="003E727B" w:rsidP="003E727B">
      <w:pPr>
        <w:pStyle w:val="StandardWeb"/>
      </w:pPr>
      <w:r>
        <w:t>So viel man, aus sich selbst entrückt,</w:t>
      </w:r>
      <w:r>
        <w:br/>
        <w:t>Denkt oder redet vor Erstaunen,</w:t>
      </w:r>
      <w:r>
        <w:br/>
        <w:t xml:space="preserve">So viel sei Christi </w:t>
      </w:r>
      <w:proofErr w:type="spellStart"/>
      <w:r>
        <w:t>Siegsposaunen</w:t>
      </w:r>
      <w:proofErr w:type="spellEnd"/>
      <w:r>
        <w:br/>
        <w:t xml:space="preserve">„Glück zu dem König!“ nachgeschickt. </w:t>
      </w:r>
    </w:p>
    <w:p w14:paraId="59D566FA" w14:textId="77777777" w:rsidR="003E727B" w:rsidRDefault="003E727B" w:rsidP="003E727B">
      <w:pPr>
        <w:pStyle w:val="StandardWeb"/>
      </w:pPr>
      <w:r>
        <w:t>Kommt, tretet in die Harmonie,</w:t>
      </w:r>
      <w:r>
        <w:br/>
        <w:t>Ihr muntern Feuerflammenwagen,</w:t>
      </w:r>
      <w:r>
        <w:br/>
        <w:t>Die ihr den HErrn hinaufgetragen:</w:t>
      </w:r>
      <w:r>
        <w:br/>
        <w:t xml:space="preserve">Tönt Jesu droben, wir tun’s hie! </w:t>
      </w:r>
    </w:p>
    <w:p w14:paraId="381BB795" w14:textId="77777777" w:rsidR="00A07C03" w:rsidRDefault="00A07C03" w:rsidP="00A07C03">
      <w:pPr>
        <w:pStyle w:val="berschrift1"/>
      </w:pPr>
      <w:r>
        <w:t>Ihr Knaben, seid um Jesu willen</w:t>
      </w:r>
    </w:p>
    <w:p w14:paraId="1A5EB1F6" w14:textId="77777777" w:rsidR="00A07C03" w:rsidRDefault="00A07C03" w:rsidP="00A07C03">
      <w:pPr>
        <w:pStyle w:val="StandardWeb"/>
      </w:pPr>
      <w:r>
        <w:t>Ihr Knaben, seid um Jesu willen</w:t>
      </w:r>
      <w:r>
        <w:br/>
        <w:t xml:space="preserve">Gebeten, </w:t>
      </w:r>
      <w:proofErr w:type="spellStart"/>
      <w:r>
        <w:t>groß</w:t>
      </w:r>
      <w:proofErr w:type="spellEnd"/>
      <w:r>
        <w:t xml:space="preserve"> und </w:t>
      </w:r>
      <w:proofErr w:type="spellStart"/>
      <w:r>
        <w:t>klein</w:t>
      </w:r>
      <w:proofErr w:type="spellEnd"/>
      <w:r>
        <w:t>:</w:t>
      </w:r>
      <w:r>
        <w:br/>
        <w:t>Ach, sucht Ihm Seinen Durst zu stillen</w:t>
      </w:r>
      <w:r>
        <w:br/>
        <w:t xml:space="preserve">Nach eurem Seligsein! </w:t>
      </w:r>
    </w:p>
    <w:p w14:paraId="3DDDF43F" w14:textId="77777777" w:rsidR="00A07C03" w:rsidRDefault="00A07C03" w:rsidP="00A07C03">
      <w:pPr>
        <w:pStyle w:val="StandardWeb"/>
      </w:pPr>
      <w:r>
        <w:t>Genießt in Seines Volkes Mitte,</w:t>
      </w:r>
      <w:r>
        <w:br/>
        <w:t>Wie’s Jeder täglich kann,</w:t>
      </w:r>
      <w:r>
        <w:br/>
        <w:t>Vom ersten bis zum letzten Schritte,</w:t>
      </w:r>
      <w:r>
        <w:br/>
        <w:t xml:space="preserve">Was Er für euch getan! </w:t>
      </w:r>
    </w:p>
    <w:p w14:paraId="06EFF27A" w14:textId="77777777" w:rsidR="00A07C03" w:rsidRDefault="00A07C03" w:rsidP="00A07C03">
      <w:pPr>
        <w:pStyle w:val="StandardWeb"/>
      </w:pPr>
      <w:r>
        <w:t>Er will euch rein und heilig haben,</w:t>
      </w:r>
      <w:r>
        <w:br/>
        <w:t>Und macht euch gerne rein;</w:t>
      </w:r>
      <w:r>
        <w:br/>
        <w:t>Die Liebesmüh‘ an Seinen Knaben</w:t>
      </w:r>
      <w:r>
        <w:br/>
      </w:r>
      <w:proofErr w:type="spellStart"/>
      <w:r>
        <w:t>Müss</w:t>
      </w:r>
      <w:proofErr w:type="spellEnd"/>
      <w:r>
        <w:t xml:space="preserve">‘ </w:t>
      </w:r>
      <w:proofErr w:type="spellStart"/>
      <w:r>
        <w:t>unverloren</w:t>
      </w:r>
      <w:proofErr w:type="spellEnd"/>
      <w:r>
        <w:t xml:space="preserve"> sein! </w:t>
      </w:r>
    </w:p>
    <w:p w14:paraId="3E35E0C7" w14:textId="77777777" w:rsidR="00A07C03" w:rsidRDefault="00A07C03" w:rsidP="00A07C03">
      <w:pPr>
        <w:pStyle w:val="StandardWeb"/>
      </w:pPr>
      <w:r>
        <w:t>Seid ihr bereits hineingegeben</w:t>
      </w:r>
      <w:r>
        <w:br/>
        <w:t>In dieser Erde Not,</w:t>
      </w:r>
      <w:r>
        <w:br/>
        <w:t xml:space="preserve">So </w:t>
      </w:r>
      <w:proofErr w:type="spellStart"/>
      <w:r>
        <w:t>helf</w:t>
      </w:r>
      <w:proofErr w:type="spellEnd"/>
      <w:r>
        <w:t xml:space="preserve"> Er euch zum neuen Leben</w:t>
      </w:r>
      <w:r>
        <w:br/>
        <w:t xml:space="preserve">Durch Seinen Kreuzestod! </w:t>
      </w:r>
    </w:p>
    <w:p w14:paraId="33FCFD72" w14:textId="77777777" w:rsidR="00A07C03" w:rsidRPr="00A07C03" w:rsidRDefault="00A07C03" w:rsidP="00A07C03">
      <w:pPr>
        <w:pStyle w:val="StandardWeb"/>
        <w:rPr>
          <w:i/>
        </w:rPr>
      </w:pPr>
      <w:r w:rsidRPr="00A07C03">
        <w:rPr>
          <w:i/>
        </w:rPr>
        <w:t>(um 1746.)</w:t>
      </w:r>
    </w:p>
    <w:p w14:paraId="29373EB9" w14:textId="77777777" w:rsidR="00A07C03" w:rsidRDefault="00A07C03" w:rsidP="00A07C03">
      <w:pPr>
        <w:pStyle w:val="berschrift1"/>
      </w:pPr>
      <w:r>
        <w:t>In der Welt ist kein Vergnügen</w:t>
      </w:r>
    </w:p>
    <w:p w14:paraId="476E057D" w14:textId="77777777" w:rsidR="00A07C03" w:rsidRDefault="00A07C03" w:rsidP="00A07C03">
      <w:pPr>
        <w:pStyle w:val="StandardWeb"/>
      </w:pPr>
      <w:r>
        <w:t>In der Welt ist kein Vergnügen,</w:t>
      </w:r>
      <w:r>
        <w:br/>
        <w:t>Das die Seele ruhig macht;</w:t>
      </w:r>
      <w:r>
        <w:br/>
        <w:t>Der wird um sein Heil gebracht,</w:t>
      </w:r>
      <w:r>
        <w:br/>
        <w:t>Der sich durch sie lässt besiegen.</w:t>
      </w:r>
      <w:r>
        <w:br/>
        <w:t>Jesus ist allein die Liebe,</w:t>
      </w:r>
      <w:r>
        <w:br/>
        <w:t>Jesus ist allein die Lust,</w:t>
      </w:r>
      <w:r>
        <w:br/>
      </w:r>
      <w:r>
        <w:lastRenderedPageBreak/>
        <w:t>Die dem armen Geist bewusst;</w:t>
      </w:r>
      <w:r>
        <w:br/>
        <w:t>Fest sind Seine Freundschaftstriebe.</w:t>
      </w:r>
      <w:r>
        <w:br/>
        <w:t>Selig, selig, selig sind,</w:t>
      </w:r>
      <w:r>
        <w:br/>
        <w:t>Die zu der auserwählten Gemeinschaft Jesu berufen sind!</w:t>
      </w:r>
    </w:p>
    <w:p w14:paraId="62D574C9" w14:textId="77777777" w:rsidR="00A07C03" w:rsidRDefault="00A07C03" w:rsidP="00A07C03">
      <w:pPr>
        <w:pStyle w:val="StandardWeb"/>
      </w:pPr>
      <w:r>
        <w:t>Eine Seele geht verloren,</w:t>
      </w:r>
      <w:r>
        <w:br/>
        <w:t>Wie sie auch bekleidet ist,</w:t>
      </w:r>
      <w:r>
        <w:br/>
        <w:t>Wenn sie sich nicht Jesum Christ</w:t>
      </w:r>
      <w:r>
        <w:br/>
        <w:t>Zur Bekleidung auserkoren,</w:t>
      </w:r>
      <w:r>
        <w:br/>
        <w:t>Und ein Geist wird bloß erfunden,</w:t>
      </w:r>
      <w:r>
        <w:br/>
        <w:t>Ist er noch so reich und satt,</w:t>
      </w:r>
      <w:r>
        <w:br/>
        <w:t>Der nicht Christi Fülle hat;</w:t>
      </w:r>
      <w:r>
        <w:br/>
        <w:t>Drum hinein in Christi Wunden!</w:t>
      </w:r>
      <w:r>
        <w:br/>
        <w:t>Selig, selig, selig sind,</w:t>
      </w:r>
      <w:r>
        <w:br/>
        <w:t>Die zu den blutigen Wunden des Heilands geflohen sind!</w:t>
      </w:r>
    </w:p>
    <w:p w14:paraId="31EE1DD5" w14:textId="77777777" w:rsidR="00A07C03" w:rsidRDefault="00A07C03" w:rsidP="00A07C03">
      <w:pPr>
        <w:pStyle w:val="StandardWeb"/>
      </w:pPr>
      <w:r>
        <w:t>König, Fürst und Sieger heißet,</w:t>
      </w:r>
      <w:r>
        <w:br/>
        <w:t>Der im Cherubinen-Chor,</w:t>
      </w:r>
      <w:r>
        <w:br/>
        <w:t>Seraphim Ihm spielen vor,</w:t>
      </w:r>
      <w:r>
        <w:br/>
        <w:t>Den der Dornenkranz zerreißet;</w:t>
      </w:r>
      <w:r>
        <w:br/>
        <w:t xml:space="preserve">Der die ganze Erde </w:t>
      </w:r>
      <w:proofErr w:type="spellStart"/>
      <w:r>
        <w:t>träget</w:t>
      </w:r>
      <w:proofErr w:type="spellEnd"/>
      <w:r>
        <w:t>,</w:t>
      </w:r>
      <w:r>
        <w:br/>
        <w:t xml:space="preserve">Als das </w:t>
      </w:r>
      <w:proofErr w:type="spellStart"/>
      <w:r>
        <w:t>kräft’ge</w:t>
      </w:r>
      <w:proofErr w:type="spellEnd"/>
      <w:r>
        <w:t xml:space="preserve"> Gotteswort,</w:t>
      </w:r>
      <w:r>
        <w:br/>
        <w:t>Das am blutigen Kreuze dort</w:t>
      </w:r>
      <w:r>
        <w:br/>
        <w:t xml:space="preserve">Sünder an der Brust </w:t>
      </w:r>
      <w:proofErr w:type="spellStart"/>
      <w:r>
        <w:t>geheget</w:t>
      </w:r>
      <w:proofErr w:type="spellEnd"/>
      <w:r>
        <w:t>!</w:t>
      </w:r>
      <w:r>
        <w:br/>
        <w:t>Selig, selig, selig sind,</w:t>
      </w:r>
      <w:r>
        <w:br/>
        <w:t xml:space="preserve">Die in den Kreuzestod des liebenden Heilands versunken sind! </w:t>
      </w:r>
    </w:p>
    <w:p w14:paraId="16FB53EA" w14:textId="77777777" w:rsidR="00A07C03" w:rsidRDefault="00A07C03" w:rsidP="00A07C03">
      <w:pPr>
        <w:pStyle w:val="StandardWeb"/>
      </w:pPr>
      <w:r>
        <w:t>Zagende Gemüter meinen,</w:t>
      </w:r>
      <w:r>
        <w:br/>
        <w:t xml:space="preserve">Leiden sei ein </w:t>
      </w:r>
      <w:proofErr w:type="spellStart"/>
      <w:r>
        <w:t>Todesweg</w:t>
      </w:r>
      <w:proofErr w:type="spellEnd"/>
      <w:r>
        <w:t>;</w:t>
      </w:r>
      <w:r>
        <w:br/>
        <w:t>Nein, es ist der Sternensteg;</w:t>
      </w:r>
      <w:r>
        <w:br/>
        <w:t>Dorten lachen, die hier weinen,</w:t>
      </w:r>
      <w:r>
        <w:br/>
        <w:t>Und der Leiden Schreckgespenste</w:t>
      </w:r>
      <w:r>
        <w:br/>
        <w:t>Wird verächtlich angeschaut,</w:t>
      </w:r>
      <w:r>
        <w:br/>
        <w:t>Wenn man erst der Gnade traut:</w:t>
      </w:r>
      <w:r>
        <w:br/>
        <w:t xml:space="preserve">Denn die tröstet uns </w:t>
      </w:r>
      <w:proofErr w:type="spellStart"/>
      <w:r>
        <w:t>auf’s</w:t>
      </w:r>
      <w:proofErr w:type="spellEnd"/>
      <w:r>
        <w:t xml:space="preserve"> Schönste!</w:t>
      </w:r>
      <w:r>
        <w:br/>
        <w:t>Selig, selig, selig sind,</w:t>
      </w:r>
      <w:r>
        <w:br/>
        <w:t xml:space="preserve">Die durch die majestätische Gnade Jesu </w:t>
      </w:r>
      <w:proofErr w:type="spellStart"/>
      <w:r>
        <w:t>geübet</w:t>
      </w:r>
      <w:proofErr w:type="spellEnd"/>
      <w:r>
        <w:t xml:space="preserve"> sind! </w:t>
      </w:r>
    </w:p>
    <w:p w14:paraId="42CF0230" w14:textId="77777777" w:rsidR="00A07C03" w:rsidRDefault="00A07C03" w:rsidP="00A07C03">
      <w:pPr>
        <w:pStyle w:val="StandardWeb"/>
      </w:pPr>
      <w:r>
        <w:t>Weh‘ euch, denn ihr werdet heulen,</w:t>
      </w:r>
      <w:r>
        <w:br/>
        <w:t xml:space="preserve">Die ihr hier </w:t>
      </w:r>
      <w:proofErr w:type="spellStart"/>
      <w:r>
        <w:t>gelachet</w:t>
      </w:r>
      <w:proofErr w:type="spellEnd"/>
      <w:r>
        <w:t xml:space="preserve"> habt!</w:t>
      </w:r>
      <w:r>
        <w:br/>
        <w:t>Aber die ihr euch begrabt,</w:t>
      </w:r>
      <w:r>
        <w:br/>
        <w:t>Setzt dem Lebensbau die Säulen,</w:t>
      </w:r>
      <w:r>
        <w:br/>
        <w:t>Den der große Meister gründet;</w:t>
      </w:r>
      <w:r>
        <w:br/>
        <w:t>Draus Er, wenn die Erde kracht,</w:t>
      </w:r>
      <w:r>
        <w:br/>
        <w:t>Eine sichre Freistatt macht</w:t>
      </w:r>
      <w:r>
        <w:br/>
        <w:t>Dem, der leidend überwindet.</w:t>
      </w:r>
      <w:r>
        <w:br/>
        <w:t>Selig, selig, selig sind,</w:t>
      </w:r>
      <w:r>
        <w:br/>
        <w:t xml:space="preserve">Die durch die Tiefe des Meeres der Tränen gegangen sind! </w:t>
      </w:r>
    </w:p>
    <w:p w14:paraId="1A93BE89" w14:textId="77777777" w:rsidR="00A07C03" w:rsidRDefault="00A07C03" w:rsidP="00A07C03">
      <w:pPr>
        <w:pStyle w:val="StandardWeb"/>
      </w:pPr>
      <w:r>
        <w:t>Überwinder aller Dinge,</w:t>
      </w:r>
      <w:r>
        <w:br/>
        <w:t>Die nicht Gott und göttlich sind:</w:t>
      </w:r>
      <w:r>
        <w:br/>
      </w:r>
      <w:proofErr w:type="spellStart"/>
      <w:r>
        <w:lastRenderedPageBreak/>
        <w:t>Dem’s</w:t>
      </w:r>
      <w:proofErr w:type="spellEnd"/>
      <w:r>
        <w:t xml:space="preserve"> kein Feind mehr abgewinnt,</w:t>
      </w:r>
      <w:r>
        <w:br/>
        <w:t>Ob er noch so heftig dringe:</w:t>
      </w:r>
      <w:r>
        <w:br/>
        <w:t>Hier ist eine See, mit Wellen</w:t>
      </w:r>
      <w:r>
        <w:br/>
        <w:t>Der Versuchung aufgetürmt,</w:t>
      </w:r>
      <w:r>
        <w:br/>
        <w:t>Die auf unser Schifflein stürmt;</w:t>
      </w:r>
      <w:r>
        <w:br/>
        <w:t>Doch Dich kann kein Sturmwind fällen!</w:t>
      </w:r>
      <w:r>
        <w:br/>
        <w:t>Selig, selig, selig sind,</w:t>
      </w:r>
      <w:r>
        <w:br/>
        <w:t xml:space="preserve">Die in den Steinklüften des ewigen Felsen geborgen sind! </w:t>
      </w:r>
    </w:p>
    <w:p w14:paraId="3101521B" w14:textId="77777777" w:rsidR="00A07C03" w:rsidRDefault="00A07C03" w:rsidP="00A07C03">
      <w:pPr>
        <w:pStyle w:val="StandardWeb"/>
      </w:pPr>
      <w:proofErr w:type="spellStart"/>
      <w:r>
        <w:t>Tapfre</w:t>
      </w:r>
      <w:proofErr w:type="spellEnd"/>
      <w:r>
        <w:t xml:space="preserve"> Streiter Christi wissen,</w:t>
      </w:r>
      <w:r>
        <w:br/>
        <w:t xml:space="preserve">Dass die Zeit von keiner </w:t>
      </w:r>
      <w:proofErr w:type="spellStart"/>
      <w:r>
        <w:t>Dau’r</w:t>
      </w:r>
      <w:proofErr w:type="spellEnd"/>
      <w:r>
        <w:t>,</w:t>
      </w:r>
      <w:r>
        <w:br/>
        <w:t xml:space="preserve">Dass der HErr schon manche </w:t>
      </w:r>
      <w:proofErr w:type="spellStart"/>
      <w:r>
        <w:t>Mau’r</w:t>
      </w:r>
      <w:proofErr w:type="spellEnd"/>
      <w:r>
        <w:br/>
        <w:t>Der Beklemmung eingerissen.</w:t>
      </w:r>
      <w:r>
        <w:br/>
        <w:t>Ihre gottverklärten Sinnen</w:t>
      </w:r>
      <w:r>
        <w:br/>
        <w:t>Blicken durch der Wetter Sturm</w:t>
      </w:r>
      <w:r>
        <w:br/>
        <w:t>Nach dem Glanz auf Salems Turm,</w:t>
      </w:r>
      <w:r>
        <w:br/>
        <w:t>Wo Lichtströme niederrinnen.</w:t>
      </w:r>
      <w:r>
        <w:br/>
        <w:t>Selig, selig, selig sind,</w:t>
      </w:r>
      <w:r>
        <w:br/>
        <w:t xml:space="preserve">Die sich vom </w:t>
      </w:r>
      <w:proofErr w:type="spellStart"/>
      <w:r>
        <w:t>Gedräng</w:t>
      </w:r>
      <w:proofErr w:type="spellEnd"/>
      <w:r>
        <w:t xml:space="preserve">‘ </w:t>
      </w:r>
      <w:proofErr w:type="spellStart"/>
      <w:r>
        <w:t>in’s</w:t>
      </w:r>
      <w:proofErr w:type="spellEnd"/>
      <w:r>
        <w:t xml:space="preserve"> Geraume zu glauben </w:t>
      </w:r>
      <w:proofErr w:type="spellStart"/>
      <w:r>
        <w:t>gewohnet</w:t>
      </w:r>
      <w:proofErr w:type="spellEnd"/>
      <w:r>
        <w:t xml:space="preserve"> sind! </w:t>
      </w:r>
    </w:p>
    <w:p w14:paraId="1AB7A276" w14:textId="77777777" w:rsidR="00A07C03" w:rsidRDefault="00A07C03" w:rsidP="00A07C03">
      <w:pPr>
        <w:pStyle w:val="StandardWeb"/>
      </w:pPr>
      <w:r>
        <w:t>Glauben, und doch stecken bleiben,</w:t>
      </w:r>
      <w:r>
        <w:br/>
        <w:t>Das kann nicht beisammen sein!</w:t>
      </w:r>
      <w:r>
        <w:br/>
        <w:t>Hoffen führt zum Haben ein,</w:t>
      </w:r>
      <w:r>
        <w:br/>
        <w:t>Jesu Liebe kann uns treiben;</w:t>
      </w:r>
      <w:r>
        <w:br/>
        <w:t>Alle Feinde sind geringe,</w:t>
      </w:r>
      <w:r>
        <w:br/>
        <w:t>Wenn die Hoffnung Flügel schwingt,</w:t>
      </w:r>
      <w:r>
        <w:br/>
        <w:t>Und durch alle Wolken dringt</w:t>
      </w:r>
      <w:r>
        <w:br/>
        <w:t>Mit dem König aller Dinge!</w:t>
      </w:r>
      <w:r>
        <w:br/>
        <w:t>Selig, selig, selig sind,</w:t>
      </w:r>
      <w:r>
        <w:br/>
        <w:t>Die auf den Anker der seligen Hoffnung gegründet sind!</w:t>
      </w:r>
    </w:p>
    <w:p w14:paraId="11E05BBE" w14:textId="77777777" w:rsidR="00A07C03" w:rsidRDefault="00A07C03" w:rsidP="00A07C03">
      <w:pPr>
        <w:pStyle w:val="StandardWeb"/>
      </w:pPr>
      <w:r>
        <w:t>Mächte auf dem Ball der Erde!</w:t>
      </w:r>
      <w:r>
        <w:br/>
        <w:t>Eure Herrlichkeit ist Tand,</w:t>
      </w:r>
      <w:r>
        <w:br/>
        <w:t>Eurer Ruhe Grund ist Sand,</w:t>
      </w:r>
      <w:r>
        <w:br/>
        <w:t>Euch umlagert stets Beschwerde;</w:t>
      </w:r>
      <w:r>
        <w:br/>
        <w:t>Eure Hoffnung bleibet eitel,</w:t>
      </w:r>
      <w:r>
        <w:br/>
        <w:t>Weil ihr Eitelkeiten liebt,</w:t>
      </w:r>
      <w:r>
        <w:br/>
        <w:t>Und euch nur vergänglich übt;</w:t>
      </w:r>
      <w:r>
        <w:br/>
        <w:t>Ach, was drohet eurem Scheitel!</w:t>
      </w:r>
      <w:r>
        <w:br/>
        <w:t>Selig, selig, selig sind,</w:t>
      </w:r>
      <w:r>
        <w:br/>
        <w:t xml:space="preserve">Die von der irdischen Hoheit und Torheit herunter sind! </w:t>
      </w:r>
    </w:p>
    <w:p w14:paraId="672C3773" w14:textId="77777777" w:rsidR="00A07C03" w:rsidRDefault="00A07C03" w:rsidP="00A07C03">
      <w:pPr>
        <w:pStyle w:val="StandardWeb"/>
      </w:pPr>
      <w:r>
        <w:t>Zions Freude währet immer,</w:t>
      </w:r>
      <w:r>
        <w:br/>
        <w:t>Und wer diese Bürgerschaft</w:t>
      </w:r>
      <w:r>
        <w:br/>
        <w:t>Frisch im Glauben an sich rafft,</w:t>
      </w:r>
      <w:r>
        <w:br/>
        <w:t>Des Gerechtigkeit fällt nimmer!</w:t>
      </w:r>
      <w:r>
        <w:br/>
        <w:t>Wenn das Meer sich türmt zu Mauern,</w:t>
      </w:r>
      <w:r>
        <w:br/>
        <w:t>Wenn des Sturmes Wasserbach</w:t>
      </w:r>
      <w:r>
        <w:br/>
        <w:t>Stürzet über Fels und Dach,</w:t>
      </w:r>
      <w:r>
        <w:br/>
        <w:t>Wird des Christen Frieden dauern.</w:t>
      </w:r>
      <w:r>
        <w:br/>
      </w:r>
      <w:r>
        <w:lastRenderedPageBreak/>
        <w:t>Selig, selig, selig sind,</w:t>
      </w:r>
      <w:r>
        <w:br/>
        <w:t xml:space="preserve">Die zu der Bürgerschaft Zions bei Jesu versammelt sind! </w:t>
      </w:r>
    </w:p>
    <w:p w14:paraId="26583628" w14:textId="77777777" w:rsidR="00A07C03" w:rsidRDefault="00A07C03" w:rsidP="00A07C03">
      <w:pPr>
        <w:pStyle w:val="StandardWeb"/>
      </w:pPr>
      <w:r>
        <w:t>Du, o Freund der Menschenseele,</w:t>
      </w:r>
      <w:r>
        <w:br/>
        <w:t>Ewig sei Dir Dank gebracht,</w:t>
      </w:r>
      <w:r>
        <w:br/>
        <w:t>Dass Du mich aus Staub gemacht!</w:t>
      </w:r>
      <w:r>
        <w:br/>
        <w:t>Dir steht mein Leib zu Befehle,</w:t>
      </w:r>
      <w:r>
        <w:br/>
        <w:t>Dein ist mein natürlich Leben,</w:t>
      </w:r>
      <w:r>
        <w:br/>
        <w:t>Dein ist auch mein Gnadenpfand;</w:t>
      </w:r>
      <w:r>
        <w:br/>
        <w:t>Dein, o Jesu, sei mein Stand,</w:t>
      </w:r>
      <w:r>
        <w:br/>
        <w:t>Zu Dir will ich sterbend schweben!</w:t>
      </w:r>
      <w:r>
        <w:br/>
        <w:t>Selig, selig in der Tat,</w:t>
      </w:r>
      <w:r>
        <w:br/>
        <w:t xml:space="preserve">Wer durch Jesu Gnade </w:t>
      </w:r>
      <w:proofErr w:type="spellStart"/>
      <w:r>
        <w:t>gelebet</w:t>
      </w:r>
      <w:proofErr w:type="spellEnd"/>
      <w:r>
        <w:t xml:space="preserve">, gelitten, </w:t>
      </w:r>
      <w:proofErr w:type="spellStart"/>
      <w:r>
        <w:t>gesieget</w:t>
      </w:r>
      <w:proofErr w:type="spellEnd"/>
      <w:r>
        <w:t xml:space="preserve"> hat!</w:t>
      </w:r>
    </w:p>
    <w:p w14:paraId="21226E48" w14:textId="77777777" w:rsidR="00A07C03" w:rsidRDefault="00A07C03" w:rsidP="00A07C03">
      <w:pPr>
        <w:pStyle w:val="StandardWeb"/>
      </w:pPr>
      <w:r>
        <w:rPr>
          <w:rStyle w:val="Hervorhebung"/>
        </w:rPr>
        <w:t xml:space="preserve">(3. </w:t>
      </w:r>
      <w:proofErr w:type="spellStart"/>
      <w:r>
        <w:rPr>
          <w:rStyle w:val="Hervorhebung"/>
        </w:rPr>
        <w:t>Dezbr</w:t>
      </w:r>
      <w:proofErr w:type="spellEnd"/>
      <w:r>
        <w:rPr>
          <w:rStyle w:val="Hervorhebung"/>
        </w:rPr>
        <w:t>. 1728.)</w:t>
      </w:r>
    </w:p>
    <w:p w14:paraId="090CC209" w14:textId="77777777" w:rsidR="003976FA" w:rsidRDefault="003976FA" w:rsidP="003976FA">
      <w:pPr>
        <w:pStyle w:val="berschrift1"/>
      </w:pPr>
      <w:r>
        <w:t>Ist’s? ja, es ist geschehen</w:t>
      </w:r>
    </w:p>
    <w:p w14:paraId="497C81A6" w14:textId="77777777" w:rsidR="003976FA" w:rsidRDefault="003976FA" w:rsidP="003976FA">
      <w:pPr>
        <w:pStyle w:val="StandardWeb"/>
      </w:pPr>
      <w:r>
        <w:t>Ist’s? ja, es ist geschehen:</w:t>
      </w:r>
      <w:r>
        <w:br/>
        <w:t>Ich habe Gott gesehen;</w:t>
      </w:r>
      <w:r>
        <w:br/>
        <w:t>Er hat sich eingefunden,</w:t>
      </w:r>
      <w:r>
        <w:br/>
        <w:t xml:space="preserve">Und sich mit mir verbunden. </w:t>
      </w:r>
    </w:p>
    <w:p w14:paraId="4886A7DA" w14:textId="77777777" w:rsidR="003976FA" w:rsidRDefault="003976FA" w:rsidP="003976FA">
      <w:pPr>
        <w:pStyle w:val="StandardWeb"/>
      </w:pPr>
      <w:r>
        <w:t>Er hat mich armen Kranken</w:t>
      </w:r>
      <w:r>
        <w:br/>
        <w:t xml:space="preserve">(O </w:t>
      </w:r>
      <w:proofErr w:type="spellStart"/>
      <w:r>
        <w:t>sel’ge</w:t>
      </w:r>
      <w:proofErr w:type="spellEnd"/>
      <w:r>
        <w:t xml:space="preserve"> </w:t>
      </w:r>
      <w:proofErr w:type="spellStart"/>
      <w:r>
        <w:t>Friedsgedanken</w:t>
      </w:r>
      <w:proofErr w:type="spellEnd"/>
      <w:r>
        <w:t>!)</w:t>
      </w:r>
      <w:r>
        <w:br/>
        <w:t>Zu Seinem Tisch geleitet,</w:t>
      </w:r>
      <w:r>
        <w:br/>
        <w:t xml:space="preserve">Und Abendmahl bereitet. </w:t>
      </w:r>
    </w:p>
    <w:p w14:paraId="70E23B45" w14:textId="77777777" w:rsidR="003976FA" w:rsidRDefault="003976FA" w:rsidP="003976FA">
      <w:pPr>
        <w:pStyle w:val="StandardWeb"/>
      </w:pPr>
      <w:r>
        <w:t>Wie dank‘ ich’s Seiner Liebe,</w:t>
      </w:r>
      <w:r>
        <w:br/>
        <w:t>Die, aus dem treusten Triebe,</w:t>
      </w:r>
      <w:r>
        <w:br/>
        <w:t>Sich, um mich zu erheben,</w:t>
      </w:r>
      <w:r>
        <w:br/>
        <w:t xml:space="preserve">In’s Niedrige gegeben! </w:t>
      </w:r>
    </w:p>
    <w:p w14:paraId="3208C78B" w14:textId="77777777" w:rsidR="003976FA" w:rsidRDefault="003976FA" w:rsidP="003976FA">
      <w:pPr>
        <w:pStyle w:val="StandardWeb"/>
      </w:pPr>
      <w:r>
        <w:t>Wie dank ich’s Seinem Herzen,</w:t>
      </w:r>
      <w:r>
        <w:br/>
        <w:t>Das so viel herbe Schmerzen</w:t>
      </w:r>
      <w:r>
        <w:br/>
        <w:t>Für mich, der sie verschuldet,</w:t>
      </w:r>
      <w:r>
        <w:br/>
        <w:t xml:space="preserve">Aus lauter Lieb‘ erduldet! </w:t>
      </w:r>
    </w:p>
    <w:p w14:paraId="15DBF48B" w14:textId="77777777" w:rsidR="003976FA" w:rsidRDefault="003976FA" w:rsidP="003976FA">
      <w:pPr>
        <w:pStyle w:val="StandardWeb"/>
      </w:pPr>
      <w:r>
        <w:t>Wie dank‘ ich’s Seinem Leiden,</w:t>
      </w:r>
      <w:r>
        <w:br/>
        <w:t>Dem Ursprung meiner Freuden!!</w:t>
      </w:r>
      <w:r>
        <w:br/>
        <w:t>Wie dank‘ ich’s Seinem Stöhnen</w:t>
      </w:r>
      <w:r>
        <w:br/>
        <w:t xml:space="preserve">Und </w:t>
      </w:r>
      <w:proofErr w:type="spellStart"/>
      <w:r>
        <w:t>heißvergossnen</w:t>
      </w:r>
      <w:proofErr w:type="spellEnd"/>
      <w:r>
        <w:t xml:space="preserve"> Tränen!</w:t>
      </w:r>
    </w:p>
    <w:p w14:paraId="32413231" w14:textId="77777777" w:rsidR="003976FA" w:rsidRDefault="003976FA" w:rsidP="003976FA">
      <w:pPr>
        <w:pStyle w:val="StandardWeb"/>
      </w:pPr>
      <w:r>
        <w:t>Wie dank‘ ich’s Seinem Dürsten,</w:t>
      </w:r>
      <w:r>
        <w:br/>
        <w:t>Da Ihm, dem Lebensfürsten,</w:t>
      </w:r>
      <w:r>
        <w:br/>
        <w:t xml:space="preserve">Die </w:t>
      </w:r>
      <w:proofErr w:type="spellStart"/>
      <w:r>
        <w:t>Zung</w:t>
      </w:r>
      <w:proofErr w:type="spellEnd"/>
      <w:r>
        <w:t>‘ am Gaumen klebte,</w:t>
      </w:r>
      <w:r>
        <w:br/>
        <w:t>Auf dass mich Kraft belebte!</w:t>
      </w:r>
    </w:p>
    <w:p w14:paraId="0A2F5666" w14:textId="77777777" w:rsidR="003976FA" w:rsidRDefault="003976FA" w:rsidP="003976FA">
      <w:pPr>
        <w:pStyle w:val="StandardWeb"/>
      </w:pPr>
      <w:r>
        <w:t>Wie dank‘ ich’s Seinem Sterben!</w:t>
      </w:r>
      <w:r>
        <w:br/>
        <w:t>Es hilft mir vom Verderben;</w:t>
      </w:r>
      <w:r>
        <w:br/>
      </w:r>
      <w:r>
        <w:lastRenderedPageBreak/>
        <w:t>Sein letztes Angstgetöne</w:t>
      </w:r>
      <w:r>
        <w:br/>
        <w:t>Klingt meinen Ohren schöne.</w:t>
      </w:r>
    </w:p>
    <w:p w14:paraId="55123D4D" w14:textId="77777777" w:rsidR="003976FA" w:rsidRDefault="003976FA" w:rsidP="003976FA">
      <w:pPr>
        <w:pStyle w:val="StandardWeb"/>
      </w:pPr>
      <w:r>
        <w:t>Die Fahrt zur Grabesschwelle</w:t>
      </w:r>
      <w:r>
        <w:br/>
        <w:t>Und zu der Tür der Hölle</w:t>
      </w:r>
      <w:r>
        <w:br/>
        <w:t>Bewahrt mich vor den Schlünden,</w:t>
      </w:r>
      <w:r>
        <w:br/>
        <w:t xml:space="preserve">Die nimmer zu ergründen. </w:t>
      </w:r>
    </w:p>
    <w:p w14:paraId="37C6A04B" w14:textId="77777777" w:rsidR="003976FA" w:rsidRDefault="003976FA" w:rsidP="003976FA">
      <w:pPr>
        <w:pStyle w:val="StandardWeb"/>
      </w:pPr>
      <w:r>
        <w:t>Du herzvertraute Liebe,</w:t>
      </w:r>
      <w:r>
        <w:br/>
        <w:t>Entzünde meine Triebe,</w:t>
      </w:r>
      <w:r>
        <w:br/>
        <w:t>Damit sie ohne Schweigen</w:t>
      </w:r>
      <w:r>
        <w:br/>
        <w:t xml:space="preserve">Von Deiner Tugend zeugen! </w:t>
      </w:r>
    </w:p>
    <w:p w14:paraId="5A00379C" w14:textId="77777777" w:rsidR="003976FA" w:rsidRDefault="003976FA" w:rsidP="003976FA">
      <w:pPr>
        <w:pStyle w:val="StandardWeb"/>
      </w:pPr>
      <w:r>
        <w:t>Lass Deinen Tod und Sterben</w:t>
      </w:r>
      <w:r>
        <w:br/>
        <w:t>Dein ritterlich Erwerben</w:t>
      </w:r>
      <w:r>
        <w:br/>
        <w:t xml:space="preserve">Den </w:t>
      </w:r>
      <w:proofErr w:type="spellStart"/>
      <w:r>
        <w:t>hartgebund’nen</w:t>
      </w:r>
      <w:proofErr w:type="spellEnd"/>
      <w:r>
        <w:t xml:space="preserve"> Seelen</w:t>
      </w:r>
      <w:r>
        <w:br/>
        <w:t xml:space="preserve">Mich öffentlich erzählen! </w:t>
      </w:r>
    </w:p>
    <w:p w14:paraId="556237C2" w14:textId="77777777" w:rsidR="003976FA" w:rsidRDefault="003976FA" w:rsidP="003976FA">
      <w:pPr>
        <w:pStyle w:val="StandardWeb"/>
      </w:pPr>
      <w:r>
        <w:t>Und nach dem teuren Mahle</w:t>
      </w:r>
      <w:r>
        <w:br/>
        <w:t>Gib, dass ich Dir bezahle</w:t>
      </w:r>
      <w:r>
        <w:br/>
        <w:t>Die seligen Gelübde,</w:t>
      </w:r>
      <w:r>
        <w:br/>
        <w:t>Darin sich Jesus übte!</w:t>
      </w:r>
      <w:r>
        <w:rPr>
          <w:rStyle w:val="Funotenzeichen"/>
        </w:rPr>
        <w:footnoteReference w:id="16"/>
      </w:r>
      <w:r>
        <w:t xml:space="preserve"> </w:t>
      </w:r>
    </w:p>
    <w:p w14:paraId="3401F062" w14:textId="77777777" w:rsidR="003976FA" w:rsidRDefault="003976FA" w:rsidP="003976FA">
      <w:pPr>
        <w:pStyle w:val="StandardWeb"/>
      </w:pPr>
      <w:r>
        <w:t xml:space="preserve">Es </w:t>
      </w:r>
      <w:proofErr w:type="spellStart"/>
      <w:r>
        <w:t>werd</w:t>
      </w:r>
      <w:proofErr w:type="spellEnd"/>
      <w:r>
        <w:t>‘ an mir gesehen</w:t>
      </w:r>
      <w:r>
        <w:br/>
        <w:t>Dein Tod und Auferstehen,</w:t>
      </w:r>
      <w:r>
        <w:br/>
        <w:t>Dein Kampf und Überwinden,</w:t>
      </w:r>
      <w:r>
        <w:br/>
        <w:t xml:space="preserve">Dein Suchen und Dein Finden! </w:t>
      </w:r>
    </w:p>
    <w:p w14:paraId="496FB073" w14:textId="77777777" w:rsidR="003976FA" w:rsidRPr="003976FA" w:rsidRDefault="003976FA" w:rsidP="003976FA">
      <w:pPr>
        <w:pStyle w:val="StandardWeb"/>
        <w:rPr>
          <w:i/>
        </w:rPr>
      </w:pPr>
      <w:r w:rsidRPr="003976FA">
        <w:rPr>
          <w:i/>
        </w:rPr>
        <w:t>(1714.)</w:t>
      </w:r>
    </w:p>
    <w:p w14:paraId="621739CF" w14:textId="3011AF50" w:rsidR="003E727B" w:rsidRDefault="003E727B" w:rsidP="00A07C03">
      <w:pPr>
        <w:pStyle w:val="berschrift1"/>
      </w:pPr>
      <w:r>
        <w:t>J</w:t>
      </w:r>
    </w:p>
    <w:p w14:paraId="26620E43" w14:textId="77777777" w:rsidR="00E123C5" w:rsidRDefault="00E123C5" w:rsidP="00E123C5">
      <w:pPr>
        <w:pStyle w:val="berschrift1"/>
      </w:pPr>
      <w:r>
        <w:t>Jauchzet, ihr Himmel</w:t>
      </w:r>
    </w:p>
    <w:p w14:paraId="1AC9E474" w14:textId="77777777" w:rsidR="00E123C5" w:rsidRDefault="00E123C5" w:rsidP="00E123C5">
      <w:pPr>
        <w:pStyle w:val="StandardWeb"/>
      </w:pPr>
      <w:r>
        <w:t>1. Jauchzet, ihr Himmel,</w:t>
      </w:r>
      <w:r>
        <w:br/>
        <w:t>Frohlocket ihr Engel in Chören;</w:t>
      </w:r>
      <w:r>
        <w:br/>
        <w:t>Singet dem Herren,</w:t>
      </w:r>
      <w:r>
        <w:br/>
        <w:t>Dem Heiland der Menschen, zu Ehren.</w:t>
      </w:r>
      <w:r>
        <w:br/>
        <w:t>Sehet doch da:</w:t>
      </w:r>
      <w:r>
        <w:br/>
        <w:t>Gott will so freundlich und nah</w:t>
      </w:r>
      <w:r>
        <w:br/>
        <w:t xml:space="preserve">Zu den </w:t>
      </w:r>
      <w:proofErr w:type="spellStart"/>
      <w:r>
        <w:t>Verlornen</w:t>
      </w:r>
      <w:proofErr w:type="spellEnd"/>
      <w:r>
        <w:t xml:space="preserve"> sich kehren.</w:t>
      </w:r>
    </w:p>
    <w:p w14:paraId="4E4DEDE3" w14:textId="77777777" w:rsidR="00E123C5" w:rsidRDefault="00E123C5" w:rsidP="00E123C5">
      <w:pPr>
        <w:pStyle w:val="StandardWeb"/>
      </w:pPr>
      <w:r>
        <w:t>2. Jauchzet, ihr Himmel,</w:t>
      </w:r>
      <w:r>
        <w:br/>
        <w:t>Frohlocket ihr Enden der Erden;</w:t>
      </w:r>
      <w:r>
        <w:br/>
        <w:t>Gott und der Sünder,</w:t>
      </w:r>
      <w:r>
        <w:br/>
        <w:t>Sie sollen zu Freunden nun werden.</w:t>
      </w:r>
      <w:r>
        <w:br/>
        <w:t>Friede und Freud</w:t>
      </w:r>
      <w:r>
        <w:br/>
      </w:r>
      <w:r>
        <w:lastRenderedPageBreak/>
        <w:t>Wird uns verkündiget heut.</w:t>
      </w:r>
      <w:r>
        <w:br/>
        <w:t>Freuet euch, Hirten und Herden</w:t>
      </w:r>
    </w:p>
    <w:p w14:paraId="1EABFCB3" w14:textId="77777777" w:rsidR="00E123C5" w:rsidRDefault="00E123C5" w:rsidP="00E123C5">
      <w:pPr>
        <w:pStyle w:val="StandardWeb"/>
      </w:pPr>
      <w:r>
        <w:t>3. Sehet dies Wunder,</w:t>
      </w:r>
      <w:r>
        <w:br/>
        <w:t>Wie tief sich der Höchste hier beuget.</w:t>
      </w:r>
      <w:r>
        <w:br/>
        <w:t>Sehet die Liebe,</w:t>
      </w:r>
      <w:r>
        <w:br/>
        <w:t>Die endlich als Liebe sich zeiget.</w:t>
      </w:r>
      <w:r>
        <w:br/>
        <w:t>Gott wird ein Kind,</w:t>
      </w:r>
      <w:r>
        <w:br/>
      </w:r>
      <w:proofErr w:type="spellStart"/>
      <w:r>
        <w:t>Träget</w:t>
      </w:r>
      <w:proofErr w:type="spellEnd"/>
      <w:r>
        <w:t xml:space="preserve"> und hebet die Sünd.</w:t>
      </w:r>
      <w:r>
        <w:br/>
        <w:t>Alles anbetet und schweiget.</w:t>
      </w:r>
    </w:p>
    <w:p w14:paraId="470A33B2" w14:textId="77777777" w:rsidR="00E123C5" w:rsidRDefault="00E123C5" w:rsidP="00E123C5">
      <w:pPr>
        <w:pStyle w:val="StandardWeb"/>
      </w:pPr>
      <w:r>
        <w:t>4. Gott ist im Fleische;</w:t>
      </w:r>
      <w:r>
        <w:br/>
        <w:t>Wer kann dies Geheimnis verstehen?</w:t>
      </w:r>
      <w:r>
        <w:br/>
        <w:t>Hier ist die Pforte</w:t>
      </w:r>
      <w:r>
        <w:br/>
        <w:t>Des Lebens nun offen zu sehen.</w:t>
      </w:r>
      <w:r>
        <w:br/>
        <w:t>Gehet hinein,</w:t>
      </w:r>
      <w:r>
        <w:br/>
        <w:t>Eins mit dem Kinde zu sein,</w:t>
      </w:r>
      <w:r>
        <w:br/>
        <w:t>Die ihr zum Vater wollt gehen!</w:t>
      </w:r>
    </w:p>
    <w:p w14:paraId="6D6E173E" w14:textId="77777777" w:rsidR="00E123C5" w:rsidRDefault="00E123C5" w:rsidP="00E123C5">
      <w:pPr>
        <w:pStyle w:val="StandardWeb"/>
      </w:pPr>
      <w:r>
        <w:t>5. Treuer Immanuel,</w:t>
      </w:r>
      <w:r>
        <w:br/>
        <w:t>Wird auch in mir nun geboren.</w:t>
      </w:r>
      <w:r>
        <w:br/>
        <w:t>Komm doch mein Heiland,</w:t>
      </w:r>
      <w:r>
        <w:br/>
        <w:t>Denn ohne dich bin ich verloren.</w:t>
      </w:r>
      <w:r>
        <w:br/>
        <w:t>Wohne in mir,</w:t>
      </w:r>
      <w:r>
        <w:br/>
        <w:t>Mache mich eins nun mit dir,</w:t>
      </w:r>
      <w:r>
        <w:br/>
        <w:t>Der mich zum Leben erkoren.</w:t>
      </w:r>
    </w:p>
    <w:p w14:paraId="0CF147DF" w14:textId="2B3D19E5" w:rsidR="00A07C03" w:rsidRDefault="00A07C03" w:rsidP="00A07C03">
      <w:pPr>
        <w:pStyle w:val="berschrift1"/>
      </w:pPr>
      <w:r>
        <w:t xml:space="preserve">Jesu, ach, </w:t>
      </w:r>
      <w:proofErr w:type="spellStart"/>
      <w:r>
        <w:t>entzeuch</w:t>
      </w:r>
      <w:proofErr w:type="spellEnd"/>
      <w:r>
        <w:t xml:space="preserve"> mir nicht</w:t>
      </w:r>
    </w:p>
    <w:p w14:paraId="1F5EEEBC" w14:textId="77777777" w:rsidR="00A07C03" w:rsidRDefault="00A07C03" w:rsidP="00A07C03">
      <w:pPr>
        <w:pStyle w:val="StandardWeb"/>
      </w:pPr>
      <w:r>
        <w:t xml:space="preserve">Jesu, ach, </w:t>
      </w:r>
      <w:proofErr w:type="spellStart"/>
      <w:r>
        <w:t>entzeuch</w:t>
      </w:r>
      <w:proofErr w:type="spellEnd"/>
      <w:r>
        <w:t xml:space="preserve"> mir nicht</w:t>
      </w:r>
      <w:r>
        <w:br/>
        <w:t>Dein huldreiches Angesicht;</w:t>
      </w:r>
      <w:r>
        <w:br/>
        <w:t>Siehe mich in Gnaden an,</w:t>
      </w:r>
      <w:r>
        <w:br/>
        <w:t xml:space="preserve">Der Du für mich </w:t>
      </w:r>
      <w:proofErr w:type="spellStart"/>
      <w:r>
        <w:t>g’nug</w:t>
      </w:r>
      <w:proofErr w:type="spellEnd"/>
      <w:r>
        <w:t xml:space="preserve"> getan. </w:t>
      </w:r>
    </w:p>
    <w:p w14:paraId="17F96908" w14:textId="77777777" w:rsidR="00A07C03" w:rsidRDefault="00A07C03" w:rsidP="00A07C03">
      <w:pPr>
        <w:pStyle w:val="StandardWeb"/>
      </w:pPr>
      <w:r>
        <w:t>Meine Sündenlast ist groß;</w:t>
      </w:r>
      <w:r>
        <w:br/>
        <w:t>Mache mich derselben los;</w:t>
      </w:r>
      <w:r>
        <w:br/>
        <w:t>Gib, dass Deine Liebeshuld</w:t>
      </w:r>
      <w:r>
        <w:br/>
        <w:t xml:space="preserve">Überwiege meine Schuld! </w:t>
      </w:r>
    </w:p>
    <w:p w14:paraId="563F1D5D" w14:textId="77777777" w:rsidR="00A07C03" w:rsidRDefault="00A07C03" w:rsidP="00A07C03">
      <w:pPr>
        <w:pStyle w:val="StandardWeb"/>
      </w:pPr>
      <w:r>
        <w:t>Deine starke Liebesglut</w:t>
      </w:r>
      <w:r>
        <w:br/>
        <w:t>Löschet keine Wasserflut;</w:t>
      </w:r>
      <w:r>
        <w:br/>
        <w:t>Sie ist tiefer, als das Meer,</w:t>
      </w:r>
      <w:r>
        <w:br/>
        <w:t xml:space="preserve">Höher, als das Sternenheer! </w:t>
      </w:r>
    </w:p>
    <w:p w14:paraId="4E56613C" w14:textId="77777777" w:rsidR="00A07C03" w:rsidRDefault="00A07C03" w:rsidP="00A07C03">
      <w:pPr>
        <w:pStyle w:val="StandardWeb"/>
      </w:pPr>
      <w:r>
        <w:t>Lass mich Dir fein eingesenkt!</w:t>
      </w:r>
      <w:r>
        <w:br/>
        <w:t>Alles, was nicht Du bist, kränkt;</w:t>
      </w:r>
      <w:r>
        <w:br/>
        <w:t>Lass, o liebster Heiland, mich</w:t>
      </w:r>
      <w:r>
        <w:br/>
        <w:t xml:space="preserve">Völlig stets genießen Dich! </w:t>
      </w:r>
    </w:p>
    <w:p w14:paraId="62DD1C94" w14:textId="77777777" w:rsidR="00A07C03" w:rsidRDefault="00A07C03" w:rsidP="00A07C03">
      <w:pPr>
        <w:pStyle w:val="StandardWeb"/>
      </w:pPr>
      <w:r>
        <w:t>Deines Namens Süßigkeit</w:t>
      </w:r>
      <w:r>
        <w:br/>
        <w:t>Sei versiegelt allezeit</w:t>
      </w:r>
      <w:r>
        <w:br/>
      </w:r>
      <w:r>
        <w:lastRenderedPageBreak/>
        <w:t>Fest in meines Herzens Grund,</w:t>
      </w:r>
      <w:r>
        <w:br/>
        <w:t xml:space="preserve">Unser Bund ein </w:t>
      </w:r>
      <w:proofErr w:type="spellStart"/>
      <w:r>
        <w:t>ew’ger</w:t>
      </w:r>
      <w:proofErr w:type="spellEnd"/>
      <w:r>
        <w:t xml:space="preserve"> Bund! </w:t>
      </w:r>
    </w:p>
    <w:p w14:paraId="317BE627" w14:textId="77777777" w:rsidR="00A07C03" w:rsidRDefault="00A07C03" w:rsidP="00A07C03">
      <w:pPr>
        <w:pStyle w:val="berschrift1"/>
      </w:pPr>
      <w:r>
        <w:t>Jesu! Deiner zu gedenken</w:t>
      </w:r>
    </w:p>
    <w:p w14:paraId="7939252E" w14:textId="77777777" w:rsidR="00A07C03" w:rsidRDefault="00A07C03" w:rsidP="00A07C03">
      <w:pPr>
        <w:pStyle w:val="StandardWeb"/>
      </w:pPr>
      <w:r>
        <w:t>Jesu! Deiner zu gedenken,</w:t>
      </w:r>
      <w:r>
        <w:br/>
        <w:t>Kann dem Herzen Freude schenken;</w:t>
      </w:r>
      <w:r>
        <w:br/>
        <w:t>Doch mit welchen Himmelstränken,</w:t>
      </w:r>
      <w:r>
        <w:br/>
        <w:t xml:space="preserve">Labt uns Deine Gegenwart! </w:t>
      </w:r>
    </w:p>
    <w:p w14:paraId="20544CB3" w14:textId="77777777" w:rsidR="00A07C03" w:rsidRDefault="00A07C03" w:rsidP="00A07C03">
      <w:pPr>
        <w:pStyle w:val="StandardWeb"/>
      </w:pPr>
      <w:r>
        <w:t>Lieblicher hat Nichts geklungen,</w:t>
      </w:r>
      <w:r>
        <w:br/>
        <w:t>Holder ist noch Nichts gesungen,</w:t>
      </w:r>
      <w:r>
        <w:br/>
        <w:t>Sanfter Nichts in’s Herz gedrungen,</w:t>
      </w:r>
      <w:r>
        <w:br/>
        <w:t xml:space="preserve">Als mein Jesus, Gottes Sohn; </w:t>
      </w:r>
    </w:p>
    <w:p w14:paraId="5D0F3396" w14:textId="77777777" w:rsidR="00A07C03" w:rsidRDefault="00A07C03" w:rsidP="00A07C03">
      <w:pPr>
        <w:pStyle w:val="StandardWeb"/>
      </w:pPr>
      <w:r>
        <w:t>Tröstlich, wenn man reuig stehet,</w:t>
      </w:r>
      <w:r>
        <w:br/>
        <w:t>Herzlich, wenn man vor Dir flehet,</w:t>
      </w:r>
      <w:r>
        <w:br/>
        <w:t>Lieblich, wenn man zu Dir gebet,</w:t>
      </w:r>
      <w:r>
        <w:br/>
        <w:t xml:space="preserve">Unaussprechlich, wenn Du da! </w:t>
      </w:r>
    </w:p>
    <w:p w14:paraId="2B3AE30D" w14:textId="77777777" w:rsidR="00A07C03" w:rsidRDefault="00A07C03" w:rsidP="00A07C03">
      <w:pPr>
        <w:pStyle w:val="StandardWeb"/>
      </w:pPr>
      <w:r>
        <w:t>Du erquickst das Herz von innen,</w:t>
      </w:r>
      <w:r>
        <w:br/>
        <w:t>Lebensquell und Licht der Sinnen!</w:t>
      </w:r>
      <w:r>
        <w:br/>
        <w:t>Freude muss vor Dir zerrinnen;</w:t>
      </w:r>
      <w:r>
        <w:br/>
        <w:t xml:space="preserve">Niemand sehnt sich </w:t>
      </w:r>
      <w:proofErr w:type="spellStart"/>
      <w:r>
        <w:t>gnug</w:t>
      </w:r>
      <w:proofErr w:type="spellEnd"/>
      <w:r>
        <w:t xml:space="preserve"> nach Dir!</w:t>
      </w:r>
    </w:p>
    <w:p w14:paraId="0D25303C" w14:textId="77777777" w:rsidR="00A07C03" w:rsidRDefault="00A07C03" w:rsidP="00A07C03">
      <w:pPr>
        <w:pStyle w:val="StandardWeb"/>
      </w:pPr>
      <w:r>
        <w:t>Schweigt, ihr ungeübten Zungen!</w:t>
      </w:r>
      <w:r>
        <w:br/>
        <w:t>Welches Lied hat Ihn besungen?</w:t>
      </w:r>
      <w:r>
        <w:br/>
        <w:t>Niemand weiß, als Der’s errungen,</w:t>
      </w:r>
      <w:r>
        <w:br/>
        <w:t xml:space="preserve">Was die Liebe Christi sei. </w:t>
      </w:r>
    </w:p>
    <w:p w14:paraId="66B81E59" w14:textId="77777777" w:rsidR="00A07C03" w:rsidRDefault="00A07C03" w:rsidP="00A07C03">
      <w:pPr>
        <w:pStyle w:val="StandardWeb"/>
      </w:pPr>
      <w:r>
        <w:t>Mit Maria will ich flehen,</w:t>
      </w:r>
      <w:r>
        <w:br/>
        <w:t>Ich will früh zum Grabe gehen,</w:t>
      </w:r>
      <w:r>
        <w:br/>
        <w:t>Und Ihm nach dem Herzen sehen</w:t>
      </w:r>
      <w:r>
        <w:br/>
        <w:t xml:space="preserve">Mit den Augen des Gemüts. </w:t>
      </w:r>
    </w:p>
    <w:p w14:paraId="40713125" w14:textId="77777777" w:rsidR="00A07C03" w:rsidRDefault="00A07C03" w:rsidP="00A07C03">
      <w:pPr>
        <w:pStyle w:val="StandardWeb"/>
      </w:pPr>
      <w:r>
        <w:t>Ich erfüll‘ das Grab mit Tränen,</w:t>
      </w:r>
      <w:r>
        <w:br/>
        <w:t>Und den Ort mit Ach und Stöhnen;</w:t>
      </w:r>
      <w:r>
        <w:br/>
      </w:r>
      <w:proofErr w:type="spellStart"/>
      <w:r>
        <w:t>Hingebückt</w:t>
      </w:r>
      <w:proofErr w:type="spellEnd"/>
      <w:r>
        <w:t xml:space="preserve"> mit heißem Sehnen,</w:t>
      </w:r>
      <w:r>
        <w:br/>
        <w:t>Wind‘ ich mich um Seinen Fuß.</w:t>
      </w:r>
    </w:p>
    <w:p w14:paraId="51773919" w14:textId="77777777" w:rsidR="00A07C03" w:rsidRDefault="00A07C03" w:rsidP="00A07C03">
      <w:pPr>
        <w:pStyle w:val="StandardWeb"/>
      </w:pPr>
      <w:r>
        <w:t>Jesu, wunderbarer König,</w:t>
      </w:r>
      <w:r>
        <w:br/>
        <w:t>Dem die Völker untertänig!</w:t>
      </w:r>
      <w:r>
        <w:br/>
        <w:t>Alles ist vor Dir zu wenig:</w:t>
      </w:r>
      <w:r>
        <w:br/>
        <w:t xml:space="preserve">Du allein bist liebenswert! </w:t>
      </w:r>
    </w:p>
    <w:p w14:paraId="65D65A0F" w14:textId="77777777" w:rsidR="00A07C03" w:rsidRDefault="00A07C03" w:rsidP="00A07C03">
      <w:pPr>
        <w:pStyle w:val="StandardWeb"/>
      </w:pPr>
      <w:r>
        <w:t>Lieber HErr! bleib‘ in der Nähe,</w:t>
      </w:r>
      <w:r>
        <w:br/>
        <w:t>Dass Dein Licht im Geist entstehe,</w:t>
      </w:r>
      <w:r>
        <w:br/>
        <w:t>Und die Finsternis vergebe,</w:t>
      </w:r>
      <w:r>
        <w:br/>
        <w:t xml:space="preserve">Und wir schmecken Deine Kraft! </w:t>
      </w:r>
    </w:p>
    <w:p w14:paraId="6B49D374" w14:textId="77777777" w:rsidR="00A07C03" w:rsidRDefault="00A07C03" w:rsidP="00A07C03">
      <w:pPr>
        <w:pStyle w:val="StandardWeb"/>
      </w:pPr>
      <w:r>
        <w:lastRenderedPageBreak/>
        <w:t xml:space="preserve">Wenn Du uns trittst </w:t>
      </w:r>
      <w:proofErr w:type="spellStart"/>
      <w:r>
        <w:t>vor’s</w:t>
      </w:r>
      <w:proofErr w:type="spellEnd"/>
      <w:r>
        <w:t xml:space="preserve"> Gesichte,</w:t>
      </w:r>
      <w:r>
        <w:br/>
        <w:t>Wird es in dem Herzen lichte,</w:t>
      </w:r>
      <w:r>
        <w:br/>
        <w:t>Alles Eitle wird zunichte,</w:t>
      </w:r>
      <w:r>
        <w:br/>
        <w:t xml:space="preserve">Und die Liebe glühet auf. </w:t>
      </w:r>
    </w:p>
    <w:p w14:paraId="0A41F976" w14:textId="77777777" w:rsidR="00A07C03" w:rsidRDefault="00A07C03" w:rsidP="00A07C03">
      <w:pPr>
        <w:pStyle w:val="StandardWeb"/>
      </w:pPr>
      <w:r>
        <w:t>Ach, Du hast für uns gelitten,</w:t>
      </w:r>
      <w:r>
        <w:br/>
        <w:t>Wolltest all Dein Blut ausschütten,</w:t>
      </w:r>
      <w:r>
        <w:br/>
        <w:t>Hast vom Tod uns losgestritten</w:t>
      </w:r>
      <w:r>
        <w:br/>
        <w:t xml:space="preserve">Und zur Gottesschau gebracht! </w:t>
      </w:r>
    </w:p>
    <w:p w14:paraId="200BE223" w14:textId="77777777" w:rsidR="00A07C03" w:rsidRDefault="00A07C03" w:rsidP="00A07C03">
      <w:pPr>
        <w:pStyle w:val="StandardWeb"/>
      </w:pPr>
      <w:r>
        <w:t>Guter Jesu, lass mir’s glücken!</w:t>
      </w:r>
      <w:r>
        <w:br/>
        <w:t>Deine Fülle mich erquicken;</w:t>
      </w:r>
      <w:r>
        <w:br/>
        <w:t>Und die Glorie mich erblicken,</w:t>
      </w:r>
      <w:r>
        <w:br/>
        <w:t xml:space="preserve">HErr, durch Deine Gegenwart! </w:t>
      </w:r>
    </w:p>
    <w:p w14:paraId="02EF0A06" w14:textId="77777777" w:rsidR="00A07C03" w:rsidRDefault="00A07C03" w:rsidP="00A07C03">
      <w:pPr>
        <w:pStyle w:val="StandardWeb"/>
      </w:pPr>
      <w:r>
        <w:t>Sich in Deine Liebe hüllen,</w:t>
      </w:r>
      <w:r>
        <w:br/>
        <w:t>Kann die Seel‘ auf ewig stillen,</w:t>
      </w:r>
      <w:r>
        <w:br/>
      </w:r>
      <w:proofErr w:type="spellStart"/>
      <w:r>
        <w:t>Sonder</w:t>
      </w:r>
      <w:proofErr w:type="spellEnd"/>
      <w:r>
        <w:t xml:space="preserve"> allem Ekel füllen,</w:t>
      </w:r>
      <w:r>
        <w:br/>
        <w:t xml:space="preserve">Und doch hungert sie nach Dir! </w:t>
      </w:r>
    </w:p>
    <w:p w14:paraId="2760293A" w14:textId="77777777" w:rsidR="00A07C03" w:rsidRDefault="00A07C03" w:rsidP="00A07C03">
      <w:pPr>
        <w:pStyle w:val="StandardWeb"/>
      </w:pPr>
      <w:r>
        <w:t>Hunger kriegen, die Dich schmecken;</w:t>
      </w:r>
      <w:r>
        <w:br/>
        <w:t>Dein Genuss pflegt Durst zu wecken,</w:t>
      </w:r>
      <w:r>
        <w:br/>
        <w:t>Sehnsucht, sich nach Nichts zu strecken,</w:t>
      </w:r>
      <w:r>
        <w:br/>
        <w:t>Als nach Dem, den’s Herze meint.</w:t>
      </w:r>
    </w:p>
    <w:p w14:paraId="2F1A4D85" w14:textId="77777777" w:rsidR="00A07C03" w:rsidRDefault="00A07C03" w:rsidP="00A07C03">
      <w:pPr>
        <w:pStyle w:val="StandardWeb"/>
      </w:pPr>
      <w:r>
        <w:t>Tausendmal geht mein Verlangen,</w:t>
      </w:r>
      <w:r>
        <w:br/>
        <w:t>HErr, nach Dir, Dich zu empfangen:</w:t>
      </w:r>
      <w:r>
        <w:br/>
        <w:t>Aber wann kommst Du gegangen,</w:t>
      </w:r>
      <w:r>
        <w:br/>
        <w:t xml:space="preserve">Und </w:t>
      </w:r>
      <w:proofErr w:type="spellStart"/>
      <w:r>
        <w:t>ersättigst</w:t>
      </w:r>
      <w:proofErr w:type="spellEnd"/>
      <w:r>
        <w:t xml:space="preserve"> mich mit Dir?</w:t>
      </w:r>
    </w:p>
    <w:p w14:paraId="1F1CC1AF" w14:textId="77777777" w:rsidR="00A07C03" w:rsidRDefault="00A07C03" w:rsidP="00A07C03">
      <w:pPr>
        <w:pStyle w:val="StandardWeb"/>
      </w:pPr>
      <w:r>
        <w:t>Deine Liebe ist unendlich,</w:t>
      </w:r>
      <w:r>
        <w:br/>
        <w:t xml:space="preserve">Meine Sehnsucht </w:t>
      </w:r>
      <w:proofErr w:type="spellStart"/>
      <w:r>
        <w:t>unabwendlich</w:t>
      </w:r>
      <w:proofErr w:type="spellEnd"/>
      <w:r>
        <w:t>;</w:t>
      </w:r>
      <w:r>
        <w:br/>
        <w:t>Süßer Freund, Du bist mir kenntlich</w:t>
      </w:r>
      <w:r>
        <w:br/>
        <w:t xml:space="preserve">Als der </w:t>
      </w:r>
      <w:proofErr w:type="spellStart"/>
      <w:r>
        <w:t>ew’ge</w:t>
      </w:r>
      <w:proofErr w:type="spellEnd"/>
      <w:r>
        <w:t xml:space="preserve"> Lebensbaum. </w:t>
      </w:r>
    </w:p>
    <w:p w14:paraId="2D3F0C4D" w14:textId="77777777" w:rsidR="00A07C03" w:rsidRDefault="00A07C03" w:rsidP="00A07C03">
      <w:pPr>
        <w:pStyle w:val="StandardWeb"/>
      </w:pPr>
      <w:r>
        <w:t>Jesu, Deine Wundergüte</w:t>
      </w:r>
      <w:r>
        <w:br/>
        <w:t>Ist zu hoch für mein Geblüte:</w:t>
      </w:r>
      <w:r>
        <w:br/>
        <w:t>Aber Kraft für mein Gemüte.</w:t>
      </w:r>
      <w:r>
        <w:br/>
        <w:t xml:space="preserve">Deine Liebe binde mich! </w:t>
      </w:r>
    </w:p>
    <w:p w14:paraId="66C7A283" w14:textId="77777777" w:rsidR="00A07C03" w:rsidRDefault="00A07C03" w:rsidP="00A07C03">
      <w:pPr>
        <w:pStyle w:val="StandardWeb"/>
      </w:pPr>
      <w:r>
        <w:t>An Dein Berz sich zu gewöhnen,</w:t>
      </w:r>
      <w:r>
        <w:br/>
        <w:t>Macht der Seel ein ewig Sehnen,</w:t>
      </w:r>
      <w:r>
        <w:br/>
        <w:t>Aus den Augen presst es Tränen,</w:t>
      </w:r>
      <w:r>
        <w:br/>
        <w:t>Aus dem Herzen: Kyrie!</w:t>
      </w:r>
    </w:p>
    <w:p w14:paraId="13B272CE" w14:textId="77777777" w:rsidR="00A07C03" w:rsidRDefault="00A07C03" w:rsidP="00A07C03">
      <w:pPr>
        <w:pStyle w:val="StandardWeb"/>
      </w:pPr>
      <w:r>
        <w:t>Wo ich lebe auf der Erde,</w:t>
      </w:r>
      <w:r>
        <w:br/>
        <w:t>Such‘ ich Dich, o Hirt der Herde:</w:t>
      </w:r>
      <w:r>
        <w:br/>
        <w:t>Fröhlich, wenn ich finden werde,</w:t>
      </w:r>
      <w:r>
        <w:br/>
        <w:t xml:space="preserve">Selig, wenn ich Dich erhalt‘. </w:t>
      </w:r>
    </w:p>
    <w:p w14:paraId="3FEAFBF0" w14:textId="77777777" w:rsidR="00A07C03" w:rsidRDefault="00A07C03" w:rsidP="00A07C03">
      <w:pPr>
        <w:pStyle w:val="StandardWeb"/>
      </w:pPr>
      <w:r>
        <w:lastRenderedPageBreak/>
        <w:t>Dann will ich Dich recht genießen,</w:t>
      </w:r>
      <w:r>
        <w:br/>
        <w:t>Und Dein Arm wird mich umschließen:</w:t>
      </w:r>
      <w:r>
        <w:br/>
        <w:t>Innig will ich Dich dann küssen!</w:t>
      </w:r>
      <w:r>
        <w:br/>
        <w:t xml:space="preserve">Aber, ach! wie lange währt’s? </w:t>
      </w:r>
    </w:p>
    <w:p w14:paraId="34CFFB62" w14:textId="77777777" w:rsidR="00A07C03" w:rsidRDefault="00A07C03" w:rsidP="00A07C03">
      <w:pPr>
        <w:pStyle w:val="StandardWeb"/>
      </w:pPr>
      <w:r>
        <w:t xml:space="preserve">Jetzt erst </w:t>
      </w:r>
      <w:proofErr w:type="spellStart"/>
      <w:r>
        <w:t>seh</w:t>
      </w:r>
      <w:proofErr w:type="spellEnd"/>
      <w:r>
        <w:t>‘ ich, was ich sollte,</w:t>
      </w:r>
      <w:r>
        <w:br/>
        <w:t>Jetzt empfang‘ ich, was ich wollte,</w:t>
      </w:r>
      <w:r>
        <w:br/>
        <w:t>Da mir Trän‘ um Träne rollte,</w:t>
      </w:r>
      <w:r>
        <w:br/>
        <w:t>Und mein Herz erzitterte!</w:t>
      </w:r>
    </w:p>
    <w:p w14:paraId="29EBA63C" w14:textId="77777777" w:rsidR="00A07C03" w:rsidRDefault="00A07C03" w:rsidP="00A07C03">
      <w:pPr>
        <w:pStyle w:val="StandardWeb"/>
      </w:pPr>
      <w:r>
        <w:t>Kann man Jesum also fühlen,</w:t>
      </w:r>
      <w:r>
        <w:br/>
        <w:t>Wird die Liebe nicht erfühlen,</w:t>
      </w:r>
      <w:r>
        <w:br/>
        <w:t>Oder je zum Ende zielen,</w:t>
      </w:r>
      <w:r>
        <w:br/>
        <w:t xml:space="preserve">Sondern wächst und flammet auf. </w:t>
      </w:r>
    </w:p>
    <w:p w14:paraId="50551826" w14:textId="77777777" w:rsidR="00A07C03" w:rsidRDefault="00A07C03" w:rsidP="00A07C03">
      <w:pPr>
        <w:pStyle w:val="StandardWeb"/>
      </w:pPr>
      <w:r>
        <w:t>O du seligstes Erglühen,</w:t>
      </w:r>
      <w:r>
        <w:br/>
        <w:t>O du feuriges Bemühen,</w:t>
      </w:r>
      <w:r>
        <w:br/>
        <w:t>Gottes Sohn in’s Herz zu ziehen!</w:t>
      </w:r>
      <w:r>
        <w:br/>
        <w:t xml:space="preserve">Süßes Seelen-Abendmahl! </w:t>
      </w:r>
    </w:p>
    <w:p w14:paraId="6B8C472A" w14:textId="77777777" w:rsidR="00A07C03" w:rsidRDefault="00A07C03" w:rsidP="00A07C03">
      <w:pPr>
        <w:pStyle w:val="StandardWeb"/>
      </w:pPr>
      <w:r>
        <w:t>König! würdig aller Kränze,</w:t>
      </w:r>
      <w:r>
        <w:br/>
        <w:t>Quell der Klarheit ohne Grenze,</w:t>
      </w:r>
      <w:r>
        <w:br/>
        <w:t>Komm der Seele näher, glänze!</w:t>
      </w:r>
      <w:r>
        <w:br/>
        <w:t>Komm, Du längst Erwarteter!</w:t>
      </w:r>
    </w:p>
    <w:p w14:paraId="7F92FC88" w14:textId="77777777" w:rsidR="00A07C03" w:rsidRDefault="00A07C03" w:rsidP="00A07C03">
      <w:pPr>
        <w:pStyle w:val="StandardWeb"/>
      </w:pPr>
      <w:r>
        <w:t>Durch Dich wird das Herz erquicket,</w:t>
      </w:r>
      <w:r>
        <w:br/>
        <w:t xml:space="preserve">Und zur Liebe </w:t>
      </w:r>
      <w:proofErr w:type="spellStart"/>
      <w:r>
        <w:t>hingezücket</w:t>
      </w:r>
      <w:proofErr w:type="spellEnd"/>
      <w:r>
        <w:t>,</w:t>
      </w:r>
      <w:r>
        <w:br/>
        <w:t>Und die Welt dem Fluch entrücket.</w:t>
      </w:r>
      <w:r>
        <w:br/>
        <w:t>Du bist meiner Seele Ruhm!</w:t>
      </w:r>
    </w:p>
    <w:p w14:paraId="44EEEB5C" w14:textId="77777777" w:rsidR="00A07C03" w:rsidRDefault="00A07C03" w:rsidP="00A07C03">
      <w:pPr>
        <w:pStyle w:val="StandardWeb"/>
      </w:pPr>
      <w:r>
        <w:t>Jesu, Glorie der Zeiten!</w:t>
      </w:r>
      <w:r>
        <w:br/>
        <w:t>Gehst Du? ich will Dich begleiten!</w:t>
      </w:r>
      <w:r>
        <w:br/>
        <w:t>Bleibt mein Herz nur Dir zur Seiten,</w:t>
      </w:r>
      <w:r>
        <w:br/>
        <w:t>O so raubt Dich Niemand mir!</w:t>
      </w:r>
    </w:p>
    <w:p w14:paraId="1CC80F4D" w14:textId="77777777" w:rsidR="00A07C03" w:rsidRDefault="00A07C03" w:rsidP="00A07C03">
      <w:pPr>
        <w:pStyle w:val="StandardWeb"/>
      </w:pPr>
      <w:r>
        <w:t>Du, den ich in’s Herz mir hefte,</w:t>
      </w:r>
      <w:r>
        <w:br/>
        <w:t xml:space="preserve">Der nach Seinem </w:t>
      </w:r>
      <w:proofErr w:type="spellStart"/>
      <w:r>
        <w:t>Siegsgeschäfte</w:t>
      </w:r>
      <w:proofErr w:type="spellEnd"/>
      <w:r>
        <w:br/>
        <w:t>Sitzt zur rechten Hand der Kräfte:</w:t>
      </w:r>
      <w:r>
        <w:br/>
        <w:t xml:space="preserve">Komm, </w:t>
      </w:r>
      <w:proofErr w:type="spellStart"/>
      <w:r>
        <w:t>geneuß</w:t>
      </w:r>
      <w:proofErr w:type="spellEnd"/>
      <w:r>
        <w:t xml:space="preserve"> des Freudenreichs! </w:t>
      </w:r>
    </w:p>
    <w:p w14:paraId="41FFBF82" w14:textId="77777777" w:rsidR="00A07C03" w:rsidRDefault="00A07C03" w:rsidP="00A07C03">
      <w:pPr>
        <w:pStyle w:val="StandardWeb"/>
      </w:pPr>
      <w:r>
        <w:t>Himmelsbürger, kommt gezogen!</w:t>
      </w:r>
      <w:r>
        <w:br/>
        <w:t>Öffnet eurer Tore Bogen,</w:t>
      </w:r>
      <w:r>
        <w:br/>
        <w:t>Ruft, von Freuden überwogen:</w:t>
      </w:r>
      <w:r>
        <w:br/>
        <w:t>„Holder König, sei gegrüßt!“</w:t>
      </w:r>
    </w:p>
    <w:p w14:paraId="0B62C375" w14:textId="77777777" w:rsidR="00A07C03" w:rsidRDefault="00A07C03" w:rsidP="00A07C03">
      <w:pPr>
        <w:pStyle w:val="StandardWeb"/>
      </w:pPr>
      <w:r>
        <w:t>„Brunnen der Barmherzigkeiten,</w:t>
      </w:r>
      <w:r>
        <w:br/>
        <w:t>Licht der unumschränkten Weiten,</w:t>
      </w:r>
      <w:r>
        <w:br/>
        <w:t>Treibe weg die Dunkelheiten,</w:t>
      </w:r>
      <w:r>
        <w:br/>
        <w:t>Gib uns Deiner Klarheit Blick! „</w:t>
      </w:r>
    </w:p>
    <w:p w14:paraId="66F12230" w14:textId="77777777" w:rsidR="00A07C03" w:rsidRDefault="00A07C03" w:rsidP="00A07C03">
      <w:pPr>
        <w:pStyle w:val="StandardWeb"/>
      </w:pPr>
      <w:r>
        <w:lastRenderedPageBreak/>
        <w:t xml:space="preserve">„Dich </w:t>
      </w:r>
      <w:proofErr w:type="spellStart"/>
      <w:r>
        <w:t>erhöh’n</w:t>
      </w:r>
      <w:proofErr w:type="spellEnd"/>
      <w:r>
        <w:t xml:space="preserve"> des Himmels Heere,</w:t>
      </w:r>
      <w:r>
        <w:br/>
        <w:t>Dich besingen unsre Chöre:</w:t>
      </w:r>
      <w:r>
        <w:br/>
        <w:t>Du bist unsre Macht und Ehre,</w:t>
      </w:r>
      <w:r>
        <w:br/>
        <w:t xml:space="preserve">Du hast uns mit Gott versöhnt!“ </w:t>
      </w:r>
    </w:p>
    <w:p w14:paraId="4BB97E9A" w14:textId="77777777" w:rsidR="00A07C03" w:rsidRDefault="00A07C03" w:rsidP="00A07C03">
      <w:pPr>
        <w:pStyle w:val="StandardWeb"/>
      </w:pPr>
      <w:r>
        <w:t>Jesus herrscht in großem Frieden;</w:t>
      </w:r>
      <w:r>
        <w:br/>
        <w:t>Er bewahrt Sein Volk hienieden,</w:t>
      </w:r>
      <w:r>
        <w:br/>
        <w:t>Dass, bis es Ihm nachgeschieden,</w:t>
      </w:r>
      <w:r>
        <w:br/>
        <w:t>Es hier selig warten kann.</w:t>
      </w:r>
    </w:p>
    <w:p w14:paraId="263ABAC1" w14:textId="77777777" w:rsidR="00A07C03" w:rsidRDefault="00A07C03" w:rsidP="00A07C03">
      <w:pPr>
        <w:pStyle w:val="StandardWeb"/>
      </w:pPr>
      <w:r>
        <w:t xml:space="preserve">Jesus ist zum Vater </w:t>
      </w:r>
      <w:proofErr w:type="spellStart"/>
      <w:r>
        <w:t>gangen</w:t>
      </w:r>
      <w:proofErr w:type="spellEnd"/>
      <w:r>
        <w:t>,</w:t>
      </w:r>
      <w:r>
        <w:br/>
        <w:t>Hat den vorigen Glanz empfangen;</w:t>
      </w:r>
      <w:r>
        <w:br/>
        <w:t xml:space="preserve">Über meines </w:t>
      </w:r>
      <w:proofErr w:type="spellStart"/>
      <w:r>
        <w:t>Geist’s</w:t>
      </w:r>
      <w:proofErr w:type="spellEnd"/>
      <w:r>
        <w:t xml:space="preserve"> Verlangen</w:t>
      </w:r>
      <w:r>
        <w:br/>
        <w:t xml:space="preserve">Ist Ihm dorthin nachgeeilt. </w:t>
      </w:r>
    </w:p>
    <w:p w14:paraId="361B4BAA" w14:textId="77777777" w:rsidR="00A07C03" w:rsidRDefault="00A07C03" w:rsidP="00A07C03">
      <w:pPr>
        <w:pStyle w:val="StandardWeb"/>
      </w:pPr>
      <w:r>
        <w:t>Jesus, den wir jetzt mit Loben</w:t>
      </w:r>
      <w:r>
        <w:br/>
        <w:t>Und mit Psalmen hoch erhoben,</w:t>
      </w:r>
      <w:r>
        <w:br/>
        <w:t>Jesus hält aus Gnaden droben</w:t>
      </w:r>
      <w:r>
        <w:br/>
        <w:t>Uns die Stätte schon bereit.</w:t>
      </w:r>
    </w:p>
    <w:p w14:paraId="50329285" w14:textId="77777777" w:rsidR="00A07C03" w:rsidRDefault="00A07C03" w:rsidP="00A07C03">
      <w:pPr>
        <w:pStyle w:val="StandardWeb"/>
      </w:pPr>
      <w:r>
        <w:rPr>
          <w:rStyle w:val="Hervorhebung"/>
        </w:rPr>
        <w:t xml:space="preserve">(1730; nach dem Jubilus </w:t>
      </w:r>
      <w:proofErr w:type="spellStart"/>
      <w:r>
        <w:rPr>
          <w:rStyle w:val="Hervorhebung"/>
        </w:rPr>
        <w:t>Bernhardi</w:t>
      </w:r>
      <w:proofErr w:type="spellEnd"/>
      <w:r>
        <w:rPr>
          <w:rStyle w:val="Hervorhebung"/>
        </w:rPr>
        <w:t>.)</w:t>
      </w:r>
    </w:p>
    <w:p w14:paraId="6C6AB8E9" w14:textId="77777777" w:rsidR="00A07C03" w:rsidRDefault="00A07C03" w:rsidP="00A07C03">
      <w:pPr>
        <w:pStyle w:val="berschrift1"/>
      </w:pPr>
      <w:r>
        <w:t>Jesu, meine Zuversicht</w:t>
      </w:r>
    </w:p>
    <w:p w14:paraId="5544BAE7" w14:textId="77777777" w:rsidR="00A07C03" w:rsidRDefault="00A07C03" w:rsidP="00A07C03">
      <w:pPr>
        <w:pStyle w:val="StandardWeb"/>
      </w:pPr>
      <w:r>
        <w:t>Jesu, meine Zuversicht,</w:t>
      </w:r>
      <w:r>
        <w:br/>
        <w:t>du Hoffnung meines Lebens!</w:t>
      </w:r>
      <w:r>
        <w:br/>
        <w:t>Hat Dein weises Angesicht</w:t>
      </w:r>
      <w:r>
        <w:br/>
        <w:t>Auf mich Acht, so ist vergebens,</w:t>
      </w:r>
      <w:r>
        <w:br/>
        <w:t>Heut‘ und morgen ängstlich sein;</w:t>
      </w:r>
      <w:r>
        <w:br/>
        <w:t xml:space="preserve">Nimmer sink‘ ich da hinein! </w:t>
      </w:r>
    </w:p>
    <w:p w14:paraId="48C31E4A" w14:textId="77777777" w:rsidR="00A07C03" w:rsidRDefault="00A07C03" w:rsidP="00A07C03">
      <w:pPr>
        <w:pStyle w:val="StandardWeb"/>
      </w:pPr>
      <w:r>
        <w:t>Furcht ist Christen unbewusst;</w:t>
      </w:r>
      <w:r>
        <w:br/>
        <w:t>Ruhe und vergnügte Stille</w:t>
      </w:r>
      <w:r>
        <w:br/>
        <w:t>Ist der Jünger Jesu Lust.</w:t>
      </w:r>
      <w:r>
        <w:br/>
        <w:t>Ei, so fasse dich, mein Wille,</w:t>
      </w:r>
      <w:r>
        <w:br/>
        <w:t>Dass dein Trieb auf Ihm beruh‘;</w:t>
      </w:r>
      <w:r>
        <w:br/>
        <w:t xml:space="preserve">Er sieht weiterhin als du! </w:t>
      </w:r>
    </w:p>
    <w:p w14:paraId="006DC5B8" w14:textId="77777777" w:rsidR="00A07C03" w:rsidRDefault="00A07C03" w:rsidP="00A07C03">
      <w:pPr>
        <w:pStyle w:val="StandardWeb"/>
      </w:pPr>
      <w:r>
        <w:t>Reicher ist kein Fürst und Rat,</w:t>
      </w:r>
      <w:r>
        <w:br/>
        <w:t>Ja, die Welt ist Ihm zu enge.</w:t>
      </w:r>
      <w:r>
        <w:br/>
        <w:t>Kronen machen großen Staat,</w:t>
      </w:r>
      <w:r>
        <w:br/>
        <w:t>Hie und da ist viel Gepränge,</w:t>
      </w:r>
      <w:r>
        <w:br/>
        <w:t>Breit die Himmel, weit das Meer,</w:t>
      </w:r>
      <w:r>
        <w:br/>
        <w:t xml:space="preserve">Jesus geht darüber her. </w:t>
      </w:r>
    </w:p>
    <w:p w14:paraId="0E46C63D" w14:textId="77777777" w:rsidR="00A07C03" w:rsidRDefault="00A07C03" w:rsidP="00A07C03">
      <w:pPr>
        <w:pStyle w:val="StandardWeb"/>
      </w:pPr>
      <w:r>
        <w:t>Ruft Er dir in deiner Not,</w:t>
      </w:r>
      <w:r>
        <w:br/>
        <w:t>o so bist du frei von Jammer;</w:t>
      </w:r>
      <w:r>
        <w:br/>
        <w:t>Nimmt Er dir das Tränenbrot</w:t>
      </w:r>
      <w:r>
        <w:br/>
        <w:t>Und holt Dich in Seine Kammer,</w:t>
      </w:r>
      <w:r>
        <w:br/>
        <w:t xml:space="preserve">Öffnet Er das </w:t>
      </w:r>
      <w:proofErr w:type="spellStart"/>
      <w:r>
        <w:t>Todestor</w:t>
      </w:r>
      <w:proofErr w:type="spellEnd"/>
      <w:r>
        <w:t>:</w:t>
      </w:r>
      <w:r>
        <w:br/>
        <w:t xml:space="preserve">Nimm die Reise fröhlich vor! </w:t>
      </w:r>
    </w:p>
    <w:p w14:paraId="4C2FD3F3" w14:textId="77777777" w:rsidR="00A07C03" w:rsidRDefault="00A07C03" w:rsidP="00A07C03">
      <w:pPr>
        <w:pStyle w:val="StandardWeb"/>
      </w:pPr>
      <w:r>
        <w:lastRenderedPageBreak/>
        <w:t>So Er’s aber besser hält,</w:t>
      </w:r>
      <w:r>
        <w:br/>
        <w:t>Dass du sollest Kreuz ertragen,</w:t>
      </w:r>
      <w:r>
        <w:br/>
        <w:t>Halte still, wie’s Ihm gefällt!</w:t>
      </w:r>
      <w:r>
        <w:br/>
        <w:t>Dann wird doch nach wenig Tagen</w:t>
      </w:r>
      <w:r>
        <w:br/>
        <w:t>Lauter heller Sonnenschein</w:t>
      </w:r>
      <w:r>
        <w:br/>
        <w:t xml:space="preserve">Licht und Leben um dich sein! </w:t>
      </w:r>
    </w:p>
    <w:p w14:paraId="61E2E2AF" w14:textId="77777777" w:rsidR="00A07C03" w:rsidRPr="00A07C03" w:rsidRDefault="00A07C03" w:rsidP="00A07C03">
      <w:pPr>
        <w:pStyle w:val="StandardWeb"/>
        <w:rPr>
          <w:i/>
        </w:rPr>
      </w:pPr>
      <w:r w:rsidRPr="00A07C03">
        <w:rPr>
          <w:i/>
        </w:rPr>
        <w:t>(1719.)</w:t>
      </w:r>
    </w:p>
    <w:p w14:paraId="1243D9A5" w14:textId="77777777" w:rsidR="003E727B" w:rsidRDefault="003E727B" w:rsidP="003E727B">
      <w:pPr>
        <w:pStyle w:val="berschrift1"/>
      </w:pPr>
      <w:r>
        <w:t>Jesu, meines Lebens Bürge</w:t>
      </w:r>
    </w:p>
    <w:p w14:paraId="50014749" w14:textId="77777777" w:rsidR="003E727B" w:rsidRDefault="003E727B" w:rsidP="003E727B">
      <w:pPr>
        <w:pStyle w:val="StandardWeb"/>
      </w:pPr>
      <w:r>
        <w:t>Jesu, meines Lebens Bürge,</w:t>
      </w:r>
      <w:r>
        <w:br/>
        <w:t>O, mein Licht!</w:t>
      </w:r>
      <w:r>
        <w:br/>
        <w:t>Dass mich nicht</w:t>
      </w:r>
      <w:r>
        <w:br/>
        <w:t>Höll‘ und Tod erwürge:</w:t>
      </w:r>
      <w:r>
        <w:br/>
        <w:t>Ach, das hab‘ ich Dir zu danken!</w:t>
      </w:r>
      <w:r>
        <w:br/>
        <w:t>Nimm mich an,</w:t>
      </w:r>
      <w:r>
        <w:br/>
        <w:t>Denn ich kann</w:t>
      </w:r>
      <w:r>
        <w:br/>
        <w:t xml:space="preserve">Nicht mehr von Dir wanken. </w:t>
      </w:r>
    </w:p>
    <w:p w14:paraId="5C18AC23" w14:textId="77777777" w:rsidR="003E727B" w:rsidRDefault="003E727B" w:rsidP="003E727B">
      <w:pPr>
        <w:pStyle w:val="StandardWeb"/>
      </w:pPr>
      <w:r>
        <w:t>Kreuz und Dornen, Strick‘ und Bande,</w:t>
      </w:r>
      <w:r>
        <w:br/>
        <w:t>Heiße Angst,</w:t>
      </w:r>
      <w:r>
        <w:br/>
        <w:t>Drin Du rangst,</w:t>
      </w:r>
      <w:r>
        <w:br/>
        <w:t>Ruten, Schmach und Schande,</w:t>
      </w:r>
      <w:r>
        <w:br/>
        <w:t>Jammer, schmerzliche Beschwerden,</w:t>
      </w:r>
      <w:r>
        <w:br/>
        <w:t>Sünd‘ und Tod,</w:t>
      </w:r>
      <w:r>
        <w:br/>
        <w:t>Alle Not</w:t>
      </w:r>
      <w:r>
        <w:br/>
      </w:r>
      <w:proofErr w:type="spellStart"/>
      <w:r>
        <w:t>Trugest</w:t>
      </w:r>
      <w:proofErr w:type="spellEnd"/>
      <w:r>
        <w:t xml:space="preserve"> Du auf Erden. </w:t>
      </w:r>
    </w:p>
    <w:p w14:paraId="399094C8" w14:textId="77777777" w:rsidR="003E727B" w:rsidRDefault="003E727B" w:rsidP="003E727B">
      <w:pPr>
        <w:pStyle w:val="StandardWeb"/>
      </w:pPr>
      <w:r>
        <w:t>Ohne Dich wär‘ ich versunken;</w:t>
      </w:r>
      <w:r>
        <w:br/>
        <w:t>Plag‘ und Pein</w:t>
      </w:r>
      <w:r>
        <w:br/>
        <w:t>Schlügen drein,</w:t>
      </w:r>
      <w:r>
        <w:br/>
        <w:t>Herz und Geist wär‘ trunken</w:t>
      </w:r>
      <w:r>
        <w:br/>
        <w:t>Und von Schrecken eingenommen;</w:t>
      </w:r>
      <w:r>
        <w:br/>
        <w:t>Ohne Dich</w:t>
      </w:r>
      <w:r>
        <w:br/>
        <w:t>Wäre ich</w:t>
      </w:r>
      <w:r>
        <w:br/>
        <w:t xml:space="preserve">Nicht dem Zorn entkommen. </w:t>
      </w:r>
    </w:p>
    <w:p w14:paraId="7AA87CDE" w14:textId="77777777" w:rsidR="003E727B" w:rsidRDefault="003E727B" w:rsidP="003E727B">
      <w:pPr>
        <w:pStyle w:val="StandardWeb"/>
      </w:pPr>
      <w:r>
        <w:t>Hast Du nun Dein teures Leben</w:t>
      </w:r>
      <w:r>
        <w:br/>
        <w:t>An den Pfahl</w:t>
      </w:r>
      <w:r>
        <w:br/>
        <w:t>Voller Qual</w:t>
      </w:r>
      <w:r>
        <w:br/>
        <w:t>Also hingegeben:</w:t>
      </w:r>
      <w:r>
        <w:br/>
        <w:t>So sei ebenfalls das meine,</w:t>
      </w:r>
      <w:r>
        <w:br/>
        <w:t>Edler Hort,</w:t>
      </w:r>
      <w:r>
        <w:br/>
        <w:t>Hier und dort</w:t>
      </w:r>
      <w:r>
        <w:br/>
        <w:t xml:space="preserve">Nun und ewig Deine! </w:t>
      </w:r>
    </w:p>
    <w:p w14:paraId="2CCB440A" w14:textId="77777777" w:rsidR="003E727B" w:rsidRPr="003E727B" w:rsidRDefault="003E727B" w:rsidP="003E727B">
      <w:pPr>
        <w:pStyle w:val="StandardWeb"/>
        <w:rPr>
          <w:i/>
        </w:rPr>
      </w:pPr>
      <w:r w:rsidRPr="003E727B">
        <w:rPr>
          <w:i/>
        </w:rPr>
        <w:t>(1719 in Paris gedichtet.)</w:t>
      </w:r>
    </w:p>
    <w:p w14:paraId="13A4F96E" w14:textId="77777777" w:rsidR="00EB71C2" w:rsidRDefault="00EB71C2" w:rsidP="00EB71C2">
      <w:pPr>
        <w:pStyle w:val="berschrift1"/>
      </w:pPr>
      <w:r>
        <w:t>Jesu, nimm den Sinn</w:t>
      </w:r>
    </w:p>
    <w:p w14:paraId="3B01B8D1" w14:textId="77777777" w:rsidR="00EB71C2" w:rsidRDefault="00EB71C2" w:rsidP="00EB71C2">
      <w:pPr>
        <w:pStyle w:val="StandardWeb"/>
      </w:pPr>
      <w:r>
        <w:lastRenderedPageBreak/>
        <w:t>Jesu, nimm den Sinn,</w:t>
      </w:r>
      <w:r>
        <w:br/>
        <w:t>Nimm mir Alles hin,</w:t>
      </w:r>
      <w:r>
        <w:br/>
        <w:t>In den süßen Liebeswillen,</w:t>
      </w:r>
      <w:r>
        <w:br/>
        <w:t>Da die Segensströme quillen,</w:t>
      </w:r>
      <w:r>
        <w:br/>
        <w:t>In Dein offnes Herz,</w:t>
      </w:r>
      <w:r>
        <w:br/>
        <w:t xml:space="preserve">Unter allem Schmerz! </w:t>
      </w:r>
    </w:p>
    <w:p w14:paraId="4C1C0B2F" w14:textId="77777777" w:rsidR="00EB71C2" w:rsidRDefault="00EB71C2" w:rsidP="00EB71C2">
      <w:pPr>
        <w:pStyle w:val="StandardWeb"/>
      </w:pPr>
      <w:r>
        <w:t>Ewig treuer Freund,</w:t>
      </w:r>
      <w:r>
        <w:br/>
        <w:t>Der mich redlich meint;</w:t>
      </w:r>
      <w:r>
        <w:br/>
        <w:t>Unveränderliche Liebe</w:t>
      </w:r>
      <w:r>
        <w:br/>
        <w:t>Voll geheimer Gnadentriebe,</w:t>
      </w:r>
      <w:r>
        <w:br/>
        <w:t>Führ‘ im Herzenshaus</w:t>
      </w:r>
      <w:r>
        <w:br/>
        <w:t xml:space="preserve">Deine Führung aus! </w:t>
      </w:r>
    </w:p>
    <w:p w14:paraId="6AE5DB12" w14:textId="77777777" w:rsidR="00EB71C2" w:rsidRDefault="00EB71C2" w:rsidP="00EB71C2">
      <w:pPr>
        <w:pStyle w:val="StandardWeb"/>
      </w:pPr>
      <w:r>
        <w:t>Niemand liebet Dich</w:t>
      </w:r>
      <w:r>
        <w:br/>
        <w:t>So herzinniglich,</w:t>
      </w:r>
      <w:r>
        <w:br/>
        <w:t>Dass nicht Deine Liebe größer,</w:t>
      </w:r>
      <w:r>
        <w:br/>
        <w:t>Dass man Dich nicht mehr noch besser</w:t>
      </w:r>
      <w:r>
        <w:br/>
        <w:t>Lieben könnt und sollt,</w:t>
      </w:r>
      <w:r>
        <w:br/>
        <w:t>Wenn man immer wollt‘.</w:t>
      </w:r>
    </w:p>
    <w:p w14:paraId="0F1228F2" w14:textId="77777777" w:rsidR="00EB71C2" w:rsidRDefault="00EB71C2" w:rsidP="00EB71C2">
      <w:pPr>
        <w:pStyle w:val="StandardWeb"/>
      </w:pPr>
      <w:r>
        <w:t>Rüste mich doch zu</w:t>
      </w:r>
      <w:r>
        <w:br/>
        <w:t>Zu der stolzen Ruh‘,</w:t>
      </w:r>
      <w:r>
        <w:br/>
        <w:t>Da die Deinen ewig hausen</w:t>
      </w:r>
      <w:r>
        <w:br/>
        <w:t xml:space="preserve">Ohne </w:t>
      </w:r>
      <w:proofErr w:type="spellStart"/>
      <w:r>
        <w:t>Weltgetös</w:t>
      </w:r>
      <w:proofErr w:type="spellEnd"/>
      <w:r>
        <w:t>‘ und Brausen:</w:t>
      </w:r>
      <w:r>
        <w:br/>
        <w:t>In der Gnadenzeit</w:t>
      </w:r>
      <w:r>
        <w:br/>
        <w:t xml:space="preserve">Mache mich bereit! </w:t>
      </w:r>
    </w:p>
    <w:p w14:paraId="46B97281" w14:textId="77777777" w:rsidR="00EB71C2" w:rsidRDefault="00EB71C2" w:rsidP="00EB71C2">
      <w:pPr>
        <w:pStyle w:val="StandardWeb"/>
      </w:pPr>
      <w:r>
        <w:t>Jesu, rufe mich,</w:t>
      </w:r>
      <w:r>
        <w:br/>
        <w:t>So ereil‘ ich Dich,</w:t>
      </w:r>
      <w:r>
        <w:br/>
        <w:t>Meiner Seele HErr und König!</w:t>
      </w:r>
      <w:r>
        <w:br/>
        <w:t>Wär‘ es Dir nicht noch zu wenig,</w:t>
      </w:r>
      <w:r>
        <w:br/>
        <w:t>Wenn ich Dir aus Trieb</w:t>
      </w:r>
      <w:r>
        <w:br/>
        <w:t xml:space="preserve">Leib und Seel verschrieb‘? </w:t>
      </w:r>
    </w:p>
    <w:p w14:paraId="536A873E" w14:textId="77777777" w:rsidR="00EB71C2" w:rsidRDefault="00EB71C2" w:rsidP="00EB71C2">
      <w:pPr>
        <w:pStyle w:val="StandardWeb"/>
      </w:pPr>
      <w:r>
        <w:t>Eile näher her,</w:t>
      </w:r>
      <w:r>
        <w:br/>
        <w:t>Mache leicht, was schwer;</w:t>
      </w:r>
      <w:r>
        <w:br/>
        <w:t>Und weil Deine wahren Brüder</w:t>
      </w:r>
      <w:r>
        <w:br/>
        <w:t>(Stürben auch des Leibes Glieder)</w:t>
      </w:r>
      <w:r>
        <w:br/>
        <w:t>Froh und fröhlich sein:</w:t>
      </w:r>
      <w:r>
        <w:br/>
        <w:t xml:space="preserve">Warum wollt ich </w:t>
      </w:r>
      <w:proofErr w:type="spellStart"/>
      <w:r>
        <w:t>schrei’n</w:t>
      </w:r>
      <w:proofErr w:type="spellEnd"/>
      <w:r>
        <w:t xml:space="preserve">? </w:t>
      </w:r>
    </w:p>
    <w:p w14:paraId="38D34132" w14:textId="77777777" w:rsidR="00EB71C2" w:rsidRDefault="00EB71C2" w:rsidP="00EB71C2">
      <w:pPr>
        <w:pStyle w:val="StandardWeb"/>
      </w:pPr>
      <w:r>
        <w:t>Tue meinem Lauf</w:t>
      </w:r>
      <w:r>
        <w:br/>
        <w:t>Eine Türe auf:</w:t>
      </w:r>
      <w:r>
        <w:br/>
        <w:t>Mache mein Gemüte völlig</w:t>
      </w:r>
      <w:r>
        <w:br/>
        <w:t>Deinem Herzen wohlgefällig;</w:t>
      </w:r>
      <w:r>
        <w:br/>
        <w:t xml:space="preserve">Lass mich fleißig </w:t>
      </w:r>
      <w:proofErr w:type="spellStart"/>
      <w:r>
        <w:t>seh’n</w:t>
      </w:r>
      <w:proofErr w:type="spellEnd"/>
      <w:r>
        <w:t>,</w:t>
      </w:r>
      <w:r>
        <w:br/>
        <w:t xml:space="preserve">Was an mir </w:t>
      </w:r>
      <w:proofErr w:type="spellStart"/>
      <w:r>
        <w:t>gescheh’n</w:t>
      </w:r>
      <w:proofErr w:type="spellEnd"/>
      <w:r>
        <w:t xml:space="preserve">. </w:t>
      </w:r>
    </w:p>
    <w:p w14:paraId="1B78F5AE" w14:textId="77777777" w:rsidR="00EB71C2" w:rsidRDefault="00EB71C2" w:rsidP="00EB71C2">
      <w:pPr>
        <w:pStyle w:val="StandardWeb"/>
      </w:pPr>
      <w:r>
        <w:t>Träufle Gnad‘ und Gab‘</w:t>
      </w:r>
      <w:r>
        <w:br/>
        <w:t xml:space="preserve">Aus der </w:t>
      </w:r>
      <w:proofErr w:type="spellStart"/>
      <w:r>
        <w:t>Höh</w:t>
      </w:r>
      <w:proofErr w:type="spellEnd"/>
      <w:r>
        <w:t>‘ herab!</w:t>
      </w:r>
      <w:r>
        <w:br/>
      </w:r>
      <w:r>
        <w:lastRenderedPageBreak/>
        <w:t>Deine Liebe ist unendlich,</w:t>
      </w:r>
      <w:r>
        <w:br/>
        <w:t>Und ich war doch unerkenntlich,</w:t>
      </w:r>
      <w:r>
        <w:br/>
        <w:t>Bis mich Deine Lieb‘</w:t>
      </w:r>
      <w:r>
        <w:br/>
        <w:t xml:space="preserve">Erst in’s Kreuze trieb. </w:t>
      </w:r>
    </w:p>
    <w:p w14:paraId="0A75D7E0" w14:textId="77777777" w:rsidR="00EB71C2" w:rsidRDefault="00EB71C2" w:rsidP="00EB71C2">
      <w:pPr>
        <w:pStyle w:val="StandardWeb"/>
      </w:pPr>
      <w:r>
        <w:t>Also fahre fort;</w:t>
      </w:r>
      <w:r>
        <w:br/>
        <w:t>Lieb‘, und schone dort!</w:t>
      </w:r>
      <w:r>
        <w:br/>
        <w:t xml:space="preserve">Mache mich recht </w:t>
      </w:r>
      <w:proofErr w:type="spellStart"/>
      <w:r>
        <w:t>unzerteilig</w:t>
      </w:r>
      <w:proofErr w:type="spellEnd"/>
      <w:r>
        <w:br/>
        <w:t>Und‘ an Leib und Seele heilig;</w:t>
      </w:r>
      <w:r>
        <w:br/>
        <w:t>Und erkenne mich</w:t>
      </w:r>
      <w:r>
        <w:br/>
        <w:t xml:space="preserve">Jetzt und ewiglich. </w:t>
      </w:r>
    </w:p>
    <w:p w14:paraId="65E760AC" w14:textId="77777777" w:rsidR="00EB71C2" w:rsidRPr="00EB71C2" w:rsidRDefault="00EB71C2" w:rsidP="00EB71C2">
      <w:pPr>
        <w:pStyle w:val="StandardWeb"/>
        <w:rPr>
          <w:i/>
        </w:rPr>
      </w:pPr>
      <w:r w:rsidRPr="00EB71C2">
        <w:rPr>
          <w:i/>
        </w:rPr>
        <w:t xml:space="preserve">(27. </w:t>
      </w:r>
      <w:proofErr w:type="spellStart"/>
      <w:r w:rsidRPr="00EB71C2">
        <w:rPr>
          <w:i/>
        </w:rPr>
        <w:t>Novbr</w:t>
      </w:r>
      <w:proofErr w:type="spellEnd"/>
      <w:r w:rsidRPr="00EB71C2">
        <w:rPr>
          <w:i/>
        </w:rPr>
        <w:t>. 1728.)</w:t>
      </w:r>
    </w:p>
    <w:p w14:paraId="7F81BAEC" w14:textId="2EECF99B" w:rsidR="003E727B" w:rsidRDefault="003E727B" w:rsidP="00EB71C2">
      <w:pPr>
        <w:pStyle w:val="berschrift1"/>
      </w:pPr>
      <w:r>
        <w:t>K</w:t>
      </w:r>
    </w:p>
    <w:p w14:paraId="08990FB8" w14:textId="77777777" w:rsidR="003E727B" w:rsidRDefault="003E727B" w:rsidP="003E727B">
      <w:pPr>
        <w:pStyle w:val="berschrift1"/>
      </w:pPr>
      <w:r>
        <w:t>Kann der arme Schächer glauben</w:t>
      </w:r>
    </w:p>
    <w:p w14:paraId="72FCC874" w14:textId="77777777" w:rsidR="003E727B" w:rsidRDefault="003E727B" w:rsidP="003E727B">
      <w:pPr>
        <w:pStyle w:val="StandardWeb"/>
      </w:pPr>
      <w:r>
        <w:t>Kann der arme Schächer glauben,</w:t>
      </w:r>
      <w:r>
        <w:br/>
        <w:t>Dass sein Nachbar Christus sei,</w:t>
      </w:r>
      <w:r>
        <w:br/>
        <w:t>Und der Priester wildes Schnauben</w:t>
      </w:r>
      <w:r>
        <w:br/>
        <w:t>Treibet mit ihm Spötterei?</w:t>
      </w:r>
      <w:r>
        <w:br/>
        <w:t>Ja, für Seine Qualen sorgen</w:t>
      </w:r>
      <w:r>
        <w:br/>
        <w:t>Sie bis an Sein Ende noch.</w:t>
      </w:r>
      <w:r>
        <w:br/>
        <w:t>Ist den Klugen Gott verborgen,</w:t>
      </w:r>
      <w:r>
        <w:br/>
        <w:t>Sehen Ihn die Kinder doch.</w:t>
      </w:r>
    </w:p>
    <w:p w14:paraId="66A2F656" w14:textId="77777777" w:rsidR="003E727B" w:rsidRDefault="003E727B" w:rsidP="003E727B">
      <w:pPr>
        <w:pStyle w:val="StandardWeb"/>
      </w:pPr>
      <w:r>
        <w:t>Dieser hatte Dich betrachtet</w:t>
      </w:r>
      <w:r>
        <w:br/>
        <w:t>Als das wahre Gotteslamm,</w:t>
      </w:r>
      <w:r>
        <w:br/>
        <w:t>Und indem Du halbverschmachtet</w:t>
      </w:r>
      <w:r>
        <w:br/>
        <w:t>Hingest am verfluchten Stamm,</w:t>
      </w:r>
      <w:r>
        <w:br/>
        <w:t>Wollt er Dich nicht schmähen lassen,</w:t>
      </w:r>
      <w:r>
        <w:br/>
        <w:t>Strafte den Verächter hart,</w:t>
      </w:r>
      <w:r>
        <w:br/>
        <w:t>Wusste Dich so wohl zu fassen,</w:t>
      </w:r>
      <w:r>
        <w:br/>
        <w:t>Dass Dein Herz ihm gnädig ward.</w:t>
      </w:r>
    </w:p>
    <w:p w14:paraId="14D1262C" w14:textId="77777777" w:rsidR="003E727B" w:rsidRDefault="003E727B" w:rsidP="003E727B">
      <w:pPr>
        <w:pStyle w:val="StandardWeb"/>
      </w:pPr>
      <w:r>
        <w:t>O wie kräftig ist Dein Sterben,</w:t>
      </w:r>
      <w:r>
        <w:br/>
        <w:t>Dass dadurch Dein Höllenkind,</w:t>
      </w:r>
      <w:r>
        <w:br/>
        <w:t>Frei und ledig vom Verderben,</w:t>
      </w:r>
      <w:r>
        <w:br/>
        <w:t xml:space="preserve">Schnell des Himmels Wonne </w:t>
      </w:r>
      <w:proofErr w:type="spellStart"/>
      <w:r>
        <w:t>find’t</w:t>
      </w:r>
      <w:proofErr w:type="spellEnd"/>
      <w:r>
        <w:t>!</w:t>
      </w:r>
      <w:r>
        <w:br/>
        <w:t>Glaube, welcher mit Vertrauen</w:t>
      </w:r>
      <w:r>
        <w:br/>
        <w:t>In die Vaterarme fällt!</w:t>
      </w:r>
      <w:r>
        <w:br/>
        <w:t>Glaube, du kannst Schlösser bauen,</w:t>
      </w:r>
      <w:r>
        <w:br/>
        <w:t>Du bist stärker, als die Welt!</w:t>
      </w:r>
    </w:p>
    <w:p w14:paraId="36B23329" w14:textId="77777777" w:rsidR="003E727B" w:rsidRDefault="003E727B" w:rsidP="003E727B">
      <w:pPr>
        <w:pStyle w:val="StandardWeb"/>
      </w:pPr>
      <w:r>
        <w:t>Wo ist denn der Andre blieben?</w:t>
      </w:r>
      <w:r>
        <w:br/>
        <w:t>Sah er nicht, was da geschah?</w:t>
      </w:r>
      <w:r>
        <w:br/>
      </w:r>
      <w:proofErr w:type="spellStart"/>
      <w:r>
        <w:t>Konnt</w:t>
      </w:r>
      <w:proofErr w:type="spellEnd"/>
      <w:r>
        <w:t>‘ er nicht, wie Jener, lieben?</w:t>
      </w:r>
      <w:r>
        <w:br/>
        <w:t>Hing er Dir nicht auch so nah?</w:t>
      </w:r>
      <w:r>
        <w:br/>
        <w:t>Ja, er hört und sah die Zeichen,</w:t>
      </w:r>
      <w:r>
        <w:br/>
      </w:r>
      <w:r>
        <w:lastRenderedPageBreak/>
        <w:t>Doch er war und blieb verstockt.</w:t>
      </w:r>
      <w:r>
        <w:br/>
        <w:t>Gnade muss das Herz erweichen,</w:t>
      </w:r>
      <w:r>
        <w:br/>
        <w:t xml:space="preserve">Wenn das Wort zum Kreuze lockt! </w:t>
      </w:r>
    </w:p>
    <w:p w14:paraId="6D61892E" w14:textId="77777777" w:rsidR="003E727B" w:rsidRDefault="003E727B" w:rsidP="003E727B">
      <w:pPr>
        <w:pStyle w:val="StandardWeb"/>
      </w:pPr>
      <w:r>
        <w:t>Sünder! die ihr mit dem Schächer</w:t>
      </w:r>
      <w:r>
        <w:br/>
        <w:t>Ach euch in den Himmel denkt:</w:t>
      </w:r>
      <w:r>
        <w:br/>
        <w:t>Meinet ihr, der höchste Rächer</w:t>
      </w:r>
      <w:r>
        <w:br/>
        <w:t>Hab‘ euch euren Lohn geschenkt?</w:t>
      </w:r>
      <w:r>
        <w:br/>
        <w:t>Nein, der Schächer muss verbluten,</w:t>
      </w:r>
      <w:r>
        <w:br/>
        <w:t>Er erträgt der Strafe Last,</w:t>
      </w:r>
      <w:r>
        <w:br/>
        <w:t>Und Gott stäupet noch mit Ruten,</w:t>
      </w:r>
      <w:r>
        <w:br/>
        <w:t xml:space="preserve">Die er nicht auf ewig hasst. </w:t>
      </w:r>
    </w:p>
    <w:p w14:paraId="61EAEC36" w14:textId="317F663B" w:rsidR="00EB71C2" w:rsidRDefault="00EB71C2" w:rsidP="00EB71C2">
      <w:pPr>
        <w:pStyle w:val="berschrift1"/>
      </w:pPr>
      <w:r>
        <w:t>König, dem wir Alle dienen</w:t>
      </w:r>
    </w:p>
    <w:p w14:paraId="0C74CFA1" w14:textId="77777777" w:rsidR="00EB71C2" w:rsidRDefault="00EB71C2" w:rsidP="00EB71C2">
      <w:pPr>
        <w:pStyle w:val="StandardWeb"/>
      </w:pPr>
      <w:r>
        <w:t>König, dem wir Alle dienen,</w:t>
      </w:r>
      <w:r>
        <w:br/>
        <w:t>(Ob im Geist? das weißest Du)</w:t>
      </w:r>
      <w:r>
        <w:br/>
        <w:t>Rette uns durch Dein Versühnen</w:t>
      </w:r>
      <w:r>
        <w:br/>
        <w:t xml:space="preserve">Aus der ungewissen Ruh! </w:t>
      </w:r>
    </w:p>
    <w:p w14:paraId="784DF833" w14:textId="77777777" w:rsidR="00EB71C2" w:rsidRDefault="00EB71C2" w:rsidP="00EB71C2">
      <w:pPr>
        <w:pStyle w:val="StandardWeb"/>
      </w:pPr>
      <w:r>
        <w:t>Mache den Gedanken bange,</w:t>
      </w:r>
      <w:r>
        <w:br/>
        <w:t>Ob das Herz es redlich mein‘,</w:t>
      </w:r>
      <w:r>
        <w:br/>
        <w:t>Ob die Seele an Dir hange,</w:t>
      </w:r>
      <w:r>
        <w:br/>
        <w:t xml:space="preserve">Ob wir scheinen oder sein. </w:t>
      </w:r>
    </w:p>
    <w:p w14:paraId="6237BCE1" w14:textId="77777777" w:rsidR="00EB71C2" w:rsidRDefault="00EB71C2" w:rsidP="00EB71C2">
      <w:pPr>
        <w:pStyle w:val="StandardWeb"/>
      </w:pPr>
      <w:r>
        <w:t xml:space="preserve">Mehrere </w:t>
      </w:r>
      <w:proofErr w:type="spellStart"/>
      <w:r>
        <w:t>verborgne</w:t>
      </w:r>
      <w:proofErr w:type="spellEnd"/>
      <w:r>
        <w:t xml:space="preserve"> Tiefen</w:t>
      </w:r>
      <w:r>
        <w:br/>
        <w:t>Hat die zarte Eigenheit,</w:t>
      </w:r>
      <w:r>
        <w:br/>
        <w:t>Als da wir noch ruhig schliefen</w:t>
      </w:r>
      <w:r>
        <w:br/>
        <w:t xml:space="preserve">In der groben Weltlichkeit. </w:t>
      </w:r>
    </w:p>
    <w:p w14:paraId="0F55E36D" w14:textId="77777777" w:rsidR="00EB71C2" w:rsidRDefault="00EB71C2" w:rsidP="00EB71C2">
      <w:pPr>
        <w:pStyle w:val="StandardWeb"/>
      </w:pPr>
      <w:r>
        <w:t>Schöpfer himmlischer Naturen,</w:t>
      </w:r>
      <w:r>
        <w:br/>
        <w:t>Bürge unsrer Heiligkeit,</w:t>
      </w:r>
      <w:r>
        <w:br/>
        <w:t>Hüter neuer Kreaturen,</w:t>
      </w:r>
      <w:r>
        <w:br/>
        <w:t xml:space="preserve">Der sie im </w:t>
      </w:r>
      <w:proofErr w:type="spellStart"/>
      <w:r>
        <w:t>Verborgnen</w:t>
      </w:r>
      <w:proofErr w:type="spellEnd"/>
      <w:r>
        <w:t xml:space="preserve"> weiht; </w:t>
      </w:r>
    </w:p>
    <w:p w14:paraId="6D027E59" w14:textId="77777777" w:rsidR="00EB71C2" w:rsidRDefault="00EB71C2" w:rsidP="00EB71C2">
      <w:pPr>
        <w:pStyle w:val="StandardWeb"/>
      </w:pPr>
      <w:r>
        <w:t>Vater, Deine rege Gnade</w:t>
      </w:r>
      <w:r>
        <w:br/>
        <w:t>Mach‘ uns Allen, die wir Dein,</w:t>
      </w:r>
      <w:r>
        <w:br/>
        <w:t xml:space="preserve">Auf des Glaubens </w:t>
      </w:r>
      <w:proofErr w:type="spellStart"/>
      <w:r>
        <w:t>Streiterpfade</w:t>
      </w:r>
      <w:proofErr w:type="spellEnd"/>
      <w:r>
        <w:br/>
        <w:t xml:space="preserve">Manche segensvolle Pein! </w:t>
      </w:r>
    </w:p>
    <w:p w14:paraId="13B60D8D" w14:textId="77777777" w:rsidR="00EB71C2" w:rsidRDefault="00EB71C2" w:rsidP="00EB71C2">
      <w:pPr>
        <w:pStyle w:val="StandardWeb"/>
      </w:pPr>
      <w:r>
        <w:t>Bräutigam, das Werk ist Deine;</w:t>
      </w:r>
      <w:r>
        <w:br/>
        <w:t>Herzen sind Dein Eigentum,</w:t>
      </w:r>
      <w:r>
        <w:br/>
        <w:t xml:space="preserve">Ihr </w:t>
      </w:r>
      <w:proofErr w:type="spellStart"/>
      <w:r>
        <w:t>Beflecktsein</w:t>
      </w:r>
      <w:proofErr w:type="spellEnd"/>
      <w:r>
        <w:t>, oder reine,</w:t>
      </w:r>
      <w:r>
        <w:br/>
        <w:t xml:space="preserve">Bringt Dir Schande oder Ruhm. </w:t>
      </w:r>
    </w:p>
    <w:p w14:paraId="4A329F62" w14:textId="77777777" w:rsidR="00EB71C2" w:rsidRDefault="00EB71C2" w:rsidP="00EB71C2">
      <w:pPr>
        <w:pStyle w:val="StandardWeb"/>
      </w:pPr>
      <w:r>
        <w:t>Hirte! brauche Deine Stäbe,</w:t>
      </w:r>
      <w:r>
        <w:br/>
        <w:t xml:space="preserve">Deine Stäbe „Sanft“ und „Weh“, </w:t>
      </w:r>
      <w:hyperlink r:id="rId12" w:history="1">
        <w:r>
          <w:rPr>
            <w:rStyle w:val="Hyperlink"/>
            <w:rFonts w:eastAsiaTheme="majorEastAsia"/>
            <w:vertAlign w:val="superscript"/>
          </w:rPr>
          <w:t>1</w:t>
        </w:r>
      </w:hyperlink>
      <w:r>
        <w:br/>
        <w:t>Dass sich unser Geist erhebe</w:t>
      </w:r>
      <w:r>
        <w:br/>
        <w:t xml:space="preserve">Aus der Trägheit in die </w:t>
      </w:r>
      <w:proofErr w:type="spellStart"/>
      <w:r>
        <w:t>Höh</w:t>
      </w:r>
      <w:proofErr w:type="spellEnd"/>
      <w:r>
        <w:t>‘!</w:t>
      </w:r>
    </w:p>
    <w:p w14:paraId="13193F2E" w14:textId="77777777" w:rsidR="00EB71C2" w:rsidRDefault="00EB71C2" w:rsidP="00EB71C2">
      <w:pPr>
        <w:pStyle w:val="StandardWeb"/>
      </w:pPr>
      <w:proofErr w:type="spellStart"/>
      <w:r>
        <w:lastRenderedPageBreak/>
        <w:t>Leit</w:t>
      </w:r>
      <w:proofErr w:type="spellEnd"/>
      <w:r>
        <w:t>‘ uns Alle, die wir lieben,</w:t>
      </w:r>
      <w:r>
        <w:br/>
        <w:t>In den Pfad der Wahrheit ein:</w:t>
      </w:r>
      <w:r>
        <w:br/>
        <w:t>Uns um Dich nur zu betrüben,</w:t>
      </w:r>
      <w:r>
        <w:br/>
        <w:t xml:space="preserve">Uns in Dir nur zu </w:t>
      </w:r>
      <w:proofErr w:type="spellStart"/>
      <w:r>
        <w:t>erfreu’n</w:t>
      </w:r>
      <w:proofErr w:type="spellEnd"/>
      <w:r>
        <w:t>!</w:t>
      </w:r>
    </w:p>
    <w:p w14:paraId="4A99939D" w14:textId="77777777" w:rsidR="00EB71C2" w:rsidRDefault="00EB71C2" w:rsidP="00EB71C2">
      <w:pPr>
        <w:pStyle w:val="StandardWeb"/>
      </w:pPr>
      <w:r>
        <w:t>Herzenskündiger! Dein Auge</w:t>
      </w:r>
      <w:r>
        <w:br/>
      </w:r>
      <w:proofErr w:type="spellStart"/>
      <w:r>
        <w:t>Siehet</w:t>
      </w:r>
      <w:proofErr w:type="spellEnd"/>
      <w:r>
        <w:t xml:space="preserve"> unsre Pilgerzeit,</w:t>
      </w:r>
      <w:r>
        <w:br/>
        <w:t>Dass dabei Nichts gelt und tauge,</w:t>
      </w:r>
      <w:r>
        <w:br/>
        <w:t xml:space="preserve">Als die Blutgerechtigkeit. </w:t>
      </w:r>
    </w:p>
    <w:p w14:paraId="00C0C7F4" w14:textId="77777777" w:rsidR="00EB71C2" w:rsidRDefault="00EB71C2" w:rsidP="00EB71C2">
      <w:pPr>
        <w:pStyle w:val="StandardWeb"/>
      </w:pPr>
      <w:r>
        <w:t>Einfalt ist ein Kind der Gnade,</w:t>
      </w:r>
      <w:r>
        <w:br/>
        <w:t>Eine kluge Ritterschaft,</w:t>
      </w:r>
      <w:r>
        <w:br/>
        <w:t>Die auf ihrem schmalen Pfade</w:t>
      </w:r>
      <w:r>
        <w:br/>
        <w:t xml:space="preserve">Nicht nach Dem und Jenem gafft. </w:t>
      </w:r>
    </w:p>
    <w:p w14:paraId="7EC38DEA" w14:textId="77777777" w:rsidR="00EB71C2" w:rsidRDefault="00EB71C2" w:rsidP="00EB71C2">
      <w:pPr>
        <w:pStyle w:val="StandardWeb"/>
      </w:pPr>
      <w:r>
        <w:t>Leib und Kraft will man bewahren,</w:t>
      </w:r>
      <w:r>
        <w:br/>
        <w:t>Wenn’s nur Christo dienen kann;</w:t>
      </w:r>
      <w:r>
        <w:br/>
        <w:t>Leib und Kräfte lässt man fahren</w:t>
      </w:r>
      <w:r>
        <w:br/>
        <w:t xml:space="preserve">Für den treuen Seelenmann. </w:t>
      </w:r>
    </w:p>
    <w:p w14:paraId="2F2845A4" w14:textId="77777777" w:rsidR="00EB71C2" w:rsidRDefault="00EB71C2" w:rsidP="00EB71C2">
      <w:pPr>
        <w:pStyle w:val="StandardWeb"/>
      </w:pPr>
      <w:proofErr w:type="spellStart"/>
      <w:r>
        <w:t>Heil’ge</w:t>
      </w:r>
      <w:proofErr w:type="spellEnd"/>
      <w:r>
        <w:t xml:space="preserve"> Brüder, Gottes Knechte,</w:t>
      </w:r>
      <w:r>
        <w:br/>
        <w:t xml:space="preserve">Und der Freundschaft </w:t>
      </w:r>
      <w:proofErr w:type="spellStart"/>
      <w:r>
        <w:t>Israels</w:t>
      </w:r>
      <w:hyperlink r:id="rId13" w:history="1">
        <w:r>
          <w:rPr>
            <w:rStyle w:val="Hyperlink"/>
            <w:rFonts w:eastAsiaTheme="majorEastAsia"/>
            <w:vertAlign w:val="superscript"/>
          </w:rPr>
          <w:t>2</w:t>
        </w:r>
        <w:proofErr w:type="spellEnd"/>
      </w:hyperlink>
      <w:r>
        <w:t>,</w:t>
      </w:r>
      <w:r>
        <w:br/>
        <w:t>Reine Geister, singt vom Rechte,</w:t>
      </w:r>
      <w:r>
        <w:br/>
        <w:t xml:space="preserve">Von dem Recht Immanuels! </w:t>
      </w:r>
    </w:p>
    <w:p w14:paraId="37047EB8" w14:textId="77777777" w:rsidR="00EB71C2" w:rsidRDefault="00EB71C2" w:rsidP="00EB71C2">
      <w:pPr>
        <w:pStyle w:val="StandardWeb"/>
      </w:pPr>
      <w:r>
        <w:t>Und ihr, teure Mitgenossen,</w:t>
      </w:r>
      <w:r>
        <w:br/>
        <w:t>Betet an das Heil der Welt!</w:t>
      </w:r>
      <w:r>
        <w:br/>
        <w:t>Und Sein Blut, am Holz geflossen,</w:t>
      </w:r>
      <w:r>
        <w:br/>
        <w:t xml:space="preserve">Segne unser Herzensfeld! </w:t>
      </w:r>
    </w:p>
    <w:p w14:paraId="427E2007" w14:textId="77777777" w:rsidR="00EB71C2" w:rsidRDefault="00EB71C2" w:rsidP="00EB71C2">
      <w:pPr>
        <w:pStyle w:val="StandardWeb"/>
      </w:pPr>
      <w:r>
        <w:t>HErr, im schönen Kampf der Leiden</w:t>
      </w:r>
      <w:r>
        <w:br/>
        <w:t>Mach‘ uns zum Triumph des Lamms,</w:t>
      </w:r>
      <w:r>
        <w:br/>
        <w:t xml:space="preserve">Und zur </w:t>
      </w:r>
      <w:proofErr w:type="spellStart"/>
      <w:r>
        <w:t>Ursach</w:t>
      </w:r>
      <w:proofErr w:type="spellEnd"/>
      <w:r>
        <w:t>‘ Seiner Freuden.</w:t>
      </w:r>
      <w:r>
        <w:br/>
        <w:t xml:space="preserve">Und zum Lohn des Kreuzesstamms! </w:t>
      </w:r>
    </w:p>
    <w:p w14:paraId="7B9F7572" w14:textId="77777777" w:rsidR="00EB71C2" w:rsidRDefault="00EB71C2" w:rsidP="00EB71C2">
      <w:pPr>
        <w:pStyle w:val="StandardWeb"/>
      </w:pPr>
      <w:r>
        <w:t>Jesu Christe, unser Leben!</w:t>
      </w:r>
      <w:r>
        <w:br/>
        <w:t>Mach‘ uns selbst Dir angenehm,</w:t>
      </w:r>
      <w:r>
        <w:br/>
        <w:t>Deinem Herzen ganz ergeben,</w:t>
      </w:r>
      <w:r>
        <w:br/>
        <w:t xml:space="preserve">Und zu Deinem Dienst bequem. </w:t>
      </w:r>
    </w:p>
    <w:p w14:paraId="2F698C81" w14:textId="77777777" w:rsidR="00EB71C2" w:rsidRDefault="00EB71C2" w:rsidP="00EB71C2">
      <w:pPr>
        <w:pStyle w:val="StandardWeb"/>
      </w:pPr>
      <w:proofErr w:type="spellStart"/>
      <w:r>
        <w:t>Leit</w:t>
      </w:r>
      <w:proofErr w:type="spellEnd"/>
      <w:r>
        <w:t xml:space="preserve">‘ uns </w:t>
      </w:r>
      <w:proofErr w:type="spellStart"/>
      <w:r>
        <w:t>würdiglich</w:t>
      </w:r>
      <w:proofErr w:type="spellEnd"/>
      <w:r>
        <w:t xml:space="preserve"> der Gnade</w:t>
      </w:r>
      <w:r>
        <w:br/>
        <w:t>Und dem Evangelio;</w:t>
      </w:r>
      <w:r>
        <w:br/>
        <w:t>Mach‘ uns treu von Grad‘ zu Grade,</w:t>
      </w:r>
      <w:r>
        <w:br/>
        <w:t xml:space="preserve">Und zur letzten Stunde froh! </w:t>
      </w:r>
    </w:p>
    <w:p w14:paraId="7F3FEE87" w14:textId="77777777" w:rsidR="00EB71C2" w:rsidRDefault="00EB71C2" w:rsidP="00EB71C2">
      <w:pPr>
        <w:pStyle w:val="StandardWeb"/>
      </w:pPr>
      <w:r>
        <w:t>(26. Febr. 1732.)</w:t>
      </w:r>
    </w:p>
    <w:p w14:paraId="33A4DC81" w14:textId="77777777" w:rsidR="00EB71C2" w:rsidRDefault="00EB71C2" w:rsidP="00EB71C2">
      <w:pPr>
        <w:pStyle w:val="berschrift1"/>
      </w:pPr>
      <w:r>
        <w:t>König, gib uns Mut und Klarheit</w:t>
      </w:r>
    </w:p>
    <w:p w14:paraId="56AC1515" w14:textId="77777777" w:rsidR="00EB71C2" w:rsidRDefault="00EB71C2" w:rsidP="00EB71C2">
      <w:pPr>
        <w:pStyle w:val="StandardWeb"/>
      </w:pPr>
      <w:r>
        <w:t>König, gib uns Mut und Klarheit,</w:t>
      </w:r>
      <w:r>
        <w:br/>
        <w:t xml:space="preserve">Einen </w:t>
      </w:r>
      <w:proofErr w:type="spellStart"/>
      <w:r>
        <w:t>will’gen</w:t>
      </w:r>
      <w:proofErr w:type="spellEnd"/>
      <w:r>
        <w:t xml:space="preserve">, einen muntern </w:t>
      </w:r>
      <w:proofErr w:type="spellStart"/>
      <w:r>
        <w:t>Jüngersinn</w:t>
      </w:r>
      <w:proofErr w:type="spellEnd"/>
      <w:r>
        <w:t>,</w:t>
      </w:r>
      <w:r>
        <w:br/>
      </w:r>
      <w:r>
        <w:lastRenderedPageBreak/>
        <w:t>Helle Augen in die Wahrheit,</w:t>
      </w:r>
      <w:r>
        <w:br/>
        <w:t>Und ein leichtes, lichtes Herze zum Gewinn,</w:t>
      </w:r>
      <w:r>
        <w:br/>
        <w:t>Das einmütig,</w:t>
      </w:r>
      <w:r>
        <w:br/>
        <w:t>Ehrerbietig,</w:t>
      </w:r>
      <w:r>
        <w:br/>
        <w:t>Vor dem Gnadenthrone stehe,</w:t>
      </w:r>
      <w:r>
        <w:br/>
        <w:t>Bis Dein Leben unsern Geist mit Kraft durchgehe!</w:t>
      </w:r>
    </w:p>
    <w:p w14:paraId="22B1A6C4" w14:textId="77777777" w:rsidR="00EB71C2" w:rsidRDefault="00EB71C2" w:rsidP="00EB71C2">
      <w:pPr>
        <w:pStyle w:val="StandardWeb"/>
      </w:pPr>
      <w:r>
        <w:t>Gib uns Deines Geistes Regung</w:t>
      </w:r>
      <w:r>
        <w:br/>
        <w:t>Alle Tage, alle Tag‘ empfindlicher,</w:t>
      </w:r>
      <w:r>
        <w:br/>
        <w:t xml:space="preserve">Deiner Gnade </w:t>
      </w:r>
      <w:proofErr w:type="spellStart"/>
      <w:r>
        <w:t>Liebsbewegung</w:t>
      </w:r>
      <w:proofErr w:type="spellEnd"/>
      <w:r>
        <w:br/>
        <w:t>Immer näher, immer herzverbindlicher:</w:t>
      </w:r>
      <w:r>
        <w:br/>
        <w:t>Dass wir stündlich</w:t>
      </w:r>
      <w:r>
        <w:br/>
        <w:t>Treu und kindlich,</w:t>
      </w:r>
      <w:r>
        <w:br/>
        <w:t>Und mit unverwandtem Triebe</w:t>
      </w:r>
      <w:r>
        <w:br/>
        <w:t>Dringen mögen in Dein Herz voll Gnad‘ und Liebe!</w:t>
      </w:r>
    </w:p>
    <w:p w14:paraId="14576268" w14:textId="77777777" w:rsidR="00EB71C2" w:rsidRDefault="00EB71C2" w:rsidP="00EB71C2">
      <w:pPr>
        <w:pStyle w:val="StandardWeb"/>
      </w:pPr>
      <w:r>
        <w:t>Möchten uns die Sonnenaugen,</w:t>
      </w:r>
      <w:r>
        <w:br/>
        <w:t xml:space="preserve">Die wie Feuerstrahlen zünden, ganz </w:t>
      </w:r>
      <w:proofErr w:type="spellStart"/>
      <w:r>
        <w:t>durchseh’n</w:t>
      </w:r>
      <w:proofErr w:type="spellEnd"/>
      <w:r>
        <w:t>!</w:t>
      </w:r>
      <w:r>
        <w:br/>
        <w:t>Dann würd‘ unser Wandel taugen,</w:t>
      </w:r>
      <w:r>
        <w:br/>
        <w:t xml:space="preserve">Wir erwärmt und neubelebet vor Dir </w:t>
      </w:r>
      <w:proofErr w:type="spellStart"/>
      <w:r>
        <w:t>steh’n</w:t>
      </w:r>
      <w:proofErr w:type="spellEnd"/>
      <w:r>
        <w:t>,</w:t>
      </w:r>
      <w:r>
        <w:br/>
        <w:t>Voller Liebe,</w:t>
      </w:r>
      <w:r>
        <w:br/>
        <w:t>Voller Triebe</w:t>
      </w:r>
      <w:r>
        <w:br/>
        <w:t>Eines fürstlichen Geblütes,</w:t>
      </w:r>
      <w:r>
        <w:br/>
        <w:t xml:space="preserve">Eines göttlich unerschrockenen Gemütes. </w:t>
      </w:r>
    </w:p>
    <w:p w14:paraId="7766E1E8" w14:textId="77777777" w:rsidR="00EB71C2" w:rsidRDefault="00EB71C2" w:rsidP="00EB71C2">
      <w:pPr>
        <w:pStyle w:val="StandardWeb"/>
      </w:pPr>
      <w:r>
        <w:t>O wie sind die Seelen glücklich,</w:t>
      </w:r>
      <w:r>
        <w:br/>
        <w:t>Die sich Jesu ohne Ausnahm‘ zugewandt!</w:t>
      </w:r>
      <w:r>
        <w:br/>
        <w:t>Wären wir nur ein geschicklich</w:t>
      </w:r>
      <w:r>
        <w:br/>
        <w:t>Und dem Meister ganz bequemes Gartenland!</w:t>
      </w:r>
      <w:r>
        <w:br/>
        <w:t>O, der Treue</w:t>
      </w:r>
      <w:r>
        <w:br/>
        <w:t>Komm‘, aufs Neue</w:t>
      </w:r>
      <w:r>
        <w:br/>
        <w:t>In dem Innersten zu wohnen:</w:t>
      </w:r>
      <w:r>
        <w:br/>
        <w:t xml:space="preserve">Es gilt Treue, wenn der Fürst den Kampf soll lohnen. </w:t>
      </w:r>
    </w:p>
    <w:p w14:paraId="40F56EFA" w14:textId="77777777" w:rsidR="00EB71C2" w:rsidRDefault="00EB71C2" w:rsidP="00EB71C2">
      <w:pPr>
        <w:pStyle w:val="StandardWeb"/>
      </w:pPr>
      <w:r>
        <w:t>Höre, Jesu! unser Flehen,</w:t>
      </w:r>
      <w:r>
        <w:br/>
        <w:t>Du zum Segnen aufgelegter Seelenfreund!</w:t>
      </w:r>
      <w:r>
        <w:br/>
        <w:t>Lass die Segen stärker gehen,</w:t>
      </w:r>
      <w:r>
        <w:br/>
        <w:t xml:space="preserve">Als der </w:t>
      </w:r>
      <w:proofErr w:type="spellStart"/>
      <w:r>
        <w:t>Unglaub</w:t>
      </w:r>
      <w:proofErr w:type="spellEnd"/>
      <w:r>
        <w:t>‘ und die Sorge nimmer meint:</w:t>
      </w:r>
      <w:r>
        <w:br/>
        <w:t>Hilf uns, Deinen Armen Kleinen,</w:t>
      </w:r>
      <w:r>
        <w:br/>
        <w:t>Um auf Deinem Gnadenpfade</w:t>
      </w:r>
      <w:r>
        <w:br/>
        <w:t>Durchzuwandern viele, viele Glaubensgrade!</w:t>
      </w:r>
    </w:p>
    <w:p w14:paraId="22AF43AA" w14:textId="77777777" w:rsidR="00EB71C2" w:rsidRPr="00EB71C2" w:rsidRDefault="00EB71C2" w:rsidP="00EB71C2">
      <w:pPr>
        <w:pStyle w:val="StandardWeb"/>
        <w:rPr>
          <w:i/>
        </w:rPr>
      </w:pPr>
      <w:r w:rsidRPr="00EB71C2">
        <w:rPr>
          <w:i/>
        </w:rPr>
        <w:t>(1735.)</w:t>
      </w:r>
    </w:p>
    <w:p w14:paraId="74A90810" w14:textId="77777777" w:rsidR="00A07C03" w:rsidRDefault="00A07C03" w:rsidP="00A07C03">
      <w:pPr>
        <w:pStyle w:val="berschrift1"/>
      </w:pPr>
      <w:r>
        <w:t>Kommt, Sünder, und blicket dem ewigen Sohne</w:t>
      </w:r>
    </w:p>
    <w:p w14:paraId="13A7494C" w14:textId="77777777" w:rsidR="00A07C03" w:rsidRDefault="00A07C03" w:rsidP="00A07C03">
      <w:pPr>
        <w:pStyle w:val="StandardWeb"/>
      </w:pPr>
      <w:r>
        <w:t>Kommt, Sünder, und blicket dem ewigen Sohne</w:t>
      </w:r>
      <w:r>
        <w:br/>
        <w:t xml:space="preserve">Ins Herz, in die </w:t>
      </w:r>
      <w:proofErr w:type="spellStart"/>
      <w:r>
        <w:t>Nägelmal</w:t>
      </w:r>
      <w:proofErr w:type="spellEnd"/>
      <w:r>
        <w:t>, unter die Krone,</w:t>
      </w:r>
      <w:r>
        <w:br/>
        <w:t>Und sucht euch noch Mehrere zuzugesellen,</w:t>
      </w:r>
      <w:r>
        <w:br/>
        <w:t>Die sich mit euch vor den Gekreuzigten stellen!</w:t>
      </w:r>
    </w:p>
    <w:p w14:paraId="13B3A947" w14:textId="77777777" w:rsidR="00A07C03" w:rsidRDefault="00A07C03" w:rsidP="00A07C03">
      <w:pPr>
        <w:pStyle w:val="StandardWeb"/>
      </w:pPr>
      <w:r>
        <w:lastRenderedPageBreak/>
        <w:t>Wer wollte den Glauben durch Zweifeln verhindern?</w:t>
      </w:r>
      <w:r>
        <w:br/>
        <w:t>Ihr Sünder, ich wollte, wir würden zu Kindern,</w:t>
      </w:r>
      <w:r>
        <w:br/>
        <w:t xml:space="preserve">Und schlügen </w:t>
      </w:r>
      <w:proofErr w:type="spellStart"/>
      <w:r>
        <w:t>an’s</w:t>
      </w:r>
      <w:proofErr w:type="spellEnd"/>
      <w:r>
        <w:t xml:space="preserve"> Krenz alles künstliche Denken!</w:t>
      </w:r>
      <w:r>
        <w:br/>
        <w:t>Der Freund will der Einfalt die Seligkeit schenken!</w:t>
      </w:r>
    </w:p>
    <w:p w14:paraId="6E71B2E6" w14:textId="77777777" w:rsidR="00A07C03" w:rsidRDefault="00A07C03" w:rsidP="00A07C03">
      <w:pPr>
        <w:pStyle w:val="StandardWeb"/>
      </w:pPr>
      <w:r>
        <w:t>Ihr Armen! die Armut des Heilands macht reicher,</w:t>
      </w:r>
      <w:r>
        <w:br/>
        <w:t xml:space="preserve">Sie öffnet der Ewigkeit </w:t>
      </w:r>
      <w:proofErr w:type="spellStart"/>
      <w:r>
        <w:t>Scheuren</w:t>
      </w:r>
      <w:proofErr w:type="spellEnd"/>
      <w:r>
        <w:t xml:space="preserve"> und Speicher,</w:t>
      </w:r>
      <w:r>
        <w:br/>
        <w:t>Und wenn wir aus denen nur sicherlich nehmen,</w:t>
      </w:r>
      <w:r>
        <w:br/>
        <w:t>So darf uns kein Mensch und kein Engel beschämen.</w:t>
      </w:r>
    </w:p>
    <w:p w14:paraId="1AE924E8" w14:textId="77777777" w:rsidR="00A07C03" w:rsidRDefault="00A07C03" w:rsidP="00A07C03">
      <w:pPr>
        <w:pStyle w:val="StandardWeb"/>
      </w:pPr>
      <w:r>
        <w:t>Wer alle Schuld bei sich gesucht und gefunden,</w:t>
      </w:r>
      <w:r>
        <w:br/>
        <w:t>Der hat einen offenen Weg zu den Wunden;</w:t>
      </w:r>
      <w:r>
        <w:br/>
        <w:t>Wer unter den elendsten Schuldnern gesessen,</w:t>
      </w:r>
      <w:r>
        <w:br/>
        <w:t>Wird bei der Erledigung sein nicht vergessen.</w:t>
      </w:r>
    </w:p>
    <w:p w14:paraId="7D399BCA" w14:textId="77777777" w:rsidR="00A07C03" w:rsidRDefault="00A07C03" w:rsidP="00A07C03">
      <w:pPr>
        <w:pStyle w:val="StandardWeb"/>
      </w:pPr>
      <w:r>
        <w:t>So lernt man behaupten die lieblichen Rechte</w:t>
      </w:r>
      <w:r>
        <w:br/>
        <w:t xml:space="preserve">Der </w:t>
      </w:r>
      <w:proofErr w:type="spellStart"/>
      <w:r>
        <w:t>Sünderschaft</w:t>
      </w:r>
      <w:proofErr w:type="spellEnd"/>
      <w:r>
        <w:t xml:space="preserve"> unter dem Menschengeschlechte;</w:t>
      </w:r>
      <w:r>
        <w:br/>
        <w:t xml:space="preserve">Kaum gehet die </w:t>
      </w:r>
      <w:proofErr w:type="spellStart"/>
      <w:r>
        <w:t>eig’ne</w:t>
      </w:r>
      <w:proofErr w:type="spellEnd"/>
      <w:r>
        <w:t xml:space="preserve"> Gerechtigkeit unter,</w:t>
      </w:r>
      <w:r>
        <w:br/>
      </w:r>
      <w:proofErr w:type="spellStart"/>
      <w:r>
        <w:t>So</w:t>
      </w:r>
      <w:proofErr w:type="spellEnd"/>
      <w:r>
        <w:t xml:space="preserve"> wird man in Gnade lebendig und munter!</w:t>
      </w:r>
    </w:p>
    <w:p w14:paraId="261A8779" w14:textId="77777777" w:rsidR="00A07C03" w:rsidRDefault="00A07C03" w:rsidP="00A07C03">
      <w:pPr>
        <w:pStyle w:val="StandardWeb"/>
      </w:pPr>
      <w:r>
        <w:t>Hat man sich im Geist des Gemütes erneuet,</w:t>
      </w:r>
      <w:r>
        <w:br/>
        <w:t xml:space="preserve">So wird man gereinigt, gesalbt und </w:t>
      </w:r>
      <w:proofErr w:type="spellStart"/>
      <w:r>
        <w:t>geweihet</w:t>
      </w:r>
      <w:proofErr w:type="spellEnd"/>
      <w:r>
        <w:t>,</w:t>
      </w:r>
      <w:r>
        <w:br/>
        <w:t>Geht Jesu entgegen im heiligen Orden,</w:t>
      </w:r>
      <w:r>
        <w:br/>
        <w:t>Dieweil man zur Jungfrau, die Öl hat, geworden.</w:t>
      </w:r>
    </w:p>
    <w:p w14:paraId="62CC06CB" w14:textId="77777777" w:rsidR="00A07C03" w:rsidRDefault="00A07C03" w:rsidP="00A07C03">
      <w:pPr>
        <w:pStyle w:val="StandardWeb"/>
      </w:pPr>
      <w:r>
        <w:t>Man geht seinen Weg nun behutsam und fröhlich,</w:t>
      </w:r>
      <w:r>
        <w:br/>
        <w:t>Bewahret die Lampe, in Hoffnung schon selig;</w:t>
      </w:r>
      <w:r>
        <w:br/>
        <w:t>Der Friedensgeist fließt auf die wachsamen Glieder</w:t>
      </w:r>
      <w:r>
        <w:br/>
        <w:t>Vom Himmel in herrlichen Strömen hernieder.</w:t>
      </w:r>
    </w:p>
    <w:p w14:paraId="482D91C8" w14:textId="77777777" w:rsidR="00A07C03" w:rsidRDefault="00A07C03" w:rsidP="00A07C03">
      <w:pPr>
        <w:pStyle w:val="StandardWeb"/>
      </w:pPr>
      <w:r>
        <w:t>Auf! suchet den Bräutigam mit flammenden Kerzen!</w:t>
      </w:r>
      <w:r>
        <w:br/>
        <w:t>Die mindeste Trägheit bringt peinliche Schmerzen;</w:t>
      </w:r>
      <w:r>
        <w:br/>
        <w:t xml:space="preserve">Vom Zepter des </w:t>
      </w:r>
      <w:proofErr w:type="spellStart"/>
      <w:r>
        <w:t>Königes</w:t>
      </w:r>
      <w:proofErr w:type="spellEnd"/>
      <w:r>
        <w:t>, der uns berühret,</w:t>
      </w:r>
      <w:r>
        <w:br/>
        <w:t>Wird unser begnadigter Heerzug regieret.</w:t>
      </w:r>
    </w:p>
    <w:p w14:paraId="173E7F0C" w14:textId="77777777" w:rsidR="00A07C03" w:rsidRDefault="00A07C03" w:rsidP="00A07C03">
      <w:pPr>
        <w:pStyle w:val="StandardWeb"/>
      </w:pPr>
      <w:r>
        <w:t>Darunter erfährt man mit innigem Beugen,</w:t>
      </w:r>
      <w:r>
        <w:br/>
        <w:t>Wie gut es ist. Jesu sich willig erzeigen:</w:t>
      </w:r>
      <w:r>
        <w:br/>
        <w:t>Das ist unsre Schuldigkeit über und über;</w:t>
      </w:r>
      <w:r>
        <w:br/>
        <w:t>Was aber von Herzen geht. Das hat Er lieber!</w:t>
      </w:r>
    </w:p>
    <w:p w14:paraId="23931894" w14:textId="77777777" w:rsidR="00A07C03" w:rsidRDefault="00A07C03" w:rsidP="00A07C03">
      <w:pPr>
        <w:pStyle w:val="berschrift1"/>
      </w:pPr>
      <w:proofErr w:type="spellStart"/>
      <w:r>
        <w:t>Kron</w:t>
      </w:r>
      <w:proofErr w:type="spellEnd"/>
      <w:r>
        <w:t>‘ und Lohn beherzter Ringer</w:t>
      </w:r>
    </w:p>
    <w:p w14:paraId="5D22B3B1" w14:textId="77777777" w:rsidR="00A07C03" w:rsidRDefault="00A07C03" w:rsidP="00A07C03">
      <w:pPr>
        <w:pStyle w:val="StandardWeb"/>
      </w:pPr>
      <w:proofErr w:type="spellStart"/>
      <w:r>
        <w:t>Kron</w:t>
      </w:r>
      <w:proofErr w:type="spellEnd"/>
      <w:r>
        <w:t>‘ und Lohn beherzter Ringer,</w:t>
      </w:r>
      <w:r>
        <w:br/>
        <w:t xml:space="preserve">Der Seligkeit </w:t>
      </w:r>
      <w:proofErr w:type="spellStart"/>
      <w:r>
        <w:t>Herwiederbringer</w:t>
      </w:r>
      <w:proofErr w:type="spellEnd"/>
      <w:r>
        <w:t>,</w:t>
      </w:r>
      <w:r>
        <w:br/>
        <w:t>HErr Jesu, HErr der Herrlichkeit!</w:t>
      </w:r>
      <w:r>
        <w:br/>
        <w:t>Hör‘ zu Deines Thrones Stufen</w:t>
      </w:r>
      <w:r>
        <w:br/>
        <w:t xml:space="preserve">So viel </w:t>
      </w:r>
      <w:proofErr w:type="spellStart"/>
      <w:r>
        <w:t>verbund’ne</w:t>
      </w:r>
      <w:proofErr w:type="spellEnd"/>
      <w:r>
        <w:t xml:space="preserve"> Herzen rufen:</w:t>
      </w:r>
      <w:r>
        <w:br/>
        <w:t>Wir wären gerne benedeit.</w:t>
      </w:r>
      <w:r>
        <w:br/>
        <w:t>Du segnest ja so gern,</w:t>
      </w:r>
      <w:r>
        <w:br/>
        <w:t>Gesegneter des HErrn!</w:t>
      </w:r>
      <w:r>
        <w:br/>
        <w:t xml:space="preserve">Wir </w:t>
      </w:r>
      <w:proofErr w:type="spellStart"/>
      <w:r>
        <w:t>begehren’s</w:t>
      </w:r>
      <w:proofErr w:type="spellEnd"/>
      <w:r>
        <w:t>;</w:t>
      </w:r>
      <w:r>
        <w:br/>
      </w:r>
      <w:r>
        <w:lastRenderedPageBreak/>
        <w:t>So komm herein,</w:t>
      </w:r>
      <w:r>
        <w:br/>
        <w:t>Wir sind ja Dein,</w:t>
      </w:r>
      <w:r>
        <w:br/>
        <w:t xml:space="preserve">Und lass uns recht gesegnet sein. </w:t>
      </w:r>
    </w:p>
    <w:p w14:paraId="1754638C" w14:textId="77777777" w:rsidR="00A07C03" w:rsidRDefault="00A07C03" w:rsidP="00A07C03">
      <w:pPr>
        <w:pStyle w:val="StandardWeb"/>
      </w:pPr>
      <w:r>
        <w:t>Brunnquell aller Seligkeiten!</w:t>
      </w:r>
      <w:r>
        <w:br/>
        <w:t>Fahr‘ immer fort, uns zu bereiten,</w:t>
      </w:r>
      <w:r>
        <w:br/>
        <w:t>So, wie es Dir gefällig ist;</w:t>
      </w:r>
      <w:r>
        <w:br/>
        <w:t>Wir, die von Natur verdorben,</w:t>
      </w:r>
      <w:r>
        <w:br/>
        <w:t>Wir sind dem Leben abgestorben,</w:t>
      </w:r>
      <w:r>
        <w:br/>
        <w:t>Darinnen Du zu finden bist:</w:t>
      </w:r>
      <w:r>
        <w:br/>
        <w:t>So töte doch‘ den Feind,</w:t>
      </w:r>
      <w:r>
        <w:br/>
        <w:t>Der uns zu stürzen meint,</w:t>
      </w:r>
      <w:r>
        <w:br/>
        <w:t>Unser Leben!</w:t>
      </w:r>
      <w:r>
        <w:br/>
        <w:t>Wir wollen nun</w:t>
      </w:r>
      <w:r>
        <w:br/>
        <w:t>Nichts selber tun;</w:t>
      </w:r>
      <w:r>
        <w:br/>
        <w:t xml:space="preserve">Lass uns in Deinem Tode </w:t>
      </w:r>
      <w:proofErr w:type="spellStart"/>
      <w:r>
        <w:t>ruh’n</w:t>
      </w:r>
      <w:proofErr w:type="spellEnd"/>
      <w:r>
        <w:t xml:space="preserve">! </w:t>
      </w:r>
    </w:p>
    <w:p w14:paraId="1B7BA7F6" w14:textId="77777777" w:rsidR="00A07C03" w:rsidRDefault="00A07C03" w:rsidP="00A07C03">
      <w:pPr>
        <w:pStyle w:val="StandardWeb"/>
      </w:pPr>
      <w:r>
        <w:t>Selig sind die geistlich Armen!</w:t>
      </w:r>
      <w:r>
        <w:br/>
        <w:t>Sie finden leichtlich Dein Erbarmen;</w:t>
      </w:r>
      <w:r>
        <w:br/>
        <w:t>Das Land der Himmel bleibet ihr,</w:t>
      </w:r>
      <w:r>
        <w:br/>
        <w:t>Da im Gegenteil die Reichen</w:t>
      </w:r>
      <w:r>
        <w:br/>
        <w:t>Und die gar satt sind, ferne weichen</w:t>
      </w:r>
      <w:r>
        <w:br/>
        <w:t>Vor Deines Königreiches Zier;</w:t>
      </w:r>
      <w:r>
        <w:br/>
        <w:t>Ach! mach‘ uns Arme reich,</w:t>
      </w:r>
      <w:r>
        <w:br/>
        <w:t>Doch Deiner Armut gleich!</w:t>
      </w:r>
      <w:r>
        <w:br/>
        <w:t>Gib uns, Jesu,</w:t>
      </w:r>
      <w:r>
        <w:br/>
        <w:t>Den reichen Mut,</w:t>
      </w:r>
      <w:r>
        <w:br/>
        <w:t>Dem irdisch Gut</w:t>
      </w:r>
      <w:r>
        <w:br/>
        <w:t xml:space="preserve">Recht weh, und Armut sanfte tut. </w:t>
      </w:r>
    </w:p>
    <w:p w14:paraId="71E74163" w14:textId="77777777" w:rsidR="00A07C03" w:rsidRDefault="00A07C03" w:rsidP="00A07C03">
      <w:pPr>
        <w:pStyle w:val="StandardWeb"/>
      </w:pPr>
      <w:r>
        <w:t>Selig sind, die Leide tragen!</w:t>
      </w:r>
      <w:r>
        <w:br/>
        <w:t>Sie sollen Trosts genug erjagen;</w:t>
      </w:r>
      <w:r>
        <w:br/>
        <w:t>Ihr Herzog ging den Weg voran:</w:t>
      </w:r>
      <w:r>
        <w:br/>
        <w:t>Stieg Er auf durch Kreuz und Leiden,</w:t>
      </w:r>
      <w:r>
        <w:br/>
        <w:t>So will Er uns den Kelch bescheiden,</w:t>
      </w:r>
      <w:r>
        <w:br/>
        <w:t>Der Ihm hienieden gut getan.</w:t>
      </w:r>
      <w:r>
        <w:br/>
        <w:t>Uns ist in dieser Zeit</w:t>
      </w:r>
      <w:r>
        <w:br/>
        <w:t>Kein Feiertag bereit;</w:t>
      </w:r>
      <w:r>
        <w:br/>
        <w:t>Hier gilt’s Weinen;</w:t>
      </w:r>
      <w:r>
        <w:br/>
      </w:r>
      <w:proofErr w:type="spellStart"/>
      <w:r>
        <w:t>Bei’m</w:t>
      </w:r>
      <w:proofErr w:type="spellEnd"/>
      <w:r>
        <w:t xml:space="preserve"> Lammesmahl</w:t>
      </w:r>
      <w:r>
        <w:br/>
        <w:t>Ist keine Qual;</w:t>
      </w:r>
      <w:r>
        <w:br/>
        <w:t xml:space="preserve">Wir aber </w:t>
      </w:r>
      <w:proofErr w:type="spellStart"/>
      <w:r>
        <w:t>geh’n</w:t>
      </w:r>
      <w:proofErr w:type="spellEnd"/>
      <w:r>
        <w:t xml:space="preserve"> </w:t>
      </w:r>
      <w:proofErr w:type="spellStart"/>
      <w:r>
        <w:t>durch’s</w:t>
      </w:r>
      <w:proofErr w:type="spellEnd"/>
      <w:r>
        <w:t xml:space="preserve"> Jammertal. </w:t>
      </w:r>
    </w:p>
    <w:p w14:paraId="4FC45592" w14:textId="77777777" w:rsidR="00A07C03" w:rsidRDefault="00A07C03" w:rsidP="00A07C03">
      <w:pPr>
        <w:pStyle w:val="StandardWeb"/>
      </w:pPr>
      <w:r>
        <w:t>Selig sind die sanften Geister!</w:t>
      </w:r>
      <w:r>
        <w:br/>
        <w:t>Sie sind auf Erden Herrn und Meister</w:t>
      </w:r>
      <w:r>
        <w:br/>
        <w:t>Und Niemand sieht es ihnen an,</w:t>
      </w:r>
      <w:r>
        <w:br/>
        <w:t>Da sie doch durch stillen Wandel</w:t>
      </w:r>
      <w:r>
        <w:br/>
        <w:t>In allerlei Geschäft und Handel</w:t>
      </w:r>
      <w:r>
        <w:br/>
        <w:t>Ihr Lammeswesen dargetan;</w:t>
      </w:r>
      <w:r>
        <w:br/>
        <w:t>Es ist ihr Bräutigam,</w:t>
      </w:r>
      <w:r>
        <w:br/>
        <w:t xml:space="preserve">Das </w:t>
      </w:r>
      <w:proofErr w:type="spellStart"/>
      <w:r>
        <w:t>erstgeborne</w:t>
      </w:r>
      <w:proofErr w:type="spellEnd"/>
      <w:r>
        <w:t xml:space="preserve"> Lamm,</w:t>
      </w:r>
      <w:r>
        <w:br/>
      </w:r>
      <w:r>
        <w:lastRenderedPageBreak/>
        <w:t>Lamm und Löwe,</w:t>
      </w:r>
      <w:r>
        <w:br/>
        <w:t>Gar sanft und weich,</w:t>
      </w:r>
      <w:r>
        <w:br/>
        <w:t>Doch stark zugleich:</w:t>
      </w:r>
      <w:r>
        <w:br/>
        <w:t xml:space="preserve">So sind auch Die aus Seinem Reich. </w:t>
      </w:r>
    </w:p>
    <w:p w14:paraId="3A139D61" w14:textId="77777777" w:rsidR="00A07C03" w:rsidRDefault="00A07C03" w:rsidP="00A07C03">
      <w:pPr>
        <w:pStyle w:val="StandardWeb"/>
      </w:pPr>
      <w:r>
        <w:t>Selig, gleich dem Lebensfürsten,</w:t>
      </w:r>
      <w:r>
        <w:br/>
        <w:t>Sind Alle, welche sehnlich dürsten</w:t>
      </w:r>
      <w:r>
        <w:br/>
        <w:t>Und hungern nach Gerechtigkeit;</w:t>
      </w:r>
      <w:r>
        <w:br/>
        <w:t>Sollen auch gesättigt werden,</w:t>
      </w:r>
      <w:r>
        <w:br/>
        <w:t>So, wie ihr Heiland hier auf Erden,</w:t>
      </w:r>
      <w:r>
        <w:br/>
        <w:t>Zur vorbestimmten Leidenszeit,</w:t>
      </w:r>
      <w:r>
        <w:br/>
        <w:t>Den Durst in Seinem Teil</w:t>
      </w:r>
      <w:r>
        <w:br/>
        <w:t>Nach unsrer Seelen Heil</w:t>
      </w:r>
      <w:r>
        <w:br/>
        <w:t>Wohl empfunden;</w:t>
      </w:r>
      <w:r>
        <w:br/>
        <w:t>Wer in der Tat</w:t>
      </w:r>
      <w:r>
        <w:br/>
        <w:t>So Hunger hat,</w:t>
      </w:r>
      <w:r>
        <w:br/>
        <w:t xml:space="preserve">Und also dürstet, der wird satt. </w:t>
      </w:r>
    </w:p>
    <w:p w14:paraId="1D8955D3" w14:textId="77777777" w:rsidR="00A07C03" w:rsidRDefault="00A07C03" w:rsidP="00A07C03">
      <w:pPr>
        <w:pStyle w:val="StandardWeb"/>
      </w:pPr>
      <w:r>
        <w:t xml:space="preserve">Selig sind </w:t>
      </w:r>
      <w:proofErr w:type="spellStart"/>
      <w:r>
        <w:t>barmherz’ge</w:t>
      </w:r>
      <w:proofErr w:type="spellEnd"/>
      <w:r>
        <w:t xml:space="preserve"> Seelen,</w:t>
      </w:r>
      <w:r>
        <w:br/>
        <w:t>Barmherzigkeit wird sich vermählen</w:t>
      </w:r>
      <w:r>
        <w:br/>
        <w:t>Dereinst mit ihrer Dürftigkeit:</w:t>
      </w:r>
      <w:r>
        <w:br/>
        <w:t>Wer ein Tröpflein Wassers gibet,</w:t>
      </w:r>
      <w:r>
        <w:br/>
        <w:t xml:space="preserve">Wird um das Tröpflein auch </w:t>
      </w:r>
      <w:proofErr w:type="spellStart"/>
      <w:r>
        <w:t>geliebet</w:t>
      </w:r>
      <w:proofErr w:type="spellEnd"/>
      <w:r>
        <w:t>,</w:t>
      </w:r>
      <w:r>
        <w:br/>
        <w:t>Und wohl belohnt zu seiner Zeit.</w:t>
      </w:r>
      <w:r>
        <w:br/>
        <w:t>Wohl also Jedermann,</w:t>
      </w:r>
      <w:r>
        <w:br/>
        <w:t xml:space="preserve">Der hier viel </w:t>
      </w:r>
      <w:proofErr w:type="spellStart"/>
      <w:r>
        <w:t>Gut’s</w:t>
      </w:r>
      <w:proofErr w:type="spellEnd"/>
      <w:r>
        <w:t xml:space="preserve"> getan!</w:t>
      </w:r>
      <w:r>
        <w:br/>
        <w:t>Wehe Denen,</w:t>
      </w:r>
      <w:r>
        <w:br/>
        <w:t>Die sich durch Pracht</w:t>
      </w:r>
      <w:r>
        <w:br/>
        <w:t>Darum gebracht!</w:t>
      </w:r>
      <w:r>
        <w:br/>
        <w:t>Vor Gott wird ihrer schlecht gedacht.</w:t>
      </w:r>
    </w:p>
    <w:p w14:paraId="38AE5359" w14:textId="77777777" w:rsidR="00A07C03" w:rsidRDefault="00A07C03" w:rsidP="00A07C03">
      <w:pPr>
        <w:pStyle w:val="StandardWeb"/>
      </w:pPr>
      <w:r>
        <w:t>Selig sind die reinen Herzen,</w:t>
      </w:r>
      <w:r>
        <w:br/>
        <w:t>Die ihre Krone nicht verscherzen!</w:t>
      </w:r>
      <w:r>
        <w:br/>
        <w:t xml:space="preserve">Sie werden Gott im Frieden </w:t>
      </w:r>
      <w:proofErr w:type="spellStart"/>
      <w:r>
        <w:t>seh’n</w:t>
      </w:r>
      <w:proofErr w:type="spellEnd"/>
      <w:r>
        <w:t>;</w:t>
      </w:r>
      <w:r>
        <w:br/>
        <w:t>Alle unbefleckten Tauben,</w:t>
      </w:r>
      <w:r>
        <w:br/>
        <w:t>Die an den Freund der Seele glauben,</w:t>
      </w:r>
      <w:r>
        <w:br/>
        <w:t xml:space="preserve">Und in der Reinigkeit </w:t>
      </w:r>
      <w:proofErr w:type="spellStart"/>
      <w:r>
        <w:t>besteh’n</w:t>
      </w:r>
      <w:proofErr w:type="spellEnd"/>
      <w:r>
        <w:t>:</w:t>
      </w:r>
      <w:r>
        <w:br/>
        <w:t>Die sehen einst im Licht</w:t>
      </w:r>
      <w:r>
        <w:br/>
        <w:t>Das keusche Angesicht Unsers Lammes!</w:t>
      </w:r>
      <w:r>
        <w:br/>
        <w:t>Lamm, wir sind Dein,</w:t>
      </w:r>
      <w:r>
        <w:br/>
        <w:t>Behalt uns rein,</w:t>
      </w:r>
      <w:r>
        <w:br/>
        <w:t>Und lehr‘ uns Dir recht ähnlich sein!</w:t>
      </w:r>
    </w:p>
    <w:p w14:paraId="12C0530E" w14:textId="77777777" w:rsidR="00A07C03" w:rsidRDefault="00A07C03" w:rsidP="00A07C03">
      <w:pPr>
        <w:pStyle w:val="StandardWeb"/>
      </w:pPr>
      <w:r>
        <w:t>Selig, die in allen Sachen</w:t>
      </w:r>
      <w:r>
        <w:br/>
        <w:t>Von Herzen gerne Frieden machen!</w:t>
      </w:r>
      <w:r>
        <w:br/>
        <w:t xml:space="preserve">Gott </w:t>
      </w:r>
      <w:proofErr w:type="spellStart"/>
      <w:r>
        <w:t>siehet</w:t>
      </w:r>
      <w:proofErr w:type="spellEnd"/>
      <w:r>
        <w:t xml:space="preserve"> sie als Kinder an.</w:t>
      </w:r>
      <w:r>
        <w:br/>
        <w:t>Dort in jenen Friedensgrenzen</w:t>
      </w:r>
      <w:r>
        <w:br/>
        <w:t>Soll einst im Friedensschmucke glänzen,</w:t>
      </w:r>
      <w:r>
        <w:br/>
        <w:t>Wer viel zum Frieden hier getan.</w:t>
      </w:r>
      <w:r>
        <w:br/>
        <w:t>Wer ließe sich denn nun</w:t>
      </w:r>
      <w:r>
        <w:br/>
        <w:t>Nicht lieber Unrecht tun?</w:t>
      </w:r>
      <w:r>
        <w:br/>
      </w:r>
      <w:r>
        <w:lastRenderedPageBreak/>
        <w:t>Friede, Friede</w:t>
      </w:r>
      <w:r>
        <w:br/>
        <w:t>Hat unsre Gunst,</w:t>
      </w:r>
      <w:r>
        <w:br/>
        <w:t>Ist unsre Kunst!</w:t>
      </w:r>
      <w:r>
        <w:br/>
        <w:t>Der reichste Zankgewinn ist Dunst.</w:t>
      </w:r>
    </w:p>
    <w:p w14:paraId="773EEBC4" w14:textId="77777777" w:rsidR="00A07C03" w:rsidRDefault="00A07C03" w:rsidP="00A07C03">
      <w:pPr>
        <w:pStyle w:val="StandardWeb"/>
      </w:pPr>
      <w:r>
        <w:t>Selig sind, die voller Freuden</w:t>
      </w:r>
      <w:r>
        <w:br/>
        <w:t>Hier um der Wahrheit willen leiden,</w:t>
      </w:r>
      <w:r>
        <w:br/>
        <w:t>Und sprechen: „Du bist ja der HErr!</w:t>
      </w:r>
      <w:r>
        <w:br/>
        <w:t>Dulden wir um Deinetwillen,</w:t>
      </w:r>
      <w:r>
        <w:br/>
        <w:t>Die Zahl der Leiden zu erfüllen,</w:t>
      </w:r>
      <w:r>
        <w:br/>
        <w:t>Wird uns aus Liebe gar nicht schwer!</w:t>
      </w:r>
      <w:r>
        <w:br/>
        <w:t>Wie glücklich wären wir</w:t>
      </w:r>
      <w:r>
        <w:br/>
        <w:t>O Jesu, wenn wir hier</w:t>
      </w:r>
      <w:r>
        <w:br/>
        <w:t>Um Dich litten!</w:t>
      </w:r>
      <w:r>
        <w:br/>
        <w:t>So geh‘ voran!</w:t>
      </w:r>
      <w:r>
        <w:br/>
        <w:t>Wir dringen an</w:t>
      </w:r>
      <w:r>
        <w:br/>
        <w:t xml:space="preserve">Auf dieser Kriegs- und Siegesbahn! </w:t>
      </w:r>
    </w:p>
    <w:p w14:paraId="43E7BA6F" w14:textId="77777777" w:rsidR="00A07C03" w:rsidRDefault="00A07C03" w:rsidP="00A07C03">
      <w:pPr>
        <w:pStyle w:val="StandardWeb"/>
      </w:pPr>
      <w:r>
        <w:t>Selig sind schon hier auf Erden,</w:t>
      </w:r>
      <w:r>
        <w:br/>
        <w:t xml:space="preserve">Die wacker </w:t>
      </w:r>
      <w:proofErr w:type="spellStart"/>
      <w:r>
        <w:t>ausgehöhnet</w:t>
      </w:r>
      <w:proofErr w:type="spellEnd"/>
      <w:r>
        <w:t xml:space="preserve"> werden</w:t>
      </w:r>
      <w:r>
        <w:br/>
        <w:t>Von wegen ihres Bräutigams!</w:t>
      </w:r>
      <w:r>
        <w:br/>
        <w:t>Keine Braut wird sich wohl schämen,</w:t>
      </w:r>
      <w:r>
        <w:br/>
        <w:t>Des Liebsten Namen anzunehmen:</w:t>
      </w:r>
      <w:r>
        <w:br/>
        <w:t>Was schämen wir uns unsres Lamms?</w:t>
      </w:r>
      <w:r>
        <w:br/>
        <w:t>Das müsse ferne sein!</w:t>
      </w:r>
      <w:r>
        <w:br/>
        <w:t>Lass kommen Kreuz und Pein:</w:t>
      </w:r>
      <w:r>
        <w:br/>
        <w:t>Wir sind Christen,</w:t>
      </w:r>
      <w:r>
        <w:br/>
        <w:t>Und allezeit</w:t>
      </w:r>
      <w:r>
        <w:br/>
        <w:t>Mit Freudigkeit</w:t>
      </w:r>
      <w:r>
        <w:br/>
        <w:t xml:space="preserve">Durch Ehr‘ und Schmach zu geh’n bereit. </w:t>
      </w:r>
    </w:p>
    <w:p w14:paraId="2BE81475" w14:textId="77777777" w:rsidR="00A07C03" w:rsidRDefault="00A07C03" w:rsidP="00A07C03">
      <w:pPr>
        <w:pStyle w:val="StandardWeb"/>
      </w:pPr>
      <w:r>
        <w:t>Wir sind fröhlich außer Maßen</w:t>
      </w:r>
      <w:r>
        <w:br/>
        <w:t>Und wissen uns fast nicht zu lassen,</w:t>
      </w:r>
      <w:r>
        <w:br/>
      </w:r>
      <w:proofErr w:type="spellStart"/>
      <w:r>
        <w:t>Wenn</w:t>
      </w:r>
      <w:proofErr w:type="spellEnd"/>
      <w:r>
        <w:t xml:space="preserve"> wir die große Seligkeit</w:t>
      </w:r>
      <w:r>
        <w:br/>
        <w:t>Tapfrer Streiter recht erwägen,</w:t>
      </w:r>
      <w:r>
        <w:br/>
        <w:t>Die sich mit Christo niederlegen</w:t>
      </w:r>
      <w:r>
        <w:br/>
      </w:r>
      <w:proofErr w:type="spellStart"/>
      <w:r>
        <w:t>An’s</w:t>
      </w:r>
      <w:proofErr w:type="spellEnd"/>
      <w:r>
        <w:t xml:space="preserve"> Kreuz in Niedrigkeit und Leid.</w:t>
      </w:r>
      <w:r>
        <w:br/>
        <w:t xml:space="preserve">Wie sanfte wird sich’s </w:t>
      </w:r>
      <w:proofErr w:type="spellStart"/>
      <w:r>
        <w:t>ruh’n</w:t>
      </w:r>
      <w:proofErr w:type="spellEnd"/>
      <w:r>
        <w:t>!</w:t>
      </w:r>
      <w:r>
        <w:br/>
        <w:t>Wie wird die Ehre tun</w:t>
      </w:r>
      <w:r>
        <w:br/>
        <w:t>Nach der Schande!</w:t>
      </w:r>
      <w:r>
        <w:br/>
        <w:t>Wie blitzt der Glanz!</w:t>
      </w:r>
      <w:r>
        <w:br/>
        <w:t>Wie steht der Kranz!</w:t>
      </w:r>
      <w:r>
        <w:br/>
        <w:t xml:space="preserve">Dort stehen wir in Jesu ganz. </w:t>
      </w:r>
    </w:p>
    <w:p w14:paraId="0165A812" w14:textId="77777777" w:rsidR="00A07C03" w:rsidRDefault="00A07C03" w:rsidP="00A07C03">
      <w:pPr>
        <w:pStyle w:val="StandardWeb"/>
      </w:pPr>
      <w:r>
        <w:t>Lass uns rittermäßig ringen,</w:t>
      </w:r>
      <w:r>
        <w:br/>
        <w:t>Durch Tod und Leben zu Dir dringen,</w:t>
      </w:r>
      <w:r>
        <w:br/>
        <w:t>Als Feldherr tritt in’s erste Glied!</w:t>
      </w:r>
      <w:r>
        <w:br/>
        <w:t>Das ist so ein Ritter-Rennen,</w:t>
      </w:r>
      <w:r>
        <w:br/>
        <w:t>Da wir noch manchen Helden kennen,</w:t>
      </w:r>
      <w:r>
        <w:br/>
        <w:t>Der mit uns auf den Kampfplatz zieht.</w:t>
      </w:r>
      <w:r>
        <w:br/>
        <w:t>Das Kleinod ist es wert,</w:t>
      </w:r>
      <w:r>
        <w:br/>
      </w:r>
      <w:r>
        <w:lastRenderedPageBreak/>
        <w:t>Dass man es ganz begehrt;</w:t>
      </w:r>
      <w:r>
        <w:br/>
        <w:t>Es ist unser;</w:t>
      </w:r>
      <w:r>
        <w:br/>
        <w:t>Wir sprechen schon</w:t>
      </w:r>
      <w:r>
        <w:br/>
        <w:t>Im hohen Ton:</w:t>
      </w:r>
      <w:r>
        <w:br/>
        <w:t xml:space="preserve">Was gilt’s? wir bringen es davon. </w:t>
      </w:r>
    </w:p>
    <w:p w14:paraId="33ED6CAB" w14:textId="77777777" w:rsidR="00A07C03" w:rsidRDefault="00A07C03" w:rsidP="00A07C03">
      <w:pPr>
        <w:pStyle w:val="StandardWeb"/>
      </w:pPr>
      <w:r>
        <w:t>Darum hast Du uns verbunden</w:t>
      </w:r>
      <w:r>
        <w:br/>
        <w:t xml:space="preserve">Auf gnädig </w:t>
      </w:r>
      <w:proofErr w:type="spellStart"/>
      <w:r>
        <w:t>abgemess’ne</w:t>
      </w:r>
      <w:proofErr w:type="spellEnd"/>
      <w:r>
        <w:t xml:space="preserve"> Stunden;</w:t>
      </w:r>
      <w:r>
        <w:br/>
        <w:t>Du hast aus Allen Eins gemacht,</w:t>
      </w:r>
      <w:r>
        <w:br/>
        <w:t>Dass wir mit verknüpften Machten</w:t>
      </w:r>
      <w:r>
        <w:br/>
        <w:t>Die Krone zu erkämpfen trachten;</w:t>
      </w:r>
      <w:r>
        <w:br/>
        <w:t>Hier stehen wir auf unsrer Wacht.</w:t>
      </w:r>
      <w:r>
        <w:br/>
        <w:t>Wir sind von Deinem Stamm;</w:t>
      </w:r>
      <w:r>
        <w:br/>
        <w:t>Du bist der Bräutigam,</w:t>
      </w:r>
      <w:r>
        <w:br/>
        <w:t>Wir sind Glieder.</w:t>
      </w:r>
      <w:r>
        <w:br/>
        <w:t>O teures Haupt,</w:t>
      </w:r>
      <w:r>
        <w:br/>
        <w:t>Wer also glaubt,</w:t>
      </w:r>
      <w:r>
        <w:br/>
        <w:t xml:space="preserve">Der wird Dir nimmermehr geraubt! </w:t>
      </w:r>
    </w:p>
    <w:p w14:paraId="366EA374" w14:textId="77777777" w:rsidR="00A07C03" w:rsidRDefault="00A07C03" w:rsidP="00A07C03">
      <w:pPr>
        <w:pStyle w:val="StandardWeb"/>
      </w:pPr>
      <w:r>
        <w:t>Also müssen wir auf Erden</w:t>
      </w:r>
      <w:r>
        <w:br/>
        <w:t>Nie, als in Dir erfunden werden,</w:t>
      </w:r>
      <w:r>
        <w:br/>
        <w:t>Du hast uns je und je geliebt;</w:t>
      </w:r>
      <w:r>
        <w:br/>
        <w:t>Du hast erst um uns geworben,</w:t>
      </w:r>
      <w:r>
        <w:br/>
        <w:t>Du bist aus Liebe gar gestorben;</w:t>
      </w:r>
      <w:r>
        <w:br/>
        <w:t>Wer ist, der solche Proben gibt?</w:t>
      </w:r>
      <w:r>
        <w:br/>
        <w:t>Wohlan, wir lieben Dich,</w:t>
      </w:r>
      <w:r>
        <w:br/>
        <w:t>O Liebe, inniglich!</w:t>
      </w:r>
      <w:r>
        <w:br/>
        <w:t>Unsre Liebe</w:t>
      </w:r>
      <w:r>
        <w:br/>
        <w:t>Ist nur ein Bild,</w:t>
      </w:r>
      <w:r>
        <w:br/>
        <w:t>So lang‘ es gilt,</w:t>
      </w:r>
      <w:r>
        <w:br/>
        <w:t xml:space="preserve">Wie Du uns ewig lieben </w:t>
      </w:r>
      <w:proofErr w:type="spellStart"/>
      <w:r>
        <w:t>willt</w:t>
      </w:r>
      <w:proofErr w:type="spellEnd"/>
      <w:r>
        <w:t xml:space="preserve">! </w:t>
      </w:r>
    </w:p>
    <w:p w14:paraId="4D817B7C" w14:textId="77777777" w:rsidR="00A07C03" w:rsidRDefault="00A07C03" w:rsidP="00A07C03">
      <w:pPr>
        <w:pStyle w:val="StandardWeb"/>
      </w:pPr>
      <w:r>
        <w:rPr>
          <w:rStyle w:val="Hervorhebung"/>
          <w:rFonts w:eastAsiaTheme="majorEastAsia"/>
        </w:rPr>
        <w:t>(An seinem Hochzeitstage, 7. Sept. 1722.)</w:t>
      </w:r>
    </w:p>
    <w:p w14:paraId="7B6B1A36" w14:textId="77777777" w:rsidR="00A07C03" w:rsidRDefault="00A07C03" w:rsidP="00A07C03">
      <w:pPr>
        <w:pStyle w:val="StandardWeb"/>
      </w:pPr>
      <w:r w:rsidRPr="00A07C03">
        <w:rPr>
          <w:rStyle w:val="berschrift1Zchn"/>
        </w:rPr>
        <w:t>Mein HErr, ich bitt‘ Dich kindlich</w:t>
      </w:r>
      <w:r>
        <w:t>,</w:t>
      </w:r>
      <w:r>
        <w:br/>
        <w:t>Weil Du unüberwindlich</w:t>
      </w:r>
      <w:r>
        <w:br/>
        <w:t>All‘ Deine Kinder hegst:</w:t>
      </w:r>
      <w:r>
        <w:br/>
        <w:t>Lass mich, so lang‘ ich lebe,</w:t>
      </w:r>
      <w:r>
        <w:br/>
        <w:t>Und wo ich vor Dir schwebe,</w:t>
      </w:r>
      <w:r>
        <w:br/>
        <w:t xml:space="preserve">Erfahren, dass Du treu mich pflegst! </w:t>
      </w:r>
    </w:p>
    <w:p w14:paraId="56D98579" w14:textId="77777777" w:rsidR="00A07C03" w:rsidRDefault="00A07C03" w:rsidP="00A07C03">
      <w:pPr>
        <w:pStyle w:val="StandardWeb"/>
      </w:pPr>
      <w:r>
        <w:t>Wenn ich mein ganzes Wesen</w:t>
      </w:r>
      <w:r>
        <w:br/>
        <w:t>Will wie ein Buch durchlesen,</w:t>
      </w:r>
      <w:r>
        <w:br/>
        <w:t xml:space="preserve">So </w:t>
      </w:r>
      <w:proofErr w:type="spellStart"/>
      <w:r>
        <w:t>seh</w:t>
      </w:r>
      <w:proofErr w:type="spellEnd"/>
      <w:r>
        <w:t>‘ ich forschend zu,</w:t>
      </w:r>
      <w:r>
        <w:br/>
        <w:t>Was Dein Wort von den Seelen,</w:t>
      </w:r>
      <w:r>
        <w:br/>
        <w:t>Die sich zu Sündern zählen,</w:t>
      </w:r>
      <w:r>
        <w:br/>
        <w:t>Für gnädige Erwähnung tu‘.</w:t>
      </w:r>
    </w:p>
    <w:p w14:paraId="71E25689" w14:textId="77777777" w:rsidR="00A07C03" w:rsidRDefault="00A07C03" w:rsidP="00A07C03">
      <w:pPr>
        <w:pStyle w:val="StandardWeb"/>
      </w:pPr>
      <w:r>
        <w:t>So wahr Du lebst, mein Fürste,</w:t>
      </w:r>
      <w:r>
        <w:br/>
        <w:t>So wahr ich nach Dir dürste,</w:t>
      </w:r>
      <w:r>
        <w:br/>
        <w:t>So wahr Du König bist;</w:t>
      </w:r>
      <w:r>
        <w:br/>
      </w:r>
      <w:r>
        <w:lastRenderedPageBreak/>
        <w:t>So wahr Du mein Gebieter,</w:t>
      </w:r>
      <w:r>
        <w:br/>
        <w:t>So wahr Dein Geist mein Hüter,</w:t>
      </w:r>
      <w:r>
        <w:br/>
        <w:t>Dein Vater auch mein Vater ist:</w:t>
      </w:r>
    </w:p>
    <w:p w14:paraId="131EAEF9" w14:textId="18661425" w:rsidR="00A07C03" w:rsidRDefault="00A07C03" w:rsidP="00A07C03">
      <w:pPr>
        <w:pStyle w:val="StandardWeb"/>
      </w:pPr>
      <w:r>
        <w:t>So wahr bin ich ein Sünder</w:t>
      </w:r>
      <w:r>
        <w:br/>
        <w:t>Wie andre Menschenkinder</w:t>
      </w:r>
      <w:r>
        <w:br/>
        <w:t>Und jene Sünderin</w:t>
      </w:r>
      <w:r w:rsidR="00E123C5">
        <w:rPr>
          <w:rStyle w:val="Funotenzeichen"/>
        </w:rPr>
        <w:footnoteReference w:id="17"/>
      </w:r>
      <w:r>
        <w:t xml:space="preserve">; </w:t>
      </w:r>
      <w:r>
        <w:br/>
        <w:t>Denn wahrlich, mein Erlöser,</w:t>
      </w:r>
      <w:r>
        <w:br/>
        <w:t>Ich kenne Niemand böser,</w:t>
      </w:r>
      <w:r>
        <w:br/>
        <w:t>Als ohne Deine Gnad‘ ich bin.</w:t>
      </w:r>
    </w:p>
    <w:p w14:paraId="1B2B3AD6" w14:textId="77777777" w:rsidR="00A07C03" w:rsidRDefault="00A07C03" w:rsidP="00A07C03">
      <w:pPr>
        <w:pStyle w:val="StandardWeb"/>
      </w:pPr>
      <w:r>
        <w:t>Du liebst mich unbeschreiblich,</w:t>
      </w:r>
      <w:r>
        <w:br/>
        <w:t xml:space="preserve">Und mir ist’s selbst kaum </w:t>
      </w:r>
      <w:proofErr w:type="spellStart"/>
      <w:r>
        <w:t>gläublich</w:t>
      </w:r>
      <w:proofErr w:type="spellEnd"/>
      <w:r>
        <w:t>,</w:t>
      </w:r>
      <w:r>
        <w:br/>
      </w:r>
      <w:proofErr w:type="spellStart"/>
      <w:r>
        <w:t>Wie</w:t>
      </w:r>
      <w:proofErr w:type="spellEnd"/>
      <w:r>
        <w:t xml:space="preserve"> sehr ich Dich geübt;</w:t>
      </w:r>
      <w:r>
        <w:br/>
        <w:t>Das hat mich auch von Herzen</w:t>
      </w:r>
      <w:r>
        <w:br/>
        <w:t xml:space="preserve">Und mit recht </w:t>
      </w:r>
      <w:proofErr w:type="spellStart"/>
      <w:r>
        <w:t>bittern</w:t>
      </w:r>
      <w:proofErr w:type="spellEnd"/>
      <w:r>
        <w:t xml:space="preserve"> Schmerzen</w:t>
      </w:r>
      <w:r>
        <w:br/>
        <w:t>Seit meiner Gnadenzeit betrübt.</w:t>
      </w:r>
    </w:p>
    <w:p w14:paraId="647CD5F1" w14:textId="77777777" w:rsidR="00A07C03" w:rsidRDefault="00A07C03" w:rsidP="00A07C03">
      <w:pPr>
        <w:pStyle w:val="StandardWeb"/>
      </w:pPr>
      <w:r>
        <w:t>Da ist wohl Nichts zu sagen,</w:t>
      </w:r>
      <w:r>
        <w:br/>
        <w:t>Als Dich erstaunt zu fragen:</w:t>
      </w:r>
      <w:r>
        <w:br/>
        <w:t>Ist’s möglich, Gottessohn!</w:t>
      </w:r>
      <w:r>
        <w:br/>
        <w:t>Dass Du solch eine Made</w:t>
      </w:r>
      <w:r>
        <w:br/>
        <w:t>Erhöhst zu Deiner Gnade,</w:t>
      </w:r>
      <w:r>
        <w:br/>
        <w:t>Und gar zu Deiner Arbeit Lohn?</w:t>
      </w:r>
    </w:p>
    <w:p w14:paraId="24287337" w14:textId="77777777" w:rsidR="00A07C03" w:rsidRDefault="00A07C03" w:rsidP="00A07C03">
      <w:pPr>
        <w:pStyle w:val="StandardWeb"/>
      </w:pPr>
      <w:r>
        <w:t>Ja, ja, ich muss bekennen:</w:t>
      </w:r>
      <w:r>
        <w:br/>
        <w:t>So wenig ich zu nennen,</w:t>
      </w:r>
      <w:r>
        <w:br/>
        <w:t>So bin ich’s doch einmal;</w:t>
      </w:r>
      <w:r>
        <w:br/>
        <w:t>Ich bin im Blute reine,</w:t>
      </w:r>
      <w:r>
        <w:br/>
        <w:t>Und finde mich als Deine</w:t>
      </w:r>
      <w:r>
        <w:br/>
        <w:t xml:space="preserve">Im Buch der </w:t>
      </w:r>
      <w:proofErr w:type="spellStart"/>
      <w:r>
        <w:t>heil’gen</w:t>
      </w:r>
      <w:proofErr w:type="spellEnd"/>
      <w:r>
        <w:t xml:space="preserve"> Gnadenwahl! </w:t>
      </w:r>
    </w:p>
    <w:p w14:paraId="3ED8D7B4" w14:textId="77777777" w:rsidR="00A07C03" w:rsidRDefault="00A07C03" w:rsidP="00A07C03">
      <w:pPr>
        <w:pStyle w:val="StandardWeb"/>
      </w:pPr>
      <w:r>
        <w:t>Manch Jahr ist schon verflossen,</w:t>
      </w:r>
      <w:r>
        <w:br/>
        <w:t>Seitdem ich Dich genossen,</w:t>
      </w:r>
      <w:r>
        <w:br/>
        <w:t>Und doch bin ich nicht satt:</w:t>
      </w:r>
      <w:r>
        <w:br/>
        <w:t>Ich hungre nach viel Herzen</w:t>
      </w:r>
      <w:r>
        <w:br/>
        <w:t>Zum Lohn für Deine Schmerzen;</w:t>
      </w:r>
      <w:r>
        <w:br/>
        <w:t xml:space="preserve">Mein Sinn und Fuß ist noch nicht matt! </w:t>
      </w:r>
    </w:p>
    <w:p w14:paraId="1FD7DC40" w14:textId="77777777" w:rsidR="00A07C03" w:rsidRDefault="00A07C03" w:rsidP="00A07C03">
      <w:pPr>
        <w:pStyle w:val="StandardWeb"/>
      </w:pPr>
      <w:r>
        <w:t>Ich soll auf dieser Erden</w:t>
      </w:r>
      <w:r>
        <w:br/>
        <w:t>Dein ganzes Opfer werden,</w:t>
      </w:r>
      <w:r>
        <w:br/>
        <w:t>Und Deine Freude sein;</w:t>
      </w:r>
      <w:r>
        <w:br/>
        <w:t>Ich soll Dir lieblich grünen,</w:t>
      </w:r>
      <w:r>
        <w:br/>
        <w:t>Und Dir auch fröhlich dienen,</w:t>
      </w:r>
      <w:r>
        <w:br/>
        <w:t xml:space="preserve">Du König Deiner Kreuzgemein‘! </w:t>
      </w:r>
    </w:p>
    <w:p w14:paraId="37293E25" w14:textId="77777777" w:rsidR="00A07C03" w:rsidRDefault="00A07C03" w:rsidP="00A07C03">
      <w:pPr>
        <w:pStyle w:val="StandardWeb"/>
      </w:pPr>
      <w:r>
        <w:t>Sei mir zu diesem Ende</w:t>
      </w:r>
      <w:r>
        <w:br/>
        <w:t>Ein Salböl auf die Hände</w:t>
      </w:r>
      <w:r>
        <w:br/>
        <w:t>Ein Balsam auf mein Haupt,</w:t>
      </w:r>
      <w:r>
        <w:br/>
      </w:r>
      <w:r>
        <w:lastRenderedPageBreak/>
        <w:t>Ein Segen für mein Herze,</w:t>
      </w:r>
      <w:r>
        <w:br/>
        <w:t>Die Flamme meiner Kerze,</w:t>
      </w:r>
      <w:r>
        <w:br/>
        <w:t xml:space="preserve">So lange bis ich ausgeglaubt! </w:t>
      </w:r>
    </w:p>
    <w:p w14:paraId="4441E270" w14:textId="77777777" w:rsidR="00A07C03" w:rsidRDefault="00A07C03" w:rsidP="00A07C03">
      <w:pPr>
        <w:pStyle w:val="StandardWeb"/>
      </w:pPr>
      <w:r>
        <w:t>Von meinen Lebensjahren</w:t>
      </w:r>
      <w:r>
        <w:br/>
      </w:r>
      <w:proofErr w:type="spellStart"/>
      <w:r>
        <w:t>Wollst</w:t>
      </w:r>
      <w:proofErr w:type="spellEnd"/>
      <w:r>
        <w:t xml:space="preserve"> Du so viele sparen,</w:t>
      </w:r>
      <w:r>
        <w:br/>
        <w:t>Als Du von Ewigkeit</w:t>
      </w:r>
      <w:r>
        <w:br/>
        <w:t>Zu meinem Ziel weißt nötig;</w:t>
      </w:r>
      <w:r>
        <w:br/>
        <w:t>Ich bin dabei erbötig,</w:t>
      </w:r>
      <w:r>
        <w:br/>
        <w:t xml:space="preserve">Zu tun, was Deine Treu‘ verleiht. </w:t>
      </w:r>
    </w:p>
    <w:p w14:paraId="2E98CA17" w14:textId="3E13F84E" w:rsidR="00A07C03" w:rsidRDefault="00A07C03" w:rsidP="00A07C03">
      <w:pPr>
        <w:pStyle w:val="StandardWeb"/>
      </w:pPr>
      <w:r>
        <w:t>Gib mir und dem Geschwister,</w:t>
      </w:r>
      <w:r>
        <w:br/>
        <w:t>Dass Du in Ein Register</w:t>
      </w:r>
      <w:r w:rsidR="00E123C5">
        <w:rPr>
          <w:rStyle w:val="Funotenzeichen"/>
        </w:rPr>
        <w:footnoteReference w:id="18"/>
      </w:r>
      <w:r>
        <w:t xml:space="preserve"> </w:t>
      </w:r>
      <w:r>
        <w:br/>
        <w:t>Mit mir hinein verfasst,</w:t>
      </w:r>
      <w:r>
        <w:br/>
        <w:t>Im Kleinen solche Triebe,</w:t>
      </w:r>
      <w:r>
        <w:br/>
        <w:t xml:space="preserve">Wie Du, </w:t>
      </w:r>
      <w:proofErr w:type="spellStart"/>
      <w:r>
        <w:t>dreiein’ge</w:t>
      </w:r>
      <w:proofErr w:type="spellEnd"/>
      <w:r>
        <w:t xml:space="preserve"> Liebe,</w:t>
      </w:r>
      <w:r>
        <w:br/>
        <w:t xml:space="preserve">Sie ewiglich im Ganzen hast! </w:t>
      </w:r>
    </w:p>
    <w:p w14:paraId="368DA14F" w14:textId="77777777" w:rsidR="00A07C03" w:rsidRPr="00A07C03" w:rsidRDefault="00A07C03" w:rsidP="00A07C03">
      <w:pPr>
        <w:pStyle w:val="StandardWeb"/>
        <w:rPr>
          <w:i/>
        </w:rPr>
      </w:pPr>
      <w:r w:rsidRPr="00A07C03">
        <w:rPr>
          <w:i/>
        </w:rPr>
        <w:t>(Auf der See im Texel, 1738.)</w:t>
      </w:r>
    </w:p>
    <w:p w14:paraId="585D6ACA" w14:textId="77777777" w:rsidR="00A07C03" w:rsidRDefault="00A07C03" w:rsidP="00A07C03">
      <w:pPr>
        <w:pStyle w:val="berschrift1"/>
      </w:pPr>
      <w:r>
        <w:t xml:space="preserve">Krone </w:t>
      </w:r>
      <w:proofErr w:type="spellStart"/>
      <w:r>
        <w:t>sel’ger</w:t>
      </w:r>
      <w:proofErr w:type="spellEnd"/>
      <w:r>
        <w:t xml:space="preserve"> Lust</w:t>
      </w:r>
    </w:p>
    <w:p w14:paraId="12D6B0F6" w14:textId="77777777" w:rsidR="00A07C03" w:rsidRDefault="00A07C03" w:rsidP="00A07C03">
      <w:pPr>
        <w:pStyle w:val="StandardWeb"/>
      </w:pPr>
      <w:r>
        <w:t xml:space="preserve">Krone </w:t>
      </w:r>
      <w:proofErr w:type="spellStart"/>
      <w:r>
        <w:t>sel’ger</w:t>
      </w:r>
      <w:proofErr w:type="spellEnd"/>
      <w:r>
        <w:t xml:space="preserve"> Lust,</w:t>
      </w:r>
      <w:r>
        <w:br/>
        <w:t>Heil der treuen Brust!</w:t>
      </w:r>
      <w:r>
        <w:br/>
        <w:t>Richte meiner Seelen Kräfte</w:t>
      </w:r>
      <w:r>
        <w:br/>
        <w:t>Auf die geistlichen Geschäfte!</w:t>
      </w:r>
      <w:r>
        <w:br/>
        <w:t>Schaffe guten Mut,</w:t>
      </w:r>
      <w:r>
        <w:br/>
      </w:r>
      <w:proofErr w:type="spellStart"/>
      <w:r>
        <w:t>Tapfre</w:t>
      </w:r>
      <w:proofErr w:type="spellEnd"/>
      <w:r>
        <w:t xml:space="preserve"> Heldenglut. </w:t>
      </w:r>
    </w:p>
    <w:p w14:paraId="514F7E38" w14:textId="77777777" w:rsidR="00A07C03" w:rsidRDefault="00A07C03" w:rsidP="00A07C03">
      <w:pPr>
        <w:pStyle w:val="StandardWeb"/>
      </w:pPr>
      <w:r>
        <w:t>Ich bin kalt und arm,</w:t>
      </w:r>
      <w:r>
        <w:br/>
        <w:t>Aber Du bist warm!</w:t>
      </w:r>
      <w:r>
        <w:br/>
        <w:t>Nichts kann rein und lichte Flammen,</w:t>
      </w:r>
      <w:r>
        <w:br/>
        <w:t>Ohne von Dir herzustammen,</w:t>
      </w:r>
      <w:r>
        <w:br/>
        <w:t xml:space="preserve">Reinste </w:t>
      </w:r>
      <w:proofErr w:type="spellStart"/>
      <w:r>
        <w:t>Lebensflamm</w:t>
      </w:r>
      <w:proofErr w:type="spellEnd"/>
      <w:r>
        <w:t>‘,</w:t>
      </w:r>
      <w:r>
        <w:br/>
        <w:t xml:space="preserve">O Du Gotteslamm! </w:t>
      </w:r>
    </w:p>
    <w:p w14:paraId="71AA14AA" w14:textId="77777777" w:rsidR="00A07C03" w:rsidRDefault="00A07C03" w:rsidP="00A07C03">
      <w:pPr>
        <w:pStyle w:val="StandardWeb"/>
      </w:pPr>
      <w:r>
        <w:t>Schnöde Eitelkeit,</w:t>
      </w:r>
      <w:r>
        <w:br/>
        <w:t>Fliehe von mir weit!</w:t>
      </w:r>
      <w:r>
        <w:br/>
        <w:t>Darin sind‘ ich mein Vergnügen,</w:t>
      </w:r>
      <w:r>
        <w:br/>
        <w:t>An des Lammes Brust zu liegen;</w:t>
      </w:r>
      <w:r>
        <w:br/>
        <w:t>Ohne Ihn bin ich</w:t>
      </w:r>
      <w:r>
        <w:br/>
        <w:t xml:space="preserve">Arm und jämmerlich. </w:t>
      </w:r>
    </w:p>
    <w:p w14:paraId="24E7B44C" w14:textId="77777777" w:rsidR="00A07C03" w:rsidRDefault="00A07C03" w:rsidP="00A07C03">
      <w:pPr>
        <w:pStyle w:val="StandardWeb"/>
      </w:pPr>
      <w:r>
        <w:t>Reicher ist kein Mann</w:t>
      </w:r>
      <w:r>
        <w:br/>
        <w:t>Von dem Höchsten an,</w:t>
      </w:r>
      <w:r>
        <w:br/>
        <w:t>Edler keines Königs Würde,</w:t>
      </w:r>
      <w:r>
        <w:br/>
        <w:t>Als ein Herz mit Christi Zierde.</w:t>
      </w:r>
      <w:r>
        <w:br/>
      </w:r>
      <w:r>
        <w:lastRenderedPageBreak/>
        <w:t>Jesu, holder Mann,</w:t>
      </w:r>
      <w:r>
        <w:br/>
        <w:t xml:space="preserve">Nimm mein Herze an! </w:t>
      </w:r>
    </w:p>
    <w:p w14:paraId="67FC88DF" w14:textId="77777777" w:rsidR="00A07C03" w:rsidRDefault="00A07C03" w:rsidP="00A07C03">
      <w:pPr>
        <w:pStyle w:val="StandardWeb"/>
      </w:pPr>
      <w:r>
        <w:rPr>
          <w:rStyle w:val="Hervorhebung"/>
          <w:rFonts w:eastAsiaTheme="majorEastAsia"/>
        </w:rPr>
        <w:t>(1722.)</w:t>
      </w:r>
    </w:p>
    <w:p w14:paraId="608C7C35" w14:textId="0885D573" w:rsidR="003E727B" w:rsidRDefault="003E727B" w:rsidP="003976FA">
      <w:pPr>
        <w:pStyle w:val="berschrift1"/>
      </w:pPr>
      <w:r>
        <w:t>L</w:t>
      </w:r>
    </w:p>
    <w:p w14:paraId="66C70E3F" w14:textId="54306B2D" w:rsidR="003976FA" w:rsidRDefault="003976FA" w:rsidP="003976FA">
      <w:pPr>
        <w:pStyle w:val="berschrift1"/>
      </w:pPr>
      <w:r>
        <w:t>Lamm Gottes, heiliger HErr und Gott!</w:t>
      </w:r>
    </w:p>
    <w:p w14:paraId="7D7A70D5" w14:textId="77777777" w:rsidR="003976FA" w:rsidRDefault="003976FA" w:rsidP="003976FA">
      <w:pPr>
        <w:pStyle w:val="StandardWeb"/>
      </w:pPr>
      <w:r>
        <w:t>Lamm Gottes, heiliger HErr und Gott!</w:t>
      </w:r>
      <w:r>
        <w:br/>
        <w:t>Der Du uns tröstest in aller Not,</w:t>
      </w:r>
      <w:r>
        <w:br/>
        <w:t>Und gibst Dich uns selber im Abendmahle:</w:t>
      </w:r>
      <w:r>
        <w:br/>
        <w:t>Mach‘ uns bis hin zum Vollendungssaale</w:t>
      </w:r>
      <w:r>
        <w:br/>
        <w:t>Dein Blut zur Kraft!</w:t>
      </w:r>
    </w:p>
    <w:p w14:paraId="5D47A0E6" w14:textId="77777777" w:rsidR="003976FA" w:rsidRDefault="003976FA" w:rsidP="003976FA">
      <w:pPr>
        <w:pStyle w:val="StandardWeb"/>
      </w:pPr>
      <w:r>
        <w:t>Das Blut, so Jesu vergossen ward,</w:t>
      </w:r>
      <w:r>
        <w:br/>
        <w:t>Schmelzt unser Herze, wenn’s noch so hart,</w:t>
      </w:r>
      <w:r>
        <w:br/>
        <w:t xml:space="preserve">Und macht es zu Seinen </w:t>
      </w:r>
      <w:proofErr w:type="spellStart"/>
      <w:r>
        <w:t>durchgrab’nen</w:t>
      </w:r>
      <w:proofErr w:type="spellEnd"/>
      <w:r>
        <w:t xml:space="preserve"> Füßen</w:t>
      </w:r>
      <w:r>
        <w:br/>
        <w:t>Als ein geschmolzenes Wachs zerfließen</w:t>
      </w:r>
      <w:r>
        <w:br/>
        <w:t xml:space="preserve">Durch Seine Glut. </w:t>
      </w:r>
    </w:p>
    <w:p w14:paraId="1FF48BC5" w14:textId="77777777" w:rsidR="003976FA" w:rsidRDefault="003976FA" w:rsidP="003976FA">
      <w:pPr>
        <w:pStyle w:val="StandardWeb"/>
      </w:pPr>
      <w:r>
        <w:t xml:space="preserve">Das Blut, das </w:t>
      </w:r>
      <w:proofErr w:type="spellStart"/>
      <w:r>
        <w:t>eh’mals</w:t>
      </w:r>
      <w:proofErr w:type="spellEnd"/>
      <w:r>
        <w:t xml:space="preserve"> vergossen ist,</w:t>
      </w:r>
      <w:r>
        <w:br/>
        <w:t>Als unser König, HErr Jesus Christ,</w:t>
      </w:r>
      <w:r>
        <w:br/>
        <w:t>Unsre Sünden büßte, das hilft den Seelen,</w:t>
      </w:r>
      <w:r>
        <w:br/>
        <w:t>Die sich um ihre Verderbnis quälen,</w:t>
      </w:r>
      <w:r>
        <w:br/>
        <w:t xml:space="preserve">Aus allem Bann. </w:t>
      </w:r>
    </w:p>
    <w:p w14:paraId="03A2D3D8" w14:textId="77777777" w:rsidR="003976FA" w:rsidRDefault="003976FA" w:rsidP="003976FA">
      <w:pPr>
        <w:pStyle w:val="StandardWeb"/>
      </w:pPr>
      <w:r>
        <w:t xml:space="preserve">Das ist die </w:t>
      </w:r>
      <w:proofErr w:type="spellStart"/>
      <w:r>
        <w:t>Ursach</w:t>
      </w:r>
      <w:proofErr w:type="spellEnd"/>
      <w:r>
        <w:t xml:space="preserve"> der Seligkeit,</w:t>
      </w:r>
      <w:r>
        <w:br/>
        <w:t>Das ist das einzige Hochzeitkleid,</w:t>
      </w:r>
      <w:r>
        <w:br/>
        <w:t>Drin man ehrlich bleibet; sonst wird man irre,</w:t>
      </w:r>
      <w:r>
        <w:br/>
        <w:t xml:space="preserve">Und mit dem </w:t>
      </w:r>
      <w:proofErr w:type="spellStart"/>
      <w:r>
        <w:t>größesten</w:t>
      </w:r>
      <w:proofErr w:type="spellEnd"/>
      <w:r>
        <w:t xml:space="preserve"> Angstgewirre</w:t>
      </w:r>
      <w:r>
        <w:br/>
        <w:t xml:space="preserve">Hinaus getan. </w:t>
      </w:r>
    </w:p>
    <w:p w14:paraId="18A5BFB1" w14:textId="77777777" w:rsidR="003976FA" w:rsidRDefault="003976FA" w:rsidP="003976FA">
      <w:pPr>
        <w:pStyle w:val="StandardWeb"/>
      </w:pPr>
      <w:r>
        <w:t>So geht’s im Reiche der Gnaden zu,</w:t>
      </w:r>
      <w:r>
        <w:br/>
        <w:t>So geht’s im Sitze der ew’gen Ruh‘!</w:t>
      </w:r>
      <w:r>
        <w:br/>
        <w:t>Die das Kleid der Unschuld und Gnade tragen,</w:t>
      </w:r>
      <w:r>
        <w:br/>
        <w:t>Dürfen dereinst auch im Meere baden</w:t>
      </w:r>
      <w:r>
        <w:br/>
        <w:t>Der Herrlichkeit!</w:t>
      </w:r>
    </w:p>
    <w:p w14:paraId="29B7A1F3" w14:textId="77777777" w:rsidR="003976FA" w:rsidRDefault="003976FA" w:rsidP="003976FA">
      <w:pPr>
        <w:pStyle w:val="StandardWeb"/>
      </w:pPr>
      <w:r>
        <w:t xml:space="preserve">Dies Blut ist’s Zeichen an </w:t>
      </w:r>
      <w:proofErr w:type="spellStart"/>
      <w:r>
        <w:t>uns’rer</w:t>
      </w:r>
      <w:proofErr w:type="spellEnd"/>
      <w:r>
        <w:t xml:space="preserve"> Tür;</w:t>
      </w:r>
      <w:r>
        <w:br/>
        <w:t>Das hält der Glaube dem Tode für,</w:t>
      </w:r>
      <w:r>
        <w:br/>
        <w:t>Dass der Seelenwürger uns nicht kann rühren,</w:t>
      </w:r>
      <w:r>
        <w:br/>
        <w:t>Wenn er und seine Genossen spüren</w:t>
      </w:r>
      <w:r>
        <w:br/>
        <w:t>Des Siegels Kraft.</w:t>
      </w:r>
    </w:p>
    <w:p w14:paraId="04CCA70C" w14:textId="77777777" w:rsidR="003976FA" w:rsidRDefault="003976FA" w:rsidP="003976FA">
      <w:pPr>
        <w:pStyle w:val="StandardWeb"/>
      </w:pPr>
      <w:r>
        <w:t>Wenn eine Seele begnadigt ist,</w:t>
      </w:r>
      <w:r>
        <w:br/>
        <w:t>Und Du, mein Heiland, ihr Alles bist,</w:t>
      </w:r>
      <w:r>
        <w:br/>
        <w:t>Hat sie Durst und Hunger nach Deinem Blute,</w:t>
      </w:r>
      <w:r>
        <w:br/>
        <w:t>Und nach dem Leibe, der uns zu gute</w:t>
      </w:r>
      <w:r>
        <w:br/>
        <w:t>Den Tod geschmeckt.</w:t>
      </w:r>
    </w:p>
    <w:p w14:paraId="3A311A94" w14:textId="77777777" w:rsidR="003976FA" w:rsidRDefault="003976FA" w:rsidP="003976FA">
      <w:pPr>
        <w:pStyle w:val="StandardWeb"/>
      </w:pPr>
      <w:r>
        <w:lastRenderedPageBreak/>
        <w:t>Wenn wir nur haben den ew’gen Trost,</w:t>
      </w:r>
      <w:r>
        <w:br/>
        <w:t xml:space="preserve">Der Dich Dein Leben und Blut </w:t>
      </w:r>
      <w:proofErr w:type="spellStart"/>
      <w:r>
        <w:t>gekost’t</w:t>
      </w:r>
      <w:proofErr w:type="spellEnd"/>
      <w:r>
        <w:t>;</w:t>
      </w:r>
      <w:r>
        <w:br/>
        <w:t xml:space="preserve">Und im Abendmahle die </w:t>
      </w:r>
      <w:proofErr w:type="spellStart"/>
      <w:r>
        <w:t>selge</w:t>
      </w:r>
      <w:proofErr w:type="spellEnd"/>
      <w:r>
        <w:t xml:space="preserve"> Speise,</w:t>
      </w:r>
      <w:r>
        <w:br/>
        <w:t>Den süßen Wundertrank auf die Reise</w:t>
      </w:r>
      <w:r>
        <w:br/>
        <w:t>Zur Ewigkeit.</w:t>
      </w:r>
    </w:p>
    <w:p w14:paraId="08D5617B" w14:textId="77777777" w:rsidR="003976FA" w:rsidRDefault="003976FA" w:rsidP="003976FA">
      <w:pPr>
        <w:pStyle w:val="StandardWeb"/>
      </w:pPr>
      <w:r>
        <w:t>So bleiben wir unverändert froh;</w:t>
      </w:r>
      <w:r>
        <w:br/>
        <w:t>Wir schmecken, sehen und fühlen so</w:t>
      </w:r>
      <w:r>
        <w:br/>
        <w:t>Unsern süßen Heiland, und alles Lehren,</w:t>
      </w:r>
      <w:r>
        <w:br/>
        <w:t>Das auf was Andres uns wollte kehren,</w:t>
      </w:r>
      <w:r>
        <w:br/>
        <w:t xml:space="preserve">Ist uns ein Fluch. </w:t>
      </w:r>
    </w:p>
    <w:p w14:paraId="7D096A9F" w14:textId="5287EBA1" w:rsidR="003976FA" w:rsidRDefault="003976FA" w:rsidP="003976FA">
      <w:pPr>
        <w:pStyle w:val="StandardWeb"/>
      </w:pPr>
      <w:r>
        <w:t xml:space="preserve">Ja, wenn ein Engel vom Himmel </w:t>
      </w:r>
      <w:proofErr w:type="spellStart"/>
      <w:r>
        <w:t>käm</w:t>
      </w:r>
      <w:proofErr w:type="spellEnd"/>
      <w:r>
        <w:t>‘,</w:t>
      </w:r>
      <w:r>
        <w:br/>
        <w:t xml:space="preserve">Und Wundersprachen gar mit sich </w:t>
      </w:r>
      <w:proofErr w:type="spellStart"/>
      <w:r>
        <w:t>nähm</w:t>
      </w:r>
      <w:proofErr w:type="spellEnd"/>
      <w:r>
        <w:t>‘,</w:t>
      </w:r>
      <w:r>
        <w:br/>
        <w:t>Uns von Jesu Kreuze hinwegzuführen,</w:t>
      </w:r>
      <w:r>
        <w:br/>
        <w:t>Wollten kein Wort wir mit ihm verlieren:</w:t>
      </w:r>
      <w:r>
        <w:br/>
        <w:t>Wir bannten ihn</w:t>
      </w:r>
      <w:r w:rsidR="00E123C5">
        <w:rPr>
          <w:rStyle w:val="Funotenzeichen"/>
        </w:rPr>
        <w:footnoteReference w:id="19"/>
      </w:r>
      <w:r>
        <w:t xml:space="preserve">. </w:t>
      </w:r>
    </w:p>
    <w:p w14:paraId="6D4C45C7" w14:textId="77777777" w:rsidR="003976FA" w:rsidRPr="003976FA" w:rsidRDefault="003976FA" w:rsidP="003976FA">
      <w:pPr>
        <w:pStyle w:val="StandardWeb"/>
        <w:rPr>
          <w:i/>
        </w:rPr>
      </w:pPr>
      <w:r w:rsidRPr="003976FA">
        <w:rPr>
          <w:i/>
        </w:rPr>
        <w:t xml:space="preserve">(15. </w:t>
      </w:r>
      <w:proofErr w:type="spellStart"/>
      <w:r w:rsidRPr="003976FA">
        <w:rPr>
          <w:i/>
        </w:rPr>
        <w:t>Novbr</w:t>
      </w:r>
      <w:proofErr w:type="spellEnd"/>
      <w:r w:rsidRPr="003976FA">
        <w:rPr>
          <w:i/>
        </w:rPr>
        <w:t>. 1740.)</w:t>
      </w:r>
    </w:p>
    <w:p w14:paraId="091FEB6E" w14:textId="77777777" w:rsidR="003976FA" w:rsidRDefault="003976FA" w:rsidP="003976FA">
      <w:pPr>
        <w:pStyle w:val="berschrift1"/>
      </w:pPr>
      <w:r>
        <w:t xml:space="preserve">Liebe, die Du Deine Brüder </w:t>
      </w:r>
    </w:p>
    <w:p w14:paraId="289797A8" w14:textId="77777777" w:rsidR="003976FA" w:rsidRDefault="003976FA" w:rsidP="003976FA">
      <w:pPr>
        <w:pStyle w:val="StandardWeb"/>
      </w:pPr>
      <w:r>
        <w:t>Liebe, die Du Deine Brüder</w:t>
      </w:r>
      <w:r>
        <w:br/>
        <w:t>Unaussprechlich fest geliebt,</w:t>
      </w:r>
      <w:r>
        <w:br/>
        <w:t xml:space="preserve">Dir </w:t>
      </w:r>
      <w:proofErr w:type="spellStart"/>
      <w:r>
        <w:t>ergeb</w:t>
      </w:r>
      <w:proofErr w:type="spellEnd"/>
      <w:r>
        <w:t>‘ ich mich hinwieder;</w:t>
      </w:r>
      <w:r>
        <w:br/>
      </w:r>
      <w:proofErr w:type="spellStart"/>
      <w:r>
        <w:t>Wohl</w:t>
      </w:r>
      <w:proofErr w:type="spellEnd"/>
      <w:r>
        <w:t xml:space="preserve"> dem, der sich Dir ergibt!</w:t>
      </w:r>
      <w:r>
        <w:br/>
        <w:t>Ich will, Liebe, Dir allein</w:t>
      </w:r>
      <w:r>
        <w:br/>
        <w:t xml:space="preserve">Ganz und gar gewidmet sein! </w:t>
      </w:r>
    </w:p>
    <w:p w14:paraId="5AA1C073" w14:textId="77777777" w:rsidR="003976FA" w:rsidRDefault="003976FA" w:rsidP="003976FA">
      <w:pPr>
        <w:pStyle w:val="StandardWeb"/>
      </w:pPr>
      <w:r>
        <w:t>Gib Dich mir, o süße Liebe!</w:t>
      </w:r>
      <w:r>
        <w:br/>
        <w:t>Ruhe, liebster Schatz, in mir!</w:t>
      </w:r>
      <w:r>
        <w:br/>
        <w:t>An der süßen Liebe Triebe</w:t>
      </w:r>
      <w:r>
        <w:br/>
        <w:t>find‘ ich Freude, Lust und Zier,</w:t>
      </w:r>
      <w:r>
        <w:br/>
        <w:t>Und aus Deiner Liebesglut</w:t>
      </w:r>
      <w:r>
        <w:br/>
        <w:t xml:space="preserve">Nimmt mein Herze neuen Mut. </w:t>
      </w:r>
    </w:p>
    <w:p w14:paraId="0A60F35E" w14:textId="77777777" w:rsidR="003976FA" w:rsidRDefault="003976FA" w:rsidP="003976FA">
      <w:pPr>
        <w:pStyle w:val="StandardWeb"/>
      </w:pPr>
      <w:r>
        <w:t>Du bist meiner Seelen Wonne,</w:t>
      </w:r>
      <w:r>
        <w:br/>
        <w:t>Herrlicher Immanuel!</w:t>
      </w:r>
      <w:r>
        <w:br/>
        <w:t>Eile doch, o Gnadensonne!</w:t>
      </w:r>
      <w:r>
        <w:br/>
        <w:t>Ruft Dein treues Israel,</w:t>
      </w:r>
      <w:r>
        <w:br/>
        <w:t>Reiche mir und Deiner Schar</w:t>
      </w:r>
      <w:r>
        <w:br/>
        <w:t xml:space="preserve">Viel von Deiner Liebe dar! </w:t>
      </w:r>
    </w:p>
    <w:p w14:paraId="44650CBA" w14:textId="77777777" w:rsidR="003976FA" w:rsidRDefault="003976FA" w:rsidP="003976FA">
      <w:pPr>
        <w:pStyle w:val="StandardWeb"/>
      </w:pPr>
      <w:r>
        <w:t>Ohne Dich will ich nicht leben:</w:t>
      </w:r>
      <w:r>
        <w:br/>
        <w:t>Nimm mich Dir zu eigen hin!</w:t>
      </w:r>
      <w:r>
        <w:br/>
        <w:t>Zu Dir will ich mich erheben,</w:t>
      </w:r>
      <w:r>
        <w:br/>
        <w:t>In Dir suche ich Gewinn;</w:t>
      </w:r>
      <w:r>
        <w:br/>
      </w:r>
      <w:r>
        <w:lastRenderedPageBreak/>
        <w:t>Nimm, weil mir Nichts helfen kann,</w:t>
      </w:r>
      <w:r>
        <w:br/>
        <w:t xml:space="preserve">Treues Heil, Dich meiner an! </w:t>
      </w:r>
    </w:p>
    <w:p w14:paraId="73A62285" w14:textId="77777777" w:rsidR="003976FA" w:rsidRDefault="003976FA" w:rsidP="003976FA">
      <w:pPr>
        <w:pStyle w:val="StandardWeb"/>
      </w:pPr>
      <w:r>
        <w:t>Ziehe mich mit Liebesseilen,</w:t>
      </w:r>
      <w:r>
        <w:br/>
        <w:t>Edler Seelenbräutigam!</w:t>
      </w:r>
      <w:r>
        <w:br/>
        <w:t>Nur Dir liebreich nachzueilen,</w:t>
      </w:r>
      <w:r>
        <w:br/>
        <w:t xml:space="preserve">Dir, o </w:t>
      </w:r>
      <w:proofErr w:type="spellStart"/>
      <w:r>
        <w:t>heil’ges</w:t>
      </w:r>
      <w:proofErr w:type="spellEnd"/>
      <w:r>
        <w:t xml:space="preserve"> Gotteslamm,</w:t>
      </w:r>
      <w:r>
        <w:br/>
        <w:t>Opfre ich den ganzen Lauf</w:t>
      </w:r>
      <w:r>
        <w:br/>
        <w:t xml:space="preserve">Recht mit allen Freuden auf. </w:t>
      </w:r>
    </w:p>
    <w:p w14:paraId="4787382F" w14:textId="77777777" w:rsidR="003976FA" w:rsidRDefault="003976FA" w:rsidP="003976FA">
      <w:pPr>
        <w:pStyle w:val="StandardWeb"/>
      </w:pPr>
      <w:r>
        <w:t>Fliehet von mir, eitle Freuden,</w:t>
      </w:r>
      <w:r>
        <w:br/>
        <w:t>Und lasst Jesum nur allein!</w:t>
      </w:r>
      <w:r>
        <w:br/>
        <w:t>Nichts soll mich von Jesu scheiden;</w:t>
      </w:r>
      <w:r>
        <w:br/>
        <w:t>Dieser soll mein Alles sein.</w:t>
      </w:r>
      <w:r>
        <w:br/>
        <w:t>Pflege mich und sei mein Teil.</w:t>
      </w:r>
      <w:r>
        <w:br/>
        <w:t>O erwünschtes Seelenheil!</w:t>
      </w:r>
    </w:p>
    <w:p w14:paraId="29834442" w14:textId="77777777" w:rsidR="003976FA" w:rsidRDefault="003976FA" w:rsidP="003976FA">
      <w:pPr>
        <w:pStyle w:val="StandardWeb"/>
      </w:pPr>
      <w:r>
        <w:t>Tobe nun, o Welt, und springe;</w:t>
      </w:r>
      <w:r>
        <w:br/>
        <w:t>Treibe nur dein Spiel mit mir:</w:t>
      </w:r>
      <w:r>
        <w:br/>
        <w:t>Einer ist es, dem ich singe,</w:t>
      </w:r>
      <w:r>
        <w:br/>
        <w:t>Nämlich Jesus, meine Zier!</w:t>
      </w:r>
      <w:r>
        <w:br/>
        <w:t>Dieser ist mir Sonn‘ und Schild,</w:t>
      </w:r>
      <w:r>
        <w:br/>
        <w:t xml:space="preserve">Ob die Welt gleich tobt und brüllt! </w:t>
      </w:r>
    </w:p>
    <w:p w14:paraId="2BDE6202" w14:textId="77777777" w:rsidR="003976FA" w:rsidRDefault="003976FA" w:rsidP="003976FA">
      <w:pPr>
        <w:pStyle w:val="StandardWeb"/>
      </w:pPr>
      <w:r>
        <w:t>Ruhe denn, o mein Gemüte!</w:t>
      </w:r>
      <w:r>
        <w:br/>
        <w:t>Fest in Jesu, der dein Held,</w:t>
      </w:r>
      <w:r>
        <w:br/>
        <w:t>Rühme dessen große Güte,</w:t>
      </w:r>
      <w:r>
        <w:br/>
        <w:t>Fliehe alle Pracht der Welt.</w:t>
      </w:r>
      <w:r>
        <w:br/>
        <w:t>Richte Herze, Mut und Sinn</w:t>
      </w:r>
      <w:r>
        <w:br/>
        <w:t xml:space="preserve">Ferner stets auf Jesum hin! </w:t>
      </w:r>
    </w:p>
    <w:p w14:paraId="0D62ABE4" w14:textId="77777777" w:rsidR="003976FA" w:rsidRPr="003976FA" w:rsidRDefault="003976FA" w:rsidP="003976FA">
      <w:pPr>
        <w:pStyle w:val="StandardWeb"/>
        <w:rPr>
          <w:i/>
        </w:rPr>
      </w:pPr>
      <w:r w:rsidRPr="003976FA">
        <w:rPr>
          <w:i/>
        </w:rPr>
        <w:t>(1714; Akrostichon.)</w:t>
      </w:r>
    </w:p>
    <w:p w14:paraId="7BE16C23" w14:textId="77777777" w:rsidR="003E727B" w:rsidRDefault="003E727B" w:rsidP="003E727B">
      <w:pPr>
        <w:pStyle w:val="berschrift1"/>
      </w:pPr>
      <w:r>
        <w:t>Liebe, die in fremde Not</w:t>
      </w:r>
    </w:p>
    <w:p w14:paraId="11FE70CE" w14:textId="77777777" w:rsidR="003E727B" w:rsidRDefault="003E727B" w:rsidP="003E727B">
      <w:pPr>
        <w:pStyle w:val="StandardWeb"/>
      </w:pPr>
      <w:r>
        <w:t>Liebe, die in fremde Not</w:t>
      </w:r>
      <w:r>
        <w:br/>
        <w:t>Sich selbst hineingestürzt,</w:t>
      </w:r>
      <w:r>
        <w:br/>
        <w:t>Und die damit dem ew’gen Tod</w:t>
      </w:r>
      <w:r>
        <w:br/>
        <w:t xml:space="preserve">Den Stachel abgekürzt! </w:t>
      </w:r>
    </w:p>
    <w:p w14:paraId="693A4C80" w14:textId="77777777" w:rsidR="003E727B" w:rsidRDefault="003E727B" w:rsidP="003E727B">
      <w:pPr>
        <w:pStyle w:val="StandardWeb"/>
      </w:pPr>
      <w:r>
        <w:t>Wir sehen Deine Herrlichkeit</w:t>
      </w:r>
      <w:r>
        <w:br/>
        <w:t xml:space="preserve">Im Tal der Demut </w:t>
      </w:r>
      <w:proofErr w:type="spellStart"/>
      <w:r>
        <w:t>blüh’n</w:t>
      </w:r>
      <w:proofErr w:type="spellEnd"/>
      <w:r>
        <w:t>,</w:t>
      </w:r>
      <w:r>
        <w:br/>
        <w:t>Und uns durch Dein empfindlich Leid</w:t>
      </w:r>
      <w:r>
        <w:br/>
        <w:t xml:space="preserve">Aus allem Leiden </w:t>
      </w:r>
      <w:proofErr w:type="spellStart"/>
      <w:r>
        <w:t>zieh’n</w:t>
      </w:r>
      <w:proofErr w:type="spellEnd"/>
      <w:r>
        <w:t xml:space="preserve">. </w:t>
      </w:r>
    </w:p>
    <w:p w14:paraId="7C95B725" w14:textId="77777777" w:rsidR="003E727B" w:rsidRDefault="003E727B" w:rsidP="003E727B">
      <w:pPr>
        <w:pStyle w:val="StandardWeb"/>
      </w:pPr>
      <w:r>
        <w:t>Dass Du nun unser Bürge bist,</w:t>
      </w:r>
      <w:r>
        <w:br/>
        <w:t>Das heißt man wohlgetan,</w:t>
      </w:r>
      <w:r>
        <w:br/>
        <w:t>Und nimmt den Menschen Jesum Christ</w:t>
      </w:r>
      <w:r>
        <w:br/>
        <w:t xml:space="preserve">Zum Sündentilger an. </w:t>
      </w:r>
    </w:p>
    <w:p w14:paraId="169FEED2" w14:textId="77777777" w:rsidR="003E727B" w:rsidRDefault="003E727B" w:rsidP="003E727B">
      <w:pPr>
        <w:pStyle w:val="StandardWeb"/>
      </w:pPr>
      <w:r>
        <w:lastRenderedPageBreak/>
        <w:t xml:space="preserve">Allein wie Wenige wird man </w:t>
      </w:r>
      <w:proofErr w:type="spellStart"/>
      <w:r>
        <w:t>seh’n</w:t>
      </w:r>
      <w:proofErr w:type="spellEnd"/>
      <w:r>
        <w:t>,</w:t>
      </w:r>
      <w:r>
        <w:br/>
        <w:t>Die darauf gehen ein,</w:t>
      </w:r>
      <w:r>
        <w:br/>
        <w:t>Dass Niemand kann ins Leben geh’n,</w:t>
      </w:r>
      <w:r>
        <w:br/>
        <w:t xml:space="preserve">Als durch des Kreuzes Pein! </w:t>
      </w:r>
    </w:p>
    <w:p w14:paraId="1099A2D1" w14:textId="77777777" w:rsidR="003E727B" w:rsidRDefault="003E727B" w:rsidP="003E727B">
      <w:pPr>
        <w:pStyle w:val="StandardWeb"/>
      </w:pPr>
      <w:r>
        <w:t>So gib denn Deinem Wort vom Kreuz</w:t>
      </w:r>
      <w:r>
        <w:br/>
        <w:t>In unsern Seelen Kraft,</w:t>
      </w:r>
      <w:r>
        <w:br/>
        <w:t>Bis es dieselben allerseits</w:t>
      </w:r>
      <w:r>
        <w:br/>
        <w:t xml:space="preserve">Mit hin zum Kreuze rafft! </w:t>
      </w:r>
    </w:p>
    <w:p w14:paraId="7107EC10" w14:textId="77777777" w:rsidR="003E727B" w:rsidRDefault="003E727B" w:rsidP="003E727B">
      <w:pPr>
        <w:pStyle w:val="StandardWeb"/>
      </w:pPr>
      <w:r>
        <w:t>Denn Das ist einmal ganz gewiss:</w:t>
      </w:r>
      <w:r>
        <w:br/>
        <w:t>Du bist zu gleicher Zeit</w:t>
      </w:r>
      <w:r>
        <w:br/>
        <w:t>Ein Gegengift fürs Todes Biss,</w:t>
      </w:r>
      <w:r>
        <w:br/>
        <w:t xml:space="preserve">Und </w:t>
      </w:r>
      <w:proofErr w:type="spellStart"/>
      <w:r>
        <w:t>eig’ne</w:t>
      </w:r>
      <w:proofErr w:type="spellEnd"/>
      <w:r>
        <w:t xml:space="preserve"> Heiligkeit. </w:t>
      </w:r>
    </w:p>
    <w:p w14:paraId="57F80E3C" w14:textId="77777777" w:rsidR="003E727B" w:rsidRDefault="003E727B" w:rsidP="003E727B">
      <w:pPr>
        <w:pStyle w:val="StandardWeb"/>
      </w:pPr>
      <w:r>
        <w:t>Drum, der Du einst gekommen bist,</w:t>
      </w:r>
      <w:r>
        <w:br/>
        <w:t>In Knechtsgestalt zu geh’n,</w:t>
      </w:r>
      <w:r>
        <w:br/>
        <w:t>Des Weise nie gewesen ist,</w:t>
      </w:r>
      <w:r>
        <w:br/>
        <w:t xml:space="preserve">Sich selber zu </w:t>
      </w:r>
      <w:proofErr w:type="spellStart"/>
      <w:r>
        <w:t>erhöh’n</w:t>
      </w:r>
      <w:proofErr w:type="spellEnd"/>
      <w:r>
        <w:t xml:space="preserve">: </w:t>
      </w:r>
    </w:p>
    <w:p w14:paraId="6246E757" w14:textId="77777777" w:rsidR="003E727B" w:rsidRDefault="003E727B" w:rsidP="003E727B">
      <w:pPr>
        <w:pStyle w:val="StandardWeb"/>
      </w:pPr>
      <w:r>
        <w:t>Komm! winke unsrer stolzen Art</w:t>
      </w:r>
      <w:r>
        <w:br/>
        <w:t>Ins edle Nichts hinein,</w:t>
      </w:r>
      <w:r>
        <w:br/>
        <w:t>Darin sich erstlich offenbart,</w:t>
      </w:r>
      <w:r>
        <w:br/>
        <w:t xml:space="preserve">Dass wir Gott Etwas </w:t>
      </w:r>
      <w:proofErr w:type="spellStart"/>
      <w:r>
        <w:t>sei’n</w:t>
      </w:r>
      <w:proofErr w:type="spellEnd"/>
      <w:r>
        <w:t xml:space="preserve">! </w:t>
      </w:r>
    </w:p>
    <w:p w14:paraId="5525E2C0" w14:textId="77777777" w:rsidR="003E727B" w:rsidRDefault="003E727B" w:rsidP="003E727B">
      <w:pPr>
        <w:pStyle w:val="StandardWeb"/>
      </w:pPr>
      <w:r>
        <w:t>Der Du noch in der letzten Nacht,</w:t>
      </w:r>
      <w:r>
        <w:br/>
        <w:t>Eh‘ Du für uns erblasst,</w:t>
      </w:r>
      <w:r>
        <w:br/>
        <w:t>Den Deinen von der Liebe Macht</w:t>
      </w:r>
      <w:r>
        <w:br/>
        <w:t xml:space="preserve">So schön gepredigt hast: </w:t>
      </w:r>
    </w:p>
    <w:p w14:paraId="2978BA0A" w14:textId="77777777" w:rsidR="003E727B" w:rsidRDefault="003E727B" w:rsidP="003E727B">
      <w:pPr>
        <w:pStyle w:val="StandardWeb"/>
      </w:pPr>
      <w:proofErr w:type="spellStart"/>
      <w:r>
        <w:t>Erinn’re</w:t>
      </w:r>
      <w:proofErr w:type="spellEnd"/>
      <w:r>
        <w:t xml:space="preserve"> Deine kleine Schar,</w:t>
      </w:r>
      <w:r>
        <w:br/>
        <w:t>Die sich so leicht entzweit,</w:t>
      </w:r>
      <w:r>
        <w:br/>
        <w:t>Dass Deine letzte Sorge war</w:t>
      </w:r>
      <w:r>
        <w:br/>
        <w:t xml:space="preserve">Der Glieder Einigkeit! </w:t>
      </w:r>
    </w:p>
    <w:p w14:paraId="1785E6C1" w14:textId="77777777" w:rsidR="003E727B" w:rsidRDefault="003E727B" w:rsidP="003E727B">
      <w:pPr>
        <w:pStyle w:val="StandardWeb"/>
      </w:pPr>
      <w:r>
        <w:t>Du opferst Deine Jünger noch</w:t>
      </w:r>
      <w:r>
        <w:br/>
        <w:t>Dem Vater im Gebet.</w:t>
      </w:r>
      <w:r>
        <w:br/>
        <w:t>O würden unsre Sinnen doch</w:t>
      </w:r>
      <w:r>
        <w:br/>
        <w:t xml:space="preserve">Oft im Gebet erhöht! </w:t>
      </w:r>
    </w:p>
    <w:p w14:paraId="06F23AC8" w14:textId="77777777" w:rsidR="003E727B" w:rsidRDefault="003E727B" w:rsidP="003E727B">
      <w:pPr>
        <w:pStyle w:val="StandardWeb"/>
      </w:pPr>
      <w:r>
        <w:t>Der Du um unsre Seligkeit</w:t>
      </w:r>
      <w:r>
        <w:br/>
        <w:t xml:space="preserve">Mit </w:t>
      </w:r>
      <w:proofErr w:type="spellStart"/>
      <w:r>
        <w:t>blut’gem</w:t>
      </w:r>
      <w:proofErr w:type="spellEnd"/>
      <w:r>
        <w:t xml:space="preserve"> Schweiße rangst,</w:t>
      </w:r>
      <w:r>
        <w:br/>
        <w:t>Und durch der Tränen bangen Streit</w:t>
      </w:r>
      <w:r>
        <w:br/>
        <w:t xml:space="preserve">Des Satans Macht </w:t>
      </w:r>
      <w:proofErr w:type="spellStart"/>
      <w:r>
        <w:t>verdrangst</w:t>
      </w:r>
      <w:proofErr w:type="spellEnd"/>
      <w:r>
        <w:t xml:space="preserve">: </w:t>
      </w:r>
    </w:p>
    <w:p w14:paraId="15C5B4C5" w14:textId="77777777" w:rsidR="003E727B" w:rsidRDefault="003E727B" w:rsidP="003E727B">
      <w:pPr>
        <w:pStyle w:val="StandardWeb"/>
      </w:pPr>
      <w:proofErr w:type="spellStart"/>
      <w:r>
        <w:t>Erschütt’re</w:t>
      </w:r>
      <w:proofErr w:type="spellEnd"/>
      <w:r>
        <w:t xml:space="preserve"> doch den trägen Sinn,</w:t>
      </w:r>
      <w:r>
        <w:br/>
        <w:t>Der nichts von Arbeit weiß,</w:t>
      </w:r>
      <w:r>
        <w:br/>
        <w:t>Und reiß ihn aus der Trägheit hin</w:t>
      </w:r>
      <w:r>
        <w:br/>
        <w:t xml:space="preserve">Zu Deinem Kampf und Schweiß. </w:t>
      </w:r>
    </w:p>
    <w:p w14:paraId="5CB4A030" w14:textId="77777777" w:rsidR="003E727B" w:rsidRDefault="003E727B" w:rsidP="003E727B">
      <w:pPr>
        <w:pStyle w:val="StandardWeb"/>
      </w:pPr>
      <w:r>
        <w:lastRenderedPageBreak/>
        <w:t>Der Du Dich Deines Vaters Zorn</w:t>
      </w:r>
      <w:r>
        <w:br/>
        <w:t xml:space="preserve">Zum Pfande </w:t>
      </w:r>
      <w:proofErr w:type="spellStart"/>
      <w:r>
        <w:t>eingetan</w:t>
      </w:r>
      <w:proofErr w:type="spellEnd"/>
      <w:r>
        <w:t>,</w:t>
      </w:r>
      <w:r>
        <w:br/>
        <w:t xml:space="preserve">Nimm uns, aus Deinem Geist </w:t>
      </w:r>
      <w:proofErr w:type="spellStart"/>
      <w:r>
        <w:t>gebor’n</w:t>
      </w:r>
      <w:proofErr w:type="spellEnd"/>
      <w:r>
        <w:t>,</w:t>
      </w:r>
      <w:r>
        <w:br/>
        <w:t>Zum Gegenpfande an.</w:t>
      </w:r>
    </w:p>
    <w:p w14:paraId="18723B3D" w14:textId="77777777" w:rsidR="003E727B" w:rsidRDefault="003E727B" w:rsidP="003E727B">
      <w:pPr>
        <w:pStyle w:val="StandardWeb"/>
      </w:pPr>
      <w:r>
        <w:t>War zu der Herrlichkeit die Schmach</w:t>
      </w:r>
      <w:r>
        <w:br/>
        <w:t>Dein ordentlicher Weg:</w:t>
      </w:r>
      <w:r>
        <w:br/>
        <w:t>So geht Dir Deine Herde nach</w:t>
      </w:r>
      <w:r>
        <w:br/>
        <w:t xml:space="preserve">Auch nur auf diesem Steg. </w:t>
      </w:r>
    </w:p>
    <w:p w14:paraId="715758EA" w14:textId="77777777" w:rsidR="003E727B" w:rsidRDefault="003E727B" w:rsidP="003E727B">
      <w:pPr>
        <w:pStyle w:val="StandardWeb"/>
      </w:pPr>
      <w:r>
        <w:t>Gekreuzigter, den Seine Lieb‘</w:t>
      </w:r>
      <w:r>
        <w:br/>
        <w:t>Bis in den Tod geführt,</w:t>
      </w:r>
      <w:r>
        <w:br/>
        <w:t>Ach! würd‘ auch unser Liebestrieb</w:t>
      </w:r>
      <w:r>
        <w:br/>
        <w:t xml:space="preserve">Zum Tode treu verspürt! </w:t>
      </w:r>
    </w:p>
    <w:p w14:paraId="3EFB0D55" w14:textId="77777777" w:rsidR="003E727B" w:rsidRDefault="003E727B" w:rsidP="003E727B">
      <w:pPr>
        <w:pStyle w:val="StandardWeb"/>
      </w:pPr>
      <w:r>
        <w:t xml:space="preserve">Drum </w:t>
      </w:r>
      <w:proofErr w:type="spellStart"/>
      <w:r>
        <w:t>leit</w:t>
      </w:r>
      <w:proofErr w:type="spellEnd"/>
      <w:r>
        <w:t>‘ auf Deiner Leidensbahn</w:t>
      </w:r>
      <w:r>
        <w:br/>
        <w:t>Uns selber an der Hand,</w:t>
      </w:r>
      <w:r>
        <w:br/>
        <w:t>Weil dort nur mitregieren kann,</w:t>
      </w:r>
      <w:r>
        <w:br/>
        <w:t xml:space="preserve">Wer hier mitüberwand! </w:t>
      </w:r>
    </w:p>
    <w:p w14:paraId="6DC44A15" w14:textId="77777777" w:rsidR="003976FA" w:rsidRDefault="003976FA" w:rsidP="003976FA">
      <w:pPr>
        <w:pStyle w:val="berschrift1"/>
      </w:pPr>
      <w:r>
        <w:t>Liebe, die sich mir vermählet</w:t>
      </w:r>
    </w:p>
    <w:p w14:paraId="1E5B0C7B" w14:textId="77777777" w:rsidR="003976FA" w:rsidRDefault="003976FA" w:rsidP="003976FA">
      <w:pPr>
        <w:pStyle w:val="StandardWeb"/>
      </w:pPr>
      <w:r>
        <w:t>Liebe, die sich mir vermählet</w:t>
      </w:r>
      <w:r>
        <w:br/>
        <w:t>Vor dem Anbeginn der Zeit,</w:t>
      </w:r>
      <w:r>
        <w:br/>
        <w:t xml:space="preserve">Eh‘ man Tag und Nacht </w:t>
      </w:r>
      <w:proofErr w:type="spellStart"/>
      <w:r>
        <w:t>gezählet</w:t>
      </w:r>
      <w:proofErr w:type="spellEnd"/>
      <w:r>
        <w:t>,</w:t>
      </w:r>
      <w:r>
        <w:br/>
        <w:t xml:space="preserve">Und vor aller Ewigkeit. </w:t>
      </w:r>
    </w:p>
    <w:p w14:paraId="25FA801C" w14:textId="77777777" w:rsidR="003976FA" w:rsidRDefault="003976FA" w:rsidP="003976FA">
      <w:pPr>
        <w:pStyle w:val="StandardWeb"/>
      </w:pPr>
      <w:r>
        <w:t>Liebe, allerschönstes Wesen,</w:t>
      </w:r>
      <w:r>
        <w:br/>
        <w:t>Süßester Immanuel,</w:t>
      </w:r>
      <w:r>
        <w:br/>
        <w:t>Der Du Dir zur Braut erlesen</w:t>
      </w:r>
      <w:r>
        <w:br/>
        <w:t xml:space="preserve">Meine </w:t>
      </w:r>
      <w:proofErr w:type="spellStart"/>
      <w:r>
        <w:t>teu’r</w:t>
      </w:r>
      <w:proofErr w:type="spellEnd"/>
      <w:r>
        <w:t xml:space="preserve"> erkaufte Seel‘: </w:t>
      </w:r>
    </w:p>
    <w:p w14:paraId="16117935" w14:textId="77777777" w:rsidR="003976FA" w:rsidRDefault="003976FA" w:rsidP="003976FA">
      <w:pPr>
        <w:pStyle w:val="StandardWeb"/>
      </w:pPr>
      <w:r>
        <w:t>Lass mich Dich und mich erkennen,</w:t>
      </w:r>
      <w:r>
        <w:br/>
        <w:t>Meine Kälte, Deine Glut,</w:t>
      </w:r>
      <w:r>
        <w:br/>
        <w:t>Und vor Sehnsucht ganz entbrennen</w:t>
      </w:r>
      <w:r>
        <w:br/>
        <w:t xml:space="preserve">Nach dem unverdienten Gut! </w:t>
      </w:r>
    </w:p>
    <w:p w14:paraId="3763A139" w14:textId="77777777" w:rsidR="003976FA" w:rsidRDefault="003976FA" w:rsidP="003976FA">
      <w:pPr>
        <w:pStyle w:val="StandardWeb"/>
      </w:pPr>
      <w:r>
        <w:t>Freund, entreiße mich dem Allen,</w:t>
      </w:r>
      <w:r>
        <w:br/>
        <w:t>Was nicht in Dein Reich gehört;</w:t>
      </w:r>
      <w:r>
        <w:br/>
        <w:t>Lass mich zu der Freistatt wallen,</w:t>
      </w:r>
      <w:r>
        <w:br/>
        <w:t>Wo mich kein Geräusche stört!</w:t>
      </w:r>
    </w:p>
    <w:p w14:paraId="042CDFAD" w14:textId="77777777" w:rsidR="003976FA" w:rsidRDefault="003976FA" w:rsidP="003976FA">
      <w:pPr>
        <w:pStyle w:val="StandardWeb"/>
      </w:pPr>
      <w:r>
        <w:t>Aber wo, wo ist die Stille,</w:t>
      </w:r>
      <w:r>
        <w:br/>
        <w:t>Die gewünschte Einsamkeit,</w:t>
      </w:r>
      <w:r>
        <w:br/>
        <w:t>Wo mein oft so harter Wille</w:t>
      </w:r>
      <w:r>
        <w:br/>
        <w:t xml:space="preserve">Sinkt in die Gelassenheit? </w:t>
      </w:r>
    </w:p>
    <w:p w14:paraId="488DACC4" w14:textId="77777777" w:rsidR="003976FA" w:rsidRDefault="003976FA" w:rsidP="003976FA">
      <w:pPr>
        <w:pStyle w:val="StandardWeb"/>
      </w:pPr>
      <w:r>
        <w:t>Wo ist jene Zufluchtshöhle,</w:t>
      </w:r>
      <w:r>
        <w:br/>
        <w:t xml:space="preserve">Da die vom </w:t>
      </w:r>
      <w:proofErr w:type="spellStart"/>
      <w:r>
        <w:t>unsel’gen</w:t>
      </w:r>
      <w:proofErr w:type="spellEnd"/>
      <w:r>
        <w:t xml:space="preserve"> Bann</w:t>
      </w:r>
      <w:r>
        <w:br/>
        <w:t>Eigner Kraft erlöste Seele</w:t>
      </w:r>
      <w:r>
        <w:br/>
        <w:t xml:space="preserve">Sich hinein verbergen kann? </w:t>
      </w:r>
    </w:p>
    <w:p w14:paraId="7E29A887" w14:textId="77777777" w:rsidR="003976FA" w:rsidRDefault="003976FA" w:rsidP="003976FA">
      <w:pPr>
        <w:pStyle w:val="StandardWeb"/>
      </w:pPr>
      <w:r>
        <w:lastRenderedPageBreak/>
        <w:t>Keine weiß ich, als die Wunden,</w:t>
      </w:r>
      <w:r>
        <w:br/>
        <w:t>Die Dir aufgerissen sind:</w:t>
      </w:r>
      <w:r>
        <w:br/>
        <w:t>Da, da sind‘ ich alle Stunden</w:t>
      </w:r>
      <w:r>
        <w:br/>
        <w:t>Raum für solch ein armes Kind!</w:t>
      </w:r>
    </w:p>
    <w:p w14:paraId="1F332E45" w14:textId="77777777" w:rsidR="003976FA" w:rsidRDefault="003976FA" w:rsidP="003976FA">
      <w:pPr>
        <w:pStyle w:val="StandardWeb"/>
      </w:pPr>
      <w:r>
        <w:t>Ei, so will ich tiefer dringen,</w:t>
      </w:r>
      <w:r>
        <w:br/>
        <w:t>Als noch Nichts gedrungen ist,</w:t>
      </w:r>
      <w:r>
        <w:br/>
        <w:t>Und mit Dir mich dahin schwingen,</w:t>
      </w:r>
      <w:r>
        <w:br/>
        <w:t xml:space="preserve">Wo Du recht </w:t>
      </w:r>
      <w:proofErr w:type="spellStart"/>
      <w:r>
        <w:t>daheime</w:t>
      </w:r>
      <w:proofErr w:type="spellEnd"/>
      <w:r>
        <w:t xml:space="preserve"> bist;</w:t>
      </w:r>
    </w:p>
    <w:p w14:paraId="0982BDD9" w14:textId="77777777" w:rsidR="003976FA" w:rsidRDefault="003976FA" w:rsidP="003976FA">
      <w:pPr>
        <w:pStyle w:val="StandardWeb"/>
      </w:pPr>
      <w:r>
        <w:t>Bis Du wieder aus der Höhe</w:t>
      </w:r>
      <w:r>
        <w:br/>
        <w:t>In mein Herz herunter ziehst,</w:t>
      </w:r>
      <w:r>
        <w:br/>
        <w:t>Und ich Dich so eigen sehe,</w:t>
      </w:r>
      <w:r>
        <w:br/>
        <w:t xml:space="preserve">Als Du mich, den Armen, siehst. </w:t>
      </w:r>
    </w:p>
    <w:p w14:paraId="77B9EAD2" w14:textId="77777777" w:rsidR="003976FA" w:rsidRDefault="003976FA" w:rsidP="003976FA">
      <w:pPr>
        <w:pStyle w:val="StandardWeb"/>
      </w:pPr>
      <w:r>
        <w:t>Halte, halte meine Augen,</w:t>
      </w:r>
      <w:r>
        <w:br/>
        <w:t>Holder Freund, zu dieser Zeit,</w:t>
      </w:r>
      <w:r>
        <w:br/>
        <w:t>Dass sie Nichts zu sehen taugen,</w:t>
      </w:r>
      <w:r>
        <w:br/>
        <w:t xml:space="preserve">Als den Tag der Ewigkeit. </w:t>
      </w:r>
    </w:p>
    <w:p w14:paraId="327274F3" w14:textId="77777777" w:rsidR="003976FA" w:rsidRDefault="003976FA" w:rsidP="003976FA">
      <w:pPr>
        <w:pStyle w:val="StandardWeb"/>
      </w:pPr>
      <w:r>
        <w:t>Also mag die Welt verbrennen,</w:t>
      </w:r>
      <w:r>
        <w:br/>
        <w:t>Mich verstört Nichts in der Ruh‘;</w:t>
      </w:r>
      <w:r>
        <w:br/>
        <w:t>Also mag mich Niemand kennen:</w:t>
      </w:r>
      <w:r>
        <w:br/>
        <w:t>Deine Taube kennest Du!</w:t>
      </w:r>
    </w:p>
    <w:p w14:paraId="6BFD4F17" w14:textId="77777777" w:rsidR="003976FA" w:rsidRPr="003976FA" w:rsidRDefault="003976FA" w:rsidP="003976FA">
      <w:pPr>
        <w:pStyle w:val="StandardWeb"/>
        <w:rPr>
          <w:i/>
        </w:rPr>
      </w:pPr>
      <w:r w:rsidRPr="003976FA">
        <w:rPr>
          <w:i/>
        </w:rPr>
        <w:t>(1721.)</w:t>
      </w:r>
    </w:p>
    <w:p w14:paraId="4F920D1F" w14:textId="310E4A9C" w:rsidR="003E727B" w:rsidRDefault="003E727B" w:rsidP="003976FA">
      <w:pPr>
        <w:pStyle w:val="berschrift1"/>
      </w:pPr>
      <w:r>
        <w:t>M</w:t>
      </w:r>
    </w:p>
    <w:p w14:paraId="2D899944" w14:textId="115A483D" w:rsidR="003976FA" w:rsidRDefault="003976FA" w:rsidP="003976FA">
      <w:pPr>
        <w:pStyle w:val="berschrift1"/>
      </w:pPr>
      <w:r>
        <w:t xml:space="preserve">Mein Jesu, sei </w:t>
      </w:r>
      <w:proofErr w:type="spellStart"/>
      <w:r>
        <w:t>gegrüßet</w:t>
      </w:r>
      <w:proofErr w:type="spellEnd"/>
    </w:p>
    <w:p w14:paraId="12C99F3F" w14:textId="77777777" w:rsidR="003976FA" w:rsidRDefault="003976FA" w:rsidP="003976FA">
      <w:pPr>
        <w:pStyle w:val="StandardWeb"/>
      </w:pPr>
      <w:r>
        <w:t xml:space="preserve">Mein Jesu, sei </w:t>
      </w:r>
      <w:proofErr w:type="spellStart"/>
      <w:r>
        <w:t>gegrüßet</w:t>
      </w:r>
      <w:proofErr w:type="spellEnd"/>
      <w:r>
        <w:t>,</w:t>
      </w:r>
      <w:r>
        <w:br/>
        <w:t xml:space="preserve">Sei tausendmal </w:t>
      </w:r>
      <w:proofErr w:type="spellStart"/>
      <w:r>
        <w:t>geküsset</w:t>
      </w:r>
      <w:proofErr w:type="spellEnd"/>
      <w:r>
        <w:t>!</w:t>
      </w:r>
      <w:r>
        <w:br/>
        <w:t xml:space="preserve">Sei </w:t>
      </w:r>
      <w:proofErr w:type="spellStart"/>
      <w:r>
        <w:t>brünstiglich</w:t>
      </w:r>
      <w:proofErr w:type="spellEnd"/>
      <w:r>
        <w:t xml:space="preserve"> umfangen,</w:t>
      </w:r>
      <w:r>
        <w:br/>
        <w:t xml:space="preserve">Du, meines </w:t>
      </w:r>
      <w:proofErr w:type="spellStart"/>
      <w:r>
        <w:t>Geist’s</w:t>
      </w:r>
      <w:proofErr w:type="spellEnd"/>
      <w:r>
        <w:t xml:space="preserve"> Verlangen! </w:t>
      </w:r>
    </w:p>
    <w:p w14:paraId="5BEEE9AF" w14:textId="77777777" w:rsidR="003976FA" w:rsidRDefault="003976FA" w:rsidP="003976FA">
      <w:pPr>
        <w:pStyle w:val="StandardWeb"/>
      </w:pPr>
      <w:r>
        <w:t>Ich kann mich gern bescheiden,</w:t>
      </w:r>
      <w:r>
        <w:br/>
        <w:t>Dass ich die teuren Freuden,</w:t>
      </w:r>
      <w:r>
        <w:br/>
        <w:t>Und was von Heil mir grünet,</w:t>
      </w:r>
      <w:r>
        <w:br/>
        <w:t xml:space="preserve">Mit Nichts Dir abverdienet. </w:t>
      </w:r>
    </w:p>
    <w:p w14:paraId="7787C872" w14:textId="77777777" w:rsidR="003976FA" w:rsidRDefault="003976FA" w:rsidP="003976FA">
      <w:pPr>
        <w:pStyle w:val="StandardWeb"/>
      </w:pPr>
      <w:r>
        <w:t>Du weißest ja, mein König,</w:t>
      </w:r>
      <w:r>
        <w:br/>
        <w:t>Wie arm, gering und wenig</w:t>
      </w:r>
      <w:r>
        <w:br/>
        <w:t>Der Schmuck an meinem Kleide</w:t>
      </w:r>
      <w:r>
        <w:br/>
        <w:t xml:space="preserve">Für solche Engelweide! </w:t>
      </w:r>
    </w:p>
    <w:p w14:paraId="2F21B081" w14:textId="77777777" w:rsidR="003976FA" w:rsidRDefault="003976FA" w:rsidP="003976FA">
      <w:pPr>
        <w:pStyle w:val="StandardWeb"/>
      </w:pPr>
      <w:r>
        <w:t>Doch willst Du Dich begnügen,</w:t>
      </w:r>
      <w:r>
        <w:br/>
        <w:t>Wenn wir an Dich uns schmiegen,</w:t>
      </w:r>
      <w:r>
        <w:br/>
        <w:t>Und uns mit Ernst bemühen,</w:t>
      </w:r>
      <w:r>
        <w:br/>
        <w:t xml:space="preserve">Die Lust der Welt zu fliehen; </w:t>
      </w:r>
    </w:p>
    <w:p w14:paraId="3A7D1EB4" w14:textId="77777777" w:rsidR="003976FA" w:rsidRDefault="003976FA" w:rsidP="003976FA">
      <w:pPr>
        <w:pStyle w:val="StandardWeb"/>
      </w:pPr>
      <w:r>
        <w:lastRenderedPageBreak/>
        <w:t>Wenn man vom Dienst der Sünden</w:t>
      </w:r>
      <w:r>
        <w:br/>
        <w:t>Sich durch Dich lässt entbinden,</w:t>
      </w:r>
      <w:r>
        <w:br/>
        <w:t>Und sich und was man liebet,</w:t>
      </w:r>
      <w:r>
        <w:br/>
        <w:t xml:space="preserve">Dem HErrn zum Opfer gibet. </w:t>
      </w:r>
    </w:p>
    <w:p w14:paraId="6D0FB10F" w14:textId="77777777" w:rsidR="003976FA" w:rsidRDefault="003976FA" w:rsidP="003976FA">
      <w:pPr>
        <w:pStyle w:val="StandardWeb"/>
      </w:pPr>
      <w:r>
        <w:t>Du bleibest unverborgen</w:t>
      </w:r>
      <w:r>
        <w:br/>
        <w:t>Mit Deinem Rat und Sorgen,</w:t>
      </w:r>
      <w:r>
        <w:br/>
        <w:t>Belohnest Müh‘ und Streiten</w:t>
      </w:r>
      <w:r>
        <w:br/>
        <w:t xml:space="preserve">Mit tausend Freundlichkeiten. </w:t>
      </w:r>
    </w:p>
    <w:p w14:paraId="0E088C35" w14:textId="77777777" w:rsidR="003976FA" w:rsidRDefault="003976FA" w:rsidP="003976FA">
      <w:pPr>
        <w:pStyle w:val="StandardWeb"/>
      </w:pPr>
      <w:r>
        <w:t>Nur Dich mit Ernst verlangen,</w:t>
      </w:r>
      <w:r>
        <w:br/>
        <w:t>Nimmt Dir das Herz gefangen.</w:t>
      </w:r>
      <w:r>
        <w:br/>
        <w:t>Dich herzlich, redlich meinen,</w:t>
      </w:r>
      <w:r>
        <w:br/>
        <w:t>Macht, dass Du musst erscheinen.</w:t>
      </w:r>
    </w:p>
    <w:p w14:paraId="78F77530" w14:textId="77777777" w:rsidR="003976FA" w:rsidRDefault="003976FA" w:rsidP="003976FA">
      <w:pPr>
        <w:pStyle w:val="StandardWeb"/>
      </w:pPr>
      <w:r>
        <w:t>Du hilfst die Lasten tragen,</w:t>
      </w:r>
      <w:r>
        <w:br/>
        <w:t>Bis wir den Port erjagen,</w:t>
      </w:r>
      <w:r>
        <w:br/>
        <w:t>Trägst uns mit zartem Schonen,</w:t>
      </w:r>
      <w:r>
        <w:br/>
        <w:t xml:space="preserve">Bis wir des Jochs </w:t>
      </w:r>
      <w:proofErr w:type="spellStart"/>
      <w:r>
        <w:t>gewohnen</w:t>
      </w:r>
      <w:proofErr w:type="spellEnd"/>
      <w:r>
        <w:t>.</w:t>
      </w:r>
    </w:p>
    <w:p w14:paraId="4857AB85" w14:textId="77777777" w:rsidR="003976FA" w:rsidRDefault="003976FA" w:rsidP="003976FA">
      <w:pPr>
        <w:pStyle w:val="StandardWeb"/>
      </w:pPr>
      <w:r>
        <w:t>Du willst uns selbst bereiten</w:t>
      </w:r>
      <w:r>
        <w:br/>
        <w:t>Zu wahren Seligkeiten,</w:t>
      </w:r>
      <w:r>
        <w:br/>
        <w:t>Und wie Du uns willst haben,</w:t>
      </w:r>
      <w:r>
        <w:br/>
        <w:t xml:space="preserve">So schenkst Du Deine Gaben. </w:t>
      </w:r>
    </w:p>
    <w:p w14:paraId="665BFB89" w14:textId="77777777" w:rsidR="003976FA" w:rsidRDefault="003976FA" w:rsidP="003976FA">
      <w:pPr>
        <w:pStyle w:val="StandardWeb"/>
      </w:pPr>
      <w:r>
        <w:t>Nur Dir gelassen gehen</w:t>
      </w:r>
      <w:r>
        <w:br/>
        <w:t>Und zu Gebote stehen,</w:t>
      </w:r>
      <w:r>
        <w:br/>
        <w:t>Nichts neben Dir begehren:</w:t>
      </w:r>
      <w:r>
        <w:br/>
        <w:t xml:space="preserve">Dies mag uns Heil gewähren. </w:t>
      </w:r>
    </w:p>
    <w:p w14:paraId="71CD9806" w14:textId="77777777" w:rsidR="003976FA" w:rsidRDefault="003976FA" w:rsidP="003976FA">
      <w:pPr>
        <w:pStyle w:val="StandardWeb"/>
      </w:pPr>
      <w:r>
        <w:t>Nun, Jesu, mach‘ mich fertig,</w:t>
      </w:r>
      <w:r>
        <w:br/>
        <w:t>Gehorsam und gewärtig,</w:t>
      </w:r>
      <w:r>
        <w:br/>
        <w:t>Und fähig, Deinen Willen</w:t>
      </w:r>
      <w:r>
        <w:br/>
        <w:t xml:space="preserve">Mit Freuden zu erfüllen! </w:t>
      </w:r>
    </w:p>
    <w:p w14:paraId="774E158A" w14:textId="77777777" w:rsidR="003976FA" w:rsidRDefault="003976FA" w:rsidP="003976FA">
      <w:pPr>
        <w:pStyle w:val="StandardWeb"/>
      </w:pPr>
      <w:r>
        <w:t>Dass ich Dich bei mir finde,</w:t>
      </w:r>
      <w:r>
        <w:br/>
        <w:t>Und Alles überwinde;</w:t>
      </w:r>
      <w:r>
        <w:br/>
        <w:t>Dass mich kein Fall noch Glücke</w:t>
      </w:r>
      <w:r>
        <w:br/>
        <w:t>Von meinem Ziel verrücke;</w:t>
      </w:r>
    </w:p>
    <w:p w14:paraId="099D369D" w14:textId="77777777" w:rsidR="003976FA" w:rsidRDefault="003976FA" w:rsidP="003976FA">
      <w:pPr>
        <w:pStyle w:val="StandardWeb"/>
      </w:pPr>
      <w:r>
        <w:t>Dass ich Dich fröhlich liebe,</w:t>
      </w:r>
      <w:r>
        <w:br/>
        <w:t>Ob’s hell ist oder trübe,</w:t>
      </w:r>
      <w:r>
        <w:br/>
        <w:t xml:space="preserve">Und Du mein </w:t>
      </w:r>
      <w:proofErr w:type="spellStart"/>
      <w:r>
        <w:t>bleiben</w:t>
      </w:r>
      <w:proofErr w:type="spellEnd"/>
      <w:r>
        <w:t xml:space="preserve"> müssest,</w:t>
      </w:r>
      <w:r>
        <w:br/>
        <w:t xml:space="preserve">Du schlagest oder küssest. </w:t>
      </w:r>
    </w:p>
    <w:p w14:paraId="6F44D2AA" w14:textId="77777777" w:rsidR="003976FA" w:rsidRDefault="003976FA" w:rsidP="003976FA">
      <w:pPr>
        <w:pStyle w:val="StandardWeb"/>
      </w:pPr>
      <w:r>
        <w:t xml:space="preserve">Sei tausendmal </w:t>
      </w:r>
      <w:proofErr w:type="spellStart"/>
      <w:r>
        <w:t>geküsset</w:t>
      </w:r>
      <w:proofErr w:type="spellEnd"/>
      <w:r>
        <w:t>,</w:t>
      </w:r>
      <w:r>
        <w:br/>
        <w:t xml:space="preserve">Sei inniglich </w:t>
      </w:r>
      <w:proofErr w:type="spellStart"/>
      <w:r>
        <w:t>gegrüßet</w:t>
      </w:r>
      <w:proofErr w:type="spellEnd"/>
      <w:r>
        <w:t>!</w:t>
      </w:r>
      <w:r>
        <w:br/>
        <w:t xml:space="preserve">Sei </w:t>
      </w:r>
      <w:proofErr w:type="spellStart"/>
      <w:r>
        <w:t>brünstiglich</w:t>
      </w:r>
      <w:proofErr w:type="spellEnd"/>
      <w:r>
        <w:t xml:space="preserve"> umfangen,</w:t>
      </w:r>
      <w:r>
        <w:br/>
        <w:t xml:space="preserve">O meines </w:t>
      </w:r>
      <w:proofErr w:type="spellStart"/>
      <w:r>
        <w:t>Geist’s</w:t>
      </w:r>
      <w:proofErr w:type="spellEnd"/>
      <w:r>
        <w:t xml:space="preserve"> Verlangen! </w:t>
      </w:r>
    </w:p>
    <w:p w14:paraId="3E52B559" w14:textId="77777777" w:rsidR="003976FA" w:rsidRPr="003976FA" w:rsidRDefault="003976FA" w:rsidP="003976FA">
      <w:pPr>
        <w:pStyle w:val="StandardWeb"/>
        <w:rPr>
          <w:i/>
        </w:rPr>
      </w:pPr>
      <w:r w:rsidRPr="003976FA">
        <w:rPr>
          <w:i/>
        </w:rPr>
        <w:t>(1728.)</w:t>
      </w:r>
    </w:p>
    <w:p w14:paraId="53A6A94F" w14:textId="77777777" w:rsidR="00584F78" w:rsidRDefault="00584F78" w:rsidP="00584F78">
      <w:pPr>
        <w:pStyle w:val="berschrift1"/>
      </w:pPr>
      <w:r>
        <w:lastRenderedPageBreak/>
        <w:t>Mein unschätzbarstes Gut</w:t>
      </w:r>
    </w:p>
    <w:p w14:paraId="3BBA298B" w14:textId="77777777" w:rsidR="00584F78" w:rsidRDefault="00584F78" w:rsidP="00584F78">
      <w:pPr>
        <w:pStyle w:val="StandardWeb"/>
      </w:pPr>
      <w:r>
        <w:t>1.) Mein unschätzbarstes Gut</w:t>
      </w:r>
      <w:r>
        <w:br/>
        <w:t>Bis zum Vollendungssaale</w:t>
      </w:r>
      <w:r>
        <w:br/>
        <w:t>Ist Jesu Leib und Blut</w:t>
      </w:r>
      <w:r>
        <w:br/>
        <w:t xml:space="preserve">Im </w:t>
      </w:r>
      <w:proofErr w:type="spellStart"/>
      <w:r>
        <w:t>heilgen</w:t>
      </w:r>
      <w:proofErr w:type="spellEnd"/>
      <w:r>
        <w:t xml:space="preserve"> Abendmahle.</w:t>
      </w:r>
      <w:r>
        <w:br/>
        <w:t>Weil aber diese Gnad‘</w:t>
      </w:r>
      <w:r>
        <w:br/>
        <w:t>In einem Sakrament,</w:t>
      </w:r>
      <w:r>
        <w:br/>
        <w:t>Das man nicht immer hat,</w:t>
      </w:r>
      <w:r>
        <w:br/>
        <w:t xml:space="preserve">Allhier wird </w:t>
      </w:r>
      <w:proofErr w:type="spellStart"/>
      <w:r>
        <w:t>ausgespend‘t</w:t>
      </w:r>
      <w:proofErr w:type="spellEnd"/>
      <w:r>
        <w:t>:</w:t>
      </w:r>
    </w:p>
    <w:p w14:paraId="6FD89E46" w14:textId="77777777" w:rsidR="00584F78" w:rsidRDefault="00584F78" w:rsidP="00584F78">
      <w:pPr>
        <w:pStyle w:val="StandardWeb"/>
      </w:pPr>
      <w:r>
        <w:t>2.) So lass ich mir derweil,</w:t>
      </w:r>
      <w:r>
        <w:br/>
        <w:t>Im Schlafen und im Wachen,</w:t>
      </w:r>
      <w:r>
        <w:br/>
        <w:t>Auf andre Art sein Heil</w:t>
      </w:r>
      <w:r>
        <w:br/>
        <w:t>Durch ihn genießbar machen.</w:t>
      </w:r>
      <w:r>
        <w:br/>
        <w:t>Mein Glaube lebt davon,</w:t>
      </w:r>
      <w:r>
        <w:br/>
        <w:t xml:space="preserve">So mit ihm </w:t>
      </w:r>
      <w:proofErr w:type="spellStart"/>
      <w:r>
        <w:t>umzugehn</w:t>
      </w:r>
      <w:proofErr w:type="spellEnd"/>
      <w:r>
        <w:t>,</w:t>
      </w:r>
      <w:r>
        <w:br/>
        <w:t>Als hätt ich in Person</w:t>
      </w:r>
      <w:r>
        <w:br/>
        <w:t xml:space="preserve">Ihn vor den Augen </w:t>
      </w:r>
      <w:proofErr w:type="spellStart"/>
      <w:r>
        <w:t>stehn</w:t>
      </w:r>
      <w:proofErr w:type="spellEnd"/>
      <w:r>
        <w:t>.</w:t>
      </w:r>
    </w:p>
    <w:p w14:paraId="643CC908" w14:textId="77777777" w:rsidR="00584F78" w:rsidRDefault="00584F78" w:rsidP="00584F78">
      <w:pPr>
        <w:pStyle w:val="StandardWeb"/>
      </w:pPr>
      <w:r>
        <w:t>Jesu, geh voran</w:t>
      </w:r>
    </w:p>
    <w:p w14:paraId="0AF91D70" w14:textId="77777777" w:rsidR="00584F78" w:rsidRDefault="00584F78" w:rsidP="00584F78">
      <w:pPr>
        <w:pStyle w:val="StandardWeb"/>
      </w:pPr>
      <w:r>
        <w:t>1. Jesu, geh voran</w:t>
      </w:r>
      <w:r>
        <w:br/>
        <w:t>Auf der Lebensbahn!</w:t>
      </w:r>
      <w:r>
        <w:br/>
        <w:t>Und wir wollen nicht verweilen,</w:t>
      </w:r>
      <w:r>
        <w:br/>
        <w:t>Dir getreulich nachzueilen;</w:t>
      </w:r>
      <w:r>
        <w:br/>
        <w:t>Führ‘ uns an der Hand</w:t>
      </w:r>
      <w:r>
        <w:br/>
        <w:t>Bis ins Vaterland.</w:t>
      </w:r>
    </w:p>
    <w:p w14:paraId="11EB09E3" w14:textId="77777777" w:rsidR="00584F78" w:rsidRDefault="00584F78" w:rsidP="00584F78">
      <w:pPr>
        <w:pStyle w:val="StandardWeb"/>
      </w:pPr>
      <w:r>
        <w:t xml:space="preserve">2. </w:t>
      </w:r>
      <w:proofErr w:type="spellStart"/>
      <w:r>
        <w:t>Sollt’s</w:t>
      </w:r>
      <w:proofErr w:type="spellEnd"/>
      <w:r>
        <w:t xml:space="preserve"> uns hart </w:t>
      </w:r>
      <w:proofErr w:type="spellStart"/>
      <w:r>
        <w:t>ergehn</w:t>
      </w:r>
      <w:proofErr w:type="spellEnd"/>
      <w:r>
        <w:t>,</w:t>
      </w:r>
      <w:r>
        <w:br/>
        <w:t xml:space="preserve">Lass uns feste </w:t>
      </w:r>
      <w:proofErr w:type="spellStart"/>
      <w:r>
        <w:t>stehn</w:t>
      </w:r>
      <w:proofErr w:type="spellEnd"/>
      <w:r>
        <w:br/>
        <w:t>Und auch in den schwersten Tagen</w:t>
      </w:r>
      <w:r>
        <w:br/>
        <w:t>Niemals über Lasten klagen;</w:t>
      </w:r>
      <w:r>
        <w:br/>
        <w:t>Denn durch Trübsal hier</w:t>
      </w:r>
      <w:r>
        <w:br/>
        <w:t>Geht der Weg zu dir.</w:t>
      </w:r>
    </w:p>
    <w:p w14:paraId="00E705C9" w14:textId="77777777" w:rsidR="00584F78" w:rsidRDefault="00584F78" w:rsidP="00584F78">
      <w:pPr>
        <w:pStyle w:val="StandardWeb"/>
      </w:pPr>
      <w:r>
        <w:t>3. Rühret eigner Schmerz</w:t>
      </w:r>
      <w:r>
        <w:br/>
        <w:t>Irgend unser Herz,</w:t>
      </w:r>
      <w:r>
        <w:br/>
        <w:t>Kümmert uns ein fremdes Leiden,</w:t>
      </w:r>
      <w:r>
        <w:br/>
        <w:t>O so gib Geduld zu beiden;</w:t>
      </w:r>
      <w:r>
        <w:br/>
        <w:t>Richte unsern Sinn</w:t>
      </w:r>
      <w:r>
        <w:br/>
        <w:t>Auf das Ende hin.</w:t>
      </w:r>
    </w:p>
    <w:p w14:paraId="39D5ABF6" w14:textId="77777777" w:rsidR="00584F78" w:rsidRDefault="00584F78" w:rsidP="00584F78">
      <w:pPr>
        <w:pStyle w:val="StandardWeb"/>
      </w:pPr>
      <w:r>
        <w:t>4. Ordne unsern Gang,</w:t>
      </w:r>
      <w:r>
        <w:br/>
        <w:t>Jesu, lebenslang.</w:t>
      </w:r>
      <w:r>
        <w:br/>
        <w:t xml:space="preserve">Führst du uns durch </w:t>
      </w:r>
      <w:proofErr w:type="spellStart"/>
      <w:r>
        <w:t>rauhe</w:t>
      </w:r>
      <w:proofErr w:type="spellEnd"/>
      <w:r>
        <w:t xml:space="preserve"> Wege,</w:t>
      </w:r>
      <w:r>
        <w:br/>
        <w:t xml:space="preserve">Gib uns auch die </w:t>
      </w:r>
      <w:proofErr w:type="spellStart"/>
      <w:r>
        <w:t>nöt’ge</w:t>
      </w:r>
      <w:proofErr w:type="spellEnd"/>
      <w:r>
        <w:t xml:space="preserve"> Pflege;</w:t>
      </w:r>
      <w:r>
        <w:br/>
        <w:t>Tu uns nach dem Lauf</w:t>
      </w:r>
      <w:r>
        <w:br/>
        <w:t>Deine Türe auf.</w:t>
      </w:r>
    </w:p>
    <w:p w14:paraId="452B2E57" w14:textId="249D88AA" w:rsidR="00EB71C2" w:rsidRDefault="00EB71C2" w:rsidP="00EB71C2">
      <w:pPr>
        <w:pStyle w:val="berschrift1"/>
      </w:pPr>
      <w:r>
        <w:lastRenderedPageBreak/>
        <w:t>Merk, Seele, dir dies große Wort</w:t>
      </w:r>
    </w:p>
    <w:p w14:paraId="2CA74F00" w14:textId="76A22325" w:rsidR="009F3D5F" w:rsidRDefault="009F3D5F" w:rsidP="009F3D5F">
      <w:pPr>
        <w:pStyle w:val="StandardWeb"/>
      </w:pPr>
      <w:r>
        <w:t>1) Merk, Seele, dir dies große Wort:</w:t>
      </w:r>
      <w:r>
        <w:br/>
        <w:t>Wenn Jesus winkt, so geh,</w:t>
      </w:r>
      <w:r>
        <w:br/>
        <w:t>wenn er dich zieht, so eile fort,</w:t>
      </w:r>
      <w:r>
        <w:br/>
        <w:t>wenn er dich hält, so steh!</w:t>
      </w:r>
      <w:r>
        <w:br/>
        <w:t>wenn er dich hält, so steh!</w:t>
      </w:r>
    </w:p>
    <w:p w14:paraId="298E79BC" w14:textId="77777777" w:rsidR="009F3D5F" w:rsidRDefault="009F3D5F" w:rsidP="009F3D5F">
      <w:pPr>
        <w:pStyle w:val="StandardWeb"/>
      </w:pPr>
      <w:r>
        <w:t>2) Wenn er dich lobet, bücke dich,</w:t>
      </w:r>
      <w:r>
        <w:br/>
        <w:t>wenn er dich liebt, so ruh,</w:t>
      </w:r>
      <w:r>
        <w:br/>
        <w:t>wenn er dich aber schilt, so sprich:</w:t>
      </w:r>
      <w:r>
        <w:br/>
        <w:t>Ich brauch’s, Herr, schlage zu!</w:t>
      </w:r>
      <w:r>
        <w:br/>
        <w:t>Ich brauch’s, Herr, schlage zu!</w:t>
      </w:r>
    </w:p>
    <w:p w14:paraId="59E0E6C1" w14:textId="77777777" w:rsidR="009F3D5F" w:rsidRDefault="009F3D5F" w:rsidP="009F3D5F">
      <w:pPr>
        <w:pStyle w:val="StandardWeb"/>
      </w:pPr>
      <w:r>
        <w:t>3) Wenn Jesus seine Gnadenzeit</w:t>
      </w:r>
      <w:r>
        <w:br/>
        <w:t>bald da, bald dort verklärt,</w:t>
      </w:r>
      <w:r>
        <w:br/>
        <w:t>so freu dich der Barmherzigkeit,</w:t>
      </w:r>
      <w:r>
        <w:br/>
        <w:t>die andern widerfährt!</w:t>
      </w:r>
      <w:r>
        <w:br/>
        <w:t>die andern widerfährt!</w:t>
      </w:r>
    </w:p>
    <w:p w14:paraId="24016291" w14:textId="77777777" w:rsidR="009F3D5F" w:rsidRDefault="009F3D5F" w:rsidP="009F3D5F">
      <w:pPr>
        <w:pStyle w:val="StandardWeb"/>
      </w:pPr>
      <w:r>
        <w:t>4) Wenn er dich aber brauchen will,</w:t>
      </w:r>
      <w:r>
        <w:br/>
        <w:t>so steig in Kraft empor;</w:t>
      </w:r>
      <w:r>
        <w:br/>
        <w:t>ist Jesus in der Seele still,</w:t>
      </w:r>
      <w:r>
        <w:br/>
        <w:t>so nimm auch du nichts vor!</w:t>
      </w:r>
      <w:r>
        <w:br/>
        <w:t>so nimm auch du nichts vor!</w:t>
      </w:r>
    </w:p>
    <w:p w14:paraId="642F1018" w14:textId="77777777" w:rsidR="009F3D5F" w:rsidRDefault="009F3D5F" w:rsidP="009F3D5F">
      <w:pPr>
        <w:pStyle w:val="StandardWeb"/>
      </w:pPr>
      <w:r>
        <w:t>5) Kurz, liebe Seel, dein ganzes Herz</w:t>
      </w:r>
      <w:r>
        <w:br/>
        <w:t>sei von dem Tage an bei Schmach,</w:t>
      </w:r>
      <w:r>
        <w:br/>
        <w:t>bei Mangel und bei Schmerz</w:t>
      </w:r>
      <w:r>
        <w:br/>
        <w:t>dem Lamme zugetan!</w:t>
      </w:r>
      <w:r>
        <w:br/>
        <w:t>dem Lamme zugetan!</w:t>
      </w:r>
    </w:p>
    <w:p w14:paraId="55146C33" w14:textId="0B87CC21" w:rsidR="00EB71C2" w:rsidRDefault="00EB71C2" w:rsidP="00EB71C2">
      <w:pPr>
        <w:pStyle w:val="berschrift1"/>
      </w:pPr>
      <w:r>
        <w:t>Mit einem zarten Sehnen</w:t>
      </w:r>
    </w:p>
    <w:p w14:paraId="55FDB485" w14:textId="1024210B" w:rsidR="009F3D5F" w:rsidRDefault="009F3D5F" w:rsidP="009F3D5F">
      <w:pPr>
        <w:pStyle w:val="StandardWeb"/>
      </w:pPr>
      <w:r>
        <w:t>Mit einem zarten Sehnen,</w:t>
      </w:r>
      <w:r>
        <w:br/>
        <w:t>Mit stillen Herzenstränen</w:t>
      </w:r>
      <w:r>
        <w:br/>
        <w:t>Erwart ich Deine Flamm‘</w:t>
      </w:r>
      <w:r>
        <w:br/>
        <w:t>An jedem Segenstage,</w:t>
      </w:r>
      <w:r>
        <w:br/>
        <w:t>Und, wenn ich Dir was klage,</w:t>
      </w:r>
      <w:r>
        <w:br/>
        <w:t xml:space="preserve">Dein offnes Ohr, mein Bräutigam! </w:t>
      </w:r>
    </w:p>
    <w:p w14:paraId="0103433D" w14:textId="77777777" w:rsidR="009F3D5F" w:rsidRDefault="009F3D5F" w:rsidP="009F3D5F">
      <w:pPr>
        <w:pStyle w:val="StandardWeb"/>
      </w:pPr>
      <w:r>
        <w:t>Gib mir ein lichtes Wesen,</w:t>
      </w:r>
      <w:r>
        <w:br/>
        <w:t>Das völlige Genesen</w:t>
      </w:r>
      <w:r>
        <w:br/>
        <w:t>Um Geiste des Gemüts,</w:t>
      </w:r>
      <w:r>
        <w:br/>
        <w:t>Beim Grundgefühl der Sünden</w:t>
      </w:r>
      <w:r>
        <w:br/>
        <w:t>Ein tiefgebeugt Empfinden,</w:t>
      </w:r>
      <w:r>
        <w:br/>
        <w:t xml:space="preserve">Kein Sünde tun, ach, Gott verhüt’s! </w:t>
      </w:r>
    </w:p>
    <w:p w14:paraId="7537245E" w14:textId="77777777" w:rsidR="009F3D5F" w:rsidRDefault="009F3D5F" w:rsidP="009F3D5F">
      <w:pPr>
        <w:pStyle w:val="StandardWeb"/>
      </w:pPr>
      <w:r>
        <w:t>Geneigtes Herz zum Staube,</w:t>
      </w:r>
      <w:r>
        <w:br/>
        <w:t>Ein‘ unbefleckte Taube</w:t>
      </w:r>
      <w:r>
        <w:br/>
      </w:r>
      <w:r>
        <w:lastRenderedPageBreak/>
        <w:t>Zu sein nach Geistesart;</w:t>
      </w:r>
      <w:r>
        <w:br/>
        <w:t>Zum Mühen unverdrossen,</w:t>
      </w:r>
      <w:r>
        <w:br/>
        <w:t>In’s Armsein eingeschlossen,</w:t>
      </w:r>
      <w:r>
        <w:br/>
        <w:t xml:space="preserve">Vor aller fremden Kraft verwahrt; </w:t>
      </w:r>
    </w:p>
    <w:p w14:paraId="5F7B269B" w14:textId="77777777" w:rsidR="009F3D5F" w:rsidRDefault="009F3D5F" w:rsidP="009F3D5F">
      <w:pPr>
        <w:pStyle w:val="StandardWeb"/>
      </w:pPr>
      <w:r>
        <w:t>Mit Jedermann in Friede,</w:t>
      </w:r>
      <w:r>
        <w:br/>
        <w:t>Treu mit des Lammes Liede,</w:t>
      </w:r>
      <w:r>
        <w:br/>
        <w:t>Auch im Gebete treu,</w:t>
      </w:r>
      <w:r>
        <w:br/>
        <w:t>Fürs Volk bei Dir zu sprechen,</w:t>
      </w:r>
      <w:r>
        <w:br/>
        <w:t>Des Feindes Zweck zu brechen;</w:t>
      </w:r>
      <w:r>
        <w:br/>
        <w:t xml:space="preserve">Den Freunden Gottes täglich neu: </w:t>
      </w:r>
    </w:p>
    <w:p w14:paraId="1284E273" w14:textId="77777777" w:rsidR="009F3D5F" w:rsidRDefault="009F3D5F" w:rsidP="009F3D5F">
      <w:pPr>
        <w:pStyle w:val="StandardWeb"/>
      </w:pPr>
      <w:r>
        <w:t>Mir immer gegenwärtig;</w:t>
      </w:r>
      <w:r>
        <w:br/>
        <w:t>Dir alle Stunden fertig</w:t>
      </w:r>
      <w:r>
        <w:br/>
        <w:t>Zu alle Deinem Wink;</w:t>
      </w:r>
      <w:r>
        <w:br/>
        <w:t>Im heiligen Abendmahle</w:t>
      </w:r>
      <w:r>
        <w:br/>
        <w:t>Gerührt von Dessen Strahle,</w:t>
      </w:r>
      <w:r>
        <w:br/>
        <w:t xml:space="preserve">Von dem ich wahrlich, ess‘ und trink‘. </w:t>
      </w:r>
    </w:p>
    <w:p w14:paraId="0EF01CF6" w14:textId="77777777" w:rsidR="009F3D5F" w:rsidRDefault="009F3D5F" w:rsidP="009F3D5F">
      <w:pPr>
        <w:pStyle w:val="StandardWeb"/>
      </w:pPr>
      <w:r>
        <w:t>Den Feinden Gottes schrecklich,</w:t>
      </w:r>
      <w:r>
        <w:br/>
        <w:t>Dem Hausgesind‘ erwecklich,</w:t>
      </w:r>
      <w:r>
        <w:br/>
        <w:t>Der Brüder aller Knecht;</w:t>
      </w:r>
      <w:r>
        <w:br/>
        <w:t>Im Zuge schnell und glücklich,</w:t>
      </w:r>
      <w:r>
        <w:br/>
        <w:t>Im Predigen erquicklich,</w:t>
      </w:r>
      <w:r>
        <w:br/>
        <w:t xml:space="preserve">In allem Wandel schlecht und recht. </w:t>
      </w:r>
    </w:p>
    <w:p w14:paraId="2C93D246" w14:textId="77777777" w:rsidR="009F3D5F" w:rsidRDefault="009F3D5F" w:rsidP="009F3D5F">
      <w:pPr>
        <w:pStyle w:val="StandardWeb"/>
      </w:pPr>
      <w:r>
        <w:t>Den Seelen, die’s verstehen,</w:t>
      </w:r>
      <w:r>
        <w:br/>
        <w:t>Erfreulich anzusehen,</w:t>
      </w:r>
      <w:r>
        <w:br/>
        <w:t>Was Deine Liebe kann;</w:t>
      </w:r>
      <w:r>
        <w:br/>
        <w:t>Zum Segen armer Sünder,</w:t>
      </w:r>
      <w:r>
        <w:br/>
        <w:t>Zum Dienste Deiner Kinder</w:t>
      </w:r>
      <w:r>
        <w:br/>
        <w:t xml:space="preserve">In Jesu ein vollkommner Mann. </w:t>
      </w:r>
    </w:p>
    <w:p w14:paraId="3DF69727" w14:textId="77777777" w:rsidR="009F3D5F" w:rsidRDefault="009F3D5F" w:rsidP="009F3D5F">
      <w:pPr>
        <w:pStyle w:val="StandardWeb"/>
      </w:pPr>
      <w:r>
        <w:t>Ganz ernsthaft und doch kindlich,</w:t>
      </w:r>
      <w:r>
        <w:br/>
        <w:t>Einfältig, und doch gründlich,</w:t>
      </w:r>
      <w:r>
        <w:br/>
        <w:t>Und ein getreues Ohr;</w:t>
      </w:r>
      <w:r>
        <w:br/>
        <w:t>Ein zuverlässig Herze,</w:t>
      </w:r>
      <w:r>
        <w:br/>
        <w:t>Gerührt von allem Schmerze,</w:t>
      </w:r>
      <w:r>
        <w:br/>
        <w:t>Der unter Gliedern hier kommt vor.</w:t>
      </w:r>
    </w:p>
    <w:p w14:paraId="38119733" w14:textId="77777777" w:rsidR="009F3D5F" w:rsidRDefault="009F3D5F" w:rsidP="009F3D5F">
      <w:pPr>
        <w:pStyle w:val="StandardWeb"/>
      </w:pPr>
      <w:r>
        <w:t>Dem Satanas ein Schrecken;</w:t>
      </w:r>
      <w:r>
        <w:br/>
        <w:t>Den Orten zum Bedecken,</w:t>
      </w:r>
      <w:r>
        <w:br/>
        <w:t>Wo Du mich grade hast;</w:t>
      </w:r>
      <w:r>
        <w:br/>
        <w:t>Den Engeln eine Freude,</w:t>
      </w:r>
      <w:r>
        <w:br/>
        <w:t>Den Brüdern eine Weide,</w:t>
      </w:r>
      <w:r>
        <w:br/>
        <w:t xml:space="preserve">Den falschen Geistern eine Last; </w:t>
      </w:r>
    </w:p>
    <w:p w14:paraId="15E245D0" w14:textId="77777777" w:rsidR="009F3D5F" w:rsidRDefault="009F3D5F" w:rsidP="009F3D5F">
      <w:pPr>
        <w:pStyle w:val="StandardWeb"/>
      </w:pPr>
      <w:r>
        <w:t>Der Salbung übergeben,</w:t>
      </w:r>
      <w:r>
        <w:br/>
        <w:t>Geschickt zum Pilgerleben,</w:t>
      </w:r>
      <w:r>
        <w:br/>
        <w:t>Gesund an Leib und Seel;</w:t>
      </w:r>
      <w:r>
        <w:br/>
        <w:t>Vergnügt von aus- und innen,</w:t>
      </w:r>
      <w:r>
        <w:br/>
      </w:r>
      <w:r>
        <w:lastRenderedPageBreak/>
        <w:t>Geübt in allen Sinnen,</w:t>
      </w:r>
      <w:r>
        <w:br/>
        <w:t>Gesalbet mit dem Freudenöl!</w:t>
      </w:r>
    </w:p>
    <w:p w14:paraId="249CFE94" w14:textId="77777777" w:rsidR="009F3D5F" w:rsidRDefault="009F3D5F" w:rsidP="009F3D5F">
      <w:pPr>
        <w:pStyle w:val="StandardWeb"/>
      </w:pPr>
      <w:r>
        <w:t>Ihr Teufel, lasst mich machen!</w:t>
      </w:r>
      <w:r>
        <w:br/>
        <w:t>Ihr Engel, helft mir wachen!</w:t>
      </w:r>
      <w:r>
        <w:br/>
        <w:t>Geschwister, habt mich lieb!</w:t>
      </w:r>
      <w:r>
        <w:br/>
        <w:t>Ihr Feinde, lasst mich lieben!</w:t>
      </w:r>
      <w:r>
        <w:br/>
        <w:t>Gehilfen, helft mir schieben!</w:t>
      </w:r>
      <w:r>
        <w:br/>
        <w:t>Mein Wirken ist kein eigner Trieb.</w:t>
      </w:r>
    </w:p>
    <w:p w14:paraId="35DF2837" w14:textId="77777777" w:rsidR="009F3D5F" w:rsidRDefault="009F3D5F" w:rsidP="009F3D5F">
      <w:pPr>
        <w:pStyle w:val="StandardWeb"/>
      </w:pPr>
      <w:r>
        <w:t>Und was ich für mich bitte,</w:t>
      </w:r>
      <w:r>
        <w:br/>
        <w:t>Das bitt‘ ich für die Hütte,</w:t>
      </w:r>
      <w:r>
        <w:br/>
        <w:t>Für Seele und für Geist</w:t>
      </w:r>
      <w:r>
        <w:br/>
        <w:t>Der Andern, die sich wagen,</w:t>
      </w:r>
      <w:r>
        <w:br/>
        <w:t>Zu geh’n in unsern Tagen,</w:t>
      </w:r>
      <w:r>
        <w:br/>
        <w:t xml:space="preserve">Wohin sie Dein Erwählen heißt. </w:t>
      </w:r>
    </w:p>
    <w:p w14:paraId="4D16A583" w14:textId="77777777" w:rsidR="009F3D5F" w:rsidRDefault="009F3D5F" w:rsidP="009F3D5F">
      <w:pPr>
        <w:pStyle w:val="StandardWeb"/>
      </w:pPr>
      <w:r>
        <w:t>O Vater! freu‘ Dich meiner,</w:t>
      </w:r>
      <w:r>
        <w:br/>
        <w:t>Ich bin des Sohnes Einer;</w:t>
      </w:r>
      <w:r>
        <w:br/>
        <w:t>Geist Jesu, segne mich!</w:t>
      </w:r>
      <w:r>
        <w:br/>
        <w:t>Und tu‘ an mir als Kinde;</w:t>
      </w:r>
      <w:r>
        <w:br/>
        <w:t>Versöhner meiner Sünde,</w:t>
      </w:r>
      <w:r>
        <w:br/>
        <w:t xml:space="preserve">Nimm und behalt‘ mich ewiglich! </w:t>
      </w:r>
    </w:p>
    <w:p w14:paraId="78D88321" w14:textId="77777777" w:rsidR="009F3D5F" w:rsidRDefault="009F3D5F" w:rsidP="009F3D5F">
      <w:pPr>
        <w:pStyle w:val="StandardWeb"/>
      </w:pPr>
      <w:r>
        <w:t xml:space="preserve">(21. </w:t>
      </w:r>
      <w:proofErr w:type="spellStart"/>
      <w:r>
        <w:t>Novbr</w:t>
      </w:r>
      <w:proofErr w:type="spellEnd"/>
      <w:r>
        <w:t>. 1741.)</w:t>
      </w:r>
    </w:p>
    <w:p w14:paraId="5BE8A248" w14:textId="77777777" w:rsidR="00EB71C2" w:rsidRDefault="00EB71C2" w:rsidP="00EB71C2">
      <w:pPr>
        <w:pStyle w:val="berschrift1"/>
      </w:pPr>
      <w:r>
        <w:t>Müde, die der Arbeit Menge</w:t>
      </w:r>
    </w:p>
    <w:p w14:paraId="06A67D1A" w14:textId="77777777" w:rsidR="00EB71C2" w:rsidRDefault="00EB71C2" w:rsidP="00EB71C2">
      <w:pPr>
        <w:pStyle w:val="StandardWeb"/>
      </w:pPr>
      <w:r>
        <w:t>Müde, die der Arbeit Menge</w:t>
      </w:r>
      <w:r>
        <w:br/>
        <w:t>Und der heiße Strahl beschwert,</w:t>
      </w:r>
      <w:r>
        <w:br/>
        <w:t>Wünschen, dass des Tages Länge</w:t>
      </w:r>
      <w:r>
        <w:br/>
        <w:t>Werde durch die Nacht verzehrt,</w:t>
      </w:r>
      <w:r>
        <w:br/>
        <w:t>Dass sie nach so vielen Lasten</w:t>
      </w:r>
      <w:r>
        <w:br/>
        <w:t>Können sanft und süße rasten;</w:t>
      </w:r>
      <w:r>
        <w:br/>
        <w:t xml:space="preserve">Ich wünsch auch in Dir zu </w:t>
      </w:r>
      <w:proofErr w:type="spellStart"/>
      <w:r>
        <w:t>ruh’n</w:t>
      </w:r>
      <w:proofErr w:type="spellEnd"/>
      <w:r>
        <w:t>:</w:t>
      </w:r>
      <w:r>
        <w:br/>
        <w:t>Jesu, Jesu, komme nun!</w:t>
      </w:r>
    </w:p>
    <w:p w14:paraId="3C19F2DC" w14:textId="77777777" w:rsidR="00EB71C2" w:rsidRDefault="00EB71C2" w:rsidP="00EB71C2">
      <w:pPr>
        <w:pStyle w:val="StandardWeb"/>
      </w:pPr>
      <w:r>
        <w:t xml:space="preserve">Könnt in Deinem </w:t>
      </w:r>
      <w:proofErr w:type="spellStart"/>
      <w:r>
        <w:t>Liebserbarmen</w:t>
      </w:r>
      <w:proofErr w:type="spellEnd"/>
      <w:r>
        <w:t>,</w:t>
      </w:r>
      <w:r>
        <w:br/>
        <w:t>HErr, wie ich mir wünschen wollt,</w:t>
      </w:r>
      <w:r>
        <w:br/>
        <w:t xml:space="preserve">Die erstarrte Seel </w:t>
      </w:r>
      <w:proofErr w:type="spellStart"/>
      <w:r>
        <w:t>erwarmen</w:t>
      </w:r>
      <w:proofErr w:type="spellEnd"/>
      <w:r>
        <w:t>:</w:t>
      </w:r>
      <w:r>
        <w:br/>
        <w:t>So wollt ich das feinste Gold,</w:t>
      </w:r>
      <w:r>
        <w:br/>
        <w:t>Das in Ophir wird gegraben,</w:t>
      </w:r>
      <w:r>
        <w:br/>
        <w:t>Nicht für diesen Reichtum haben;</w:t>
      </w:r>
      <w:r>
        <w:br/>
        <w:t xml:space="preserve">Nein, in Dir nur wollt ich </w:t>
      </w:r>
      <w:proofErr w:type="spellStart"/>
      <w:r>
        <w:t>ruh’n</w:t>
      </w:r>
      <w:proofErr w:type="spellEnd"/>
      <w:r>
        <w:t>.</w:t>
      </w:r>
      <w:r>
        <w:br/>
        <w:t>Jesu, Jesu, komme nun!</w:t>
      </w:r>
    </w:p>
    <w:p w14:paraId="4A86C667" w14:textId="77777777" w:rsidR="00EB71C2" w:rsidRDefault="00EB71C2" w:rsidP="00EB71C2">
      <w:pPr>
        <w:pStyle w:val="StandardWeb"/>
      </w:pPr>
      <w:r>
        <w:t>Andre mögen durch die Wellen</w:t>
      </w:r>
      <w:r>
        <w:br/>
        <w:t>Und durch Wind und Klippen geh’n,</w:t>
      </w:r>
      <w:r>
        <w:br/>
        <w:t>Ihren Handel zu bestellen,</w:t>
      </w:r>
      <w:r>
        <w:br/>
        <w:t xml:space="preserve">Und da Sturm und Not </w:t>
      </w:r>
      <w:proofErr w:type="spellStart"/>
      <w:r>
        <w:t>aussteh’n</w:t>
      </w:r>
      <w:proofErr w:type="spellEnd"/>
      <w:r>
        <w:t>:</w:t>
      </w:r>
      <w:r>
        <w:br/>
        <w:t>Ich will meine Glaubensflügel</w:t>
      </w:r>
      <w:r>
        <w:br/>
      </w:r>
      <w:r>
        <w:lastRenderedPageBreak/>
        <w:t>Schwingen zu den Sternenhügel,</w:t>
      </w:r>
      <w:r>
        <w:br/>
        <w:t xml:space="preserve">Ewiglich in Dir zu </w:t>
      </w:r>
      <w:proofErr w:type="spellStart"/>
      <w:r>
        <w:t>ruh’n</w:t>
      </w:r>
      <w:proofErr w:type="spellEnd"/>
      <w:r>
        <w:t>.</w:t>
      </w:r>
      <w:r>
        <w:br/>
        <w:t>Jesu, Jesu, komme nun!</w:t>
      </w:r>
    </w:p>
    <w:p w14:paraId="2F762726" w14:textId="77777777" w:rsidR="00EB71C2" w:rsidRDefault="00EB71C2" w:rsidP="00EB71C2">
      <w:pPr>
        <w:pStyle w:val="StandardWeb"/>
      </w:pPr>
      <w:r>
        <w:t>Vielmal pfleg‘ ich Dich zu fragen,</w:t>
      </w:r>
      <w:r>
        <w:br/>
        <w:t>Vielmal seufze ich dazu:</w:t>
      </w:r>
      <w:r>
        <w:br/>
        <w:t xml:space="preserve">„Wird mein </w:t>
      </w:r>
      <w:proofErr w:type="spellStart"/>
      <w:r>
        <w:t>Hüttlein</w:t>
      </w:r>
      <w:proofErr w:type="spellEnd"/>
      <w:r>
        <w:t xml:space="preserve"> abgetragen,</w:t>
      </w:r>
      <w:r>
        <w:br/>
        <w:t>Und gelang‘ ich bald zur Ruh‘?“</w:t>
      </w:r>
      <w:r>
        <w:br/>
        <w:t>Denn mein bestes Teil, das würde,</w:t>
      </w:r>
      <w:r>
        <w:br/>
        <w:t>Frei dann von der Leibesbürde,</w:t>
      </w:r>
      <w:r>
        <w:br/>
        <w:t xml:space="preserve">Ungehindert in Dir </w:t>
      </w:r>
      <w:proofErr w:type="spellStart"/>
      <w:r>
        <w:t>ruh’n</w:t>
      </w:r>
      <w:proofErr w:type="spellEnd"/>
      <w:r>
        <w:t>:</w:t>
      </w:r>
      <w:r>
        <w:br/>
        <w:t xml:space="preserve">Jesu, Jesu, komme nun! </w:t>
      </w:r>
    </w:p>
    <w:p w14:paraId="62C8AC74" w14:textId="77777777" w:rsidR="00EB71C2" w:rsidRDefault="00EB71C2" w:rsidP="00EB71C2">
      <w:pPr>
        <w:pStyle w:val="StandardWeb"/>
      </w:pPr>
      <w:r>
        <w:t>Doch weil ich die Himmelsauen</w:t>
      </w:r>
      <w:r>
        <w:br/>
        <w:t>Und der Geister Freudensaal</w:t>
      </w:r>
      <w:r>
        <w:br/>
        <w:t>Noch nicht kann nach Wunsche schauen,</w:t>
      </w:r>
      <w:r>
        <w:br/>
        <w:t>Und muss hier im Arbeitstal</w:t>
      </w:r>
      <w:r>
        <w:br/>
        <w:t>Noch am rauen Faden spinnen,</w:t>
      </w:r>
      <w:r>
        <w:br/>
        <w:t>Ei, so sollen Herz und Sinnen</w:t>
      </w:r>
      <w:r>
        <w:br/>
        <w:t xml:space="preserve">Unterdes doch in Dir </w:t>
      </w:r>
      <w:proofErr w:type="spellStart"/>
      <w:r>
        <w:t>ruh’n</w:t>
      </w:r>
      <w:proofErr w:type="spellEnd"/>
      <w:r>
        <w:t>:</w:t>
      </w:r>
      <w:r>
        <w:br/>
        <w:t xml:space="preserve">Jesu, Jesu, komme nun! </w:t>
      </w:r>
    </w:p>
    <w:p w14:paraId="478CBB34" w14:textId="77777777" w:rsidR="00EB71C2" w:rsidRPr="00EB71C2" w:rsidRDefault="00EB71C2" w:rsidP="00EB71C2">
      <w:pPr>
        <w:pStyle w:val="StandardWeb"/>
        <w:rPr>
          <w:i/>
        </w:rPr>
      </w:pPr>
      <w:r w:rsidRPr="00EB71C2">
        <w:rPr>
          <w:i/>
        </w:rPr>
        <w:t>(1722.)</w:t>
      </w:r>
    </w:p>
    <w:p w14:paraId="1CBFF649" w14:textId="0B580632" w:rsidR="003E727B" w:rsidRDefault="003E727B" w:rsidP="00A07C03">
      <w:pPr>
        <w:pStyle w:val="berschrift1"/>
      </w:pPr>
      <w:r>
        <w:t>N</w:t>
      </w:r>
    </w:p>
    <w:p w14:paraId="47BF9B85" w14:textId="77777777" w:rsidR="00584F78" w:rsidRDefault="00584F78" w:rsidP="00584F78">
      <w:pPr>
        <w:pStyle w:val="berschrift1"/>
      </w:pPr>
      <w:r>
        <w:t>Nach eines Thomas Glücke</w:t>
      </w:r>
    </w:p>
    <w:p w14:paraId="1CBE1C54" w14:textId="77777777" w:rsidR="00584F78" w:rsidRDefault="00584F78" w:rsidP="00584F78">
      <w:pPr>
        <w:pStyle w:val="StandardWeb"/>
      </w:pPr>
      <w:r>
        <w:t>1.) Nach eines Thomas Glücke,</w:t>
      </w:r>
      <w:r>
        <w:br/>
        <w:t>Nur ein paar Augenblicke,</w:t>
      </w:r>
      <w:r>
        <w:br/>
        <w:t>Dem wollt ich zu Gefallen</w:t>
      </w:r>
      <w:r>
        <w:br/>
        <w:t>Gern tausend Meilen wallen.</w:t>
      </w:r>
    </w:p>
    <w:p w14:paraId="44518248" w14:textId="77777777" w:rsidR="00584F78" w:rsidRDefault="00584F78" w:rsidP="00584F78">
      <w:pPr>
        <w:pStyle w:val="StandardWeb"/>
      </w:pPr>
      <w:r>
        <w:t>2.) Mich lange Jahre sehnen</w:t>
      </w:r>
      <w:r>
        <w:br/>
        <w:t>Und viele heiße Tränen</w:t>
      </w:r>
      <w:r>
        <w:br/>
        <w:t>Aus meinen Augen schütten,</w:t>
      </w:r>
      <w:r>
        <w:br/>
        <w:t>Wenn er sich ließ erblicken.</w:t>
      </w:r>
    </w:p>
    <w:p w14:paraId="05FFCDBD" w14:textId="77777777" w:rsidR="00584F78" w:rsidRDefault="00584F78" w:rsidP="00584F78">
      <w:pPr>
        <w:pStyle w:val="StandardWeb"/>
      </w:pPr>
      <w:r>
        <w:t>3.) Doch, Herr und Gott, was wähl ich?</w:t>
      </w:r>
      <w:r>
        <w:br/>
        <w:t>Mach mich im Glauben selig!</w:t>
      </w:r>
      <w:r>
        <w:br/>
        <w:t>Willst zu das Aug‘ mir binden,</w:t>
      </w:r>
      <w:r>
        <w:br/>
        <w:t>Das Herz kann doch dich finden.</w:t>
      </w:r>
    </w:p>
    <w:p w14:paraId="1693BAAE" w14:textId="0C510F2D" w:rsidR="00A07C03" w:rsidRDefault="00A07C03" w:rsidP="00A07C03">
      <w:pPr>
        <w:pStyle w:val="berschrift1"/>
      </w:pPr>
      <w:r>
        <w:t>Nach Gnade ist mir weh</w:t>
      </w:r>
    </w:p>
    <w:p w14:paraId="3C6D72C3" w14:textId="77777777" w:rsidR="00A07C03" w:rsidRDefault="00A07C03" w:rsidP="00A07C03">
      <w:pPr>
        <w:pStyle w:val="StandardWeb"/>
      </w:pPr>
      <w:r>
        <w:t>Nach Gnade ist mir weh:</w:t>
      </w:r>
      <w:r>
        <w:br/>
        <w:t>Ich weinte eine See,</w:t>
      </w:r>
      <w:r>
        <w:br/>
        <w:t>Wenn ich Den nicht wüsste,</w:t>
      </w:r>
      <w:r>
        <w:br/>
        <w:t>Der Sich für mich hingab,</w:t>
      </w:r>
      <w:r>
        <w:br/>
        <w:t>Dass Er die Sünden büßte,</w:t>
      </w:r>
      <w:r>
        <w:br/>
      </w:r>
      <w:proofErr w:type="spellStart"/>
      <w:r>
        <w:lastRenderedPageBreak/>
        <w:t>Unter’m</w:t>
      </w:r>
      <w:proofErr w:type="spellEnd"/>
      <w:r>
        <w:t xml:space="preserve"> Richterstab,</w:t>
      </w:r>
      <w:r>
        <w:br/>
        <w:t>Und zuletzt herab</w:t>
      </w:r>
      <w:r>
        <w:br/>
        <w:t xml:space="preserve">Bis zum Tod und Grab. </w:t>
      </w:r>
    </w:p>
    <w:p w14:paraId="4DD87C9A" w14:textId="77777777" w:rsidR="00A07C03" w:rsidRDefault="00A07C03" w:rsidP="00A07C03">
      <w:pPr>
        <w:pStyle w:val="StandardWeb"/>
      </w:pPr>
      <w:r>
        <w:t>O mein Immanuel!</w:t>
      </w:r>
      <w:r>
        <w:br/>
        <w:t>Erbarm‘ Dich meiner Seel‘:</w:t>
      </w:r>
      <w:r>
        <w:br/>
        <w:t>Sie ist freilich blöde,</w:t>
      </w:r>
      <w:r>
        <w:br/>
        <w:t>Und hat des kein Hehl,</w:t>
      </w:r>
      <w:r>
        <w:br/>
        <w:t>Denn ach, ihr Ruhm ist schnöde,</w:t>
      </w:r>
      <w:r>
        <w:br/>
        <w:t>Dass Du, mein HErr Christ,</w:t>
      </w:r>
      <w:r>
        <w:br/>
        <w:t>Ihr Erlöser bist,</w:t>
      </w:r>
      <w:r>
        <w:br/>
        <w:t xml:space="preserve">Und sie untreu ist. </w:t>
      </w:r>
    </w:p>
    <w:p w14:paraId="05311104" w14:textId="77777777" w:rsidR="00A07C03" w:rsidRDefault="00A07C03" w:rsidP="00A07C03">
      <w:pPr>
        <w:pStyle w:val="StandardWeb"/>
      </w:pPr>
      <w:r>
        <w:t>Tät‘ ich das sonst Jemand,</w:t>
      </w:r>
      <w:r>
        <w:br/>
        <w:t>Was Dir von mir bekannt,</w:t>
      </w:r>
      <w:r>
        <w:br/>
        <w:t>Wer’s auch immer wäre:</w:t>
      </w:r>
      <w:r>
        <w:br/>
        <w:t>Sein Eifer würd‘ entbrannt,</w:t>
      </w:r>
      <w:r>
        <w:br/>
        <w:t>Ich fühlte seine Schwere;</w:t>
      </w:r>
      <w:r>
        <w:br/>
        <w:t>Das ist’s, was mich nagt,</w:t>
      </w:r>
      <w:r>
        <w:br/>
        <w:t>Wenn das Lamm Nichts sagt,</w:t>
      </w:r>
      <w:r>
        <w:br/>
        <w:t xml:space="preserve">Und sich nicht beklagt. </w:t>
      </w:r>
    </w:p>
    <w:p w14:paraId="46667D9A" w14:textId="77777777" w:rsidR="00A07C03" w:rsidRDefault="00A07C03" w:rsidP="00A07C03">
      <w:pPr>
        <w:pStyle w:val="StandardWeb"/>
      </w:pPr>
      <w:r>
        <w:t>Lasst alle Langmut gleich</w:t>
      </w:r>
      <w:r>
        <w:br/>
        <w:t>Im ganzen Gnadenreich,</w:t>
      </w:r>
      <w:r>
        <w:br/>
        <w:t>Bei den Nationen,</w:t>
      </w:r>
      <w:r>
        <w:br/>
        <w:t>Ja unter Gottes Zeug,</w:t>
      </w:r>
      <w:r>
        <w:br/>
        <w:t>In Einem Herzen wohnen,</w:t>
      </w:r>
      <w:r>
        <w:br/>
        <w:t xml:space="preserve">Ach, ihr guten </w:t>
      </w:r>
      <w:proofErr w:type="spellStart"/>
      <w:r>
        <w:t>Leut</w:t>
      </w:r>
      <w:proofErr w:type="spellEnd"/>
      <w:r>
        <w:t>‘,</w:t>
      </w:r>
      <w:r>
        <w:br/>
        <w:t>Seine Lindigkeit</w:t>
      </w:r>
      <w:r>
        <w:br/>
        <w:t xml:space="preserve">Übertrifft sie weit. </w:t>
      </w:r>
    </w:p>
    <w:p w14:paraId="64ED4ACB" w14:textId="77777777" w:rsidR="00A07C03" w:rsidRDefault="00A07C03" w:rsidP="00A07C03">
      <w:pPr>
        <w:pStyle w:val="StandardWeb"/>
      </w:pPr>
      <w:r>
        <w:t>O der getreue Mann!</w:t>
      </w:r>
      <w:r>
        <w:br/>
        <w:t>Er lässt mich nicht im Bann;</w:t>
      </w:r>
      <w:r>
        <w:br/>
        <w:t>Er bedenkt’s in Liebe,</w:t>
      </w:r>
      <w:r>
        <w:br/>
        <w:t>Dass ich Nichts selber kann,</w:t>
      </w:r>
      <w:r>
        <w:br/>
        <w:t>Und doch gern bei Ihm bliebe:</w:t>
      </w:r>
      <w:r>
        <w:br/>
        <w:t>Der für Feinde bat,</w:t>
      </w:r>
      <w:r>
        <w:br/>
        <w:t>Und Sein Volk vertrat,</w:t>
      </w:r>
      <w:r>
        <w:br/>
        <w:t xml:space="preserve">Weiß ja immer Rat. </w:t>
      </w:r>
    </w:p>
    <w:p w14:paraId="7E5B4361" w14:textId="77777777" w:rsidR="00A07C03" w:rsidRDefault="00A07C03" w:rsidP="00A07C03">
      <w:pPr>
        <w:pStyle w:val="StandardWeb"/>
      </w:pPr>
      <w:r>
        <w:t>Lieb‘ ist Sein Element,</w:t>
      </w:r>
      <w:r>
        <w:br/>
        <w:t>Den man den Treuen nennt;</w:t>
      </w:r>
      <w:r>
        <w:br/>
        <w:t>Ich bin eine Seele,</w:t>
      </w:r>
      <w:r>
        <w:br/>
        <w:t xml:space="preserve">An die Er Alles </w:t>
      </w:r>
      <w:proofErr w:type="spellStart"/>
      <w:r>
        <w:t>wend’t</w:t>
      </w:r>
      <w:proofErr w:type="spellEnd"/>
      <w:r>
        <w:t>;</w:t>
      </w:r>
      <w:r>
        <w:br/>
        <w:t>Anstatt dass ich mich quäle,</w:t>
      </w:r>
      <w:r>
        <w:br/>
        <w:t>Bleib‘ ich in der Ruh‘,</w:t>
      </w:r>
      <w:r>
        <w:br/>
        <w:t xml:space="preserve">Und </w:t>
      </w:r>
      <w:proofErr w:type="spellStart"/>
      <w:r>
        <w:t>seh</w:t>
      </w:r>
      <w:proofErr w:type="spellEnd"/>
      <w:r>
        <w:t>‘ Ihm nur zu,</w:t>
      </w:r>
      <w:r>
        <w:br/>
        <w:t xml:space="preserve">Was Er Gutes tu‘. </w:t>
      </w:r>
    </w:p>
    <w:p w14:paraId="0E34E730" w14:textId="77777777" w:rsidR="00A07C03" w:rsidRDefault="00A07C03" w:rsidP="00A07C03">
      <w:pPr>
        <w:pStyle w:val="StandardWeb"/>
      </w:pPr>
      <w:r>
        <w:t>Wer sollte nun von mir</w:t>
      </w:r>
      <w:r>
        <w:br/>
        <w:t>Nicht lauter Gutes hier</w:t>
      </w:r>
      <w:r>
        <w:br/>
      </w:r>
      <w:r>
        <w:lastRenderedPageBreak/>
        <w:t>In der Zeit erwarten?</w:t>
      </w:r>
      <w:r>
        <w:br/>
        <w:t>Und was für Pracht und Zier</w:t>
      </w:r>
      <w:r>
        <w:br/>
        <w:t>Von meines Herzens Garten?</w:t>
      </w:r>
      <w:r>
        <w:br/>
        <w:t>Aber kümmerlich</w:t>
      </w:r>
      <w:r>
        <w:br/>
        <w:t>Grünt es kaum für Dich;</w:t>
      </w:r>
      <w:r>
        <w:br/>
        <w:t xml:space="preserve">Ach, wie schäm‘ ich mich! </w:t>
      </w:r>
    </w:p>
    <w:p w14:paraId="1E95D529" w14:textId="77777777" w:rsidR="00A07C03" w:rsidRDefault="00A07C03" w:rsidP="00A07C03">
      <w:pPr>
        <w:pStyle w:val="StandardWeb"/>
      </w:pPr>
      <w:r>
        <w:t>Mit mir zufrieden sein,</w:t>
      </w:r>
      <w:r>
        <w:br/>
        <w:t>Das ist unmöglich, nein!</w:t>
      </w:r>
      <w:r>
        <w:br/>
        <w:t>Zu dem Vater sagen:</w:t>
      </w:r>
      <w:r>
        <w:br/>
        <w:t>Die Seele hält sich fein;</w:t>
      </w:r>
      <w:r>
        <w:br/>
        <w:t>Und wenn der Feind wird klagen,</w:t>
      </w:r>
      <w:r>
        <w:br/>
        <w:t>Zeugen im Gericht,</w:t>
      </w:r>
      <w:r>
        <w:br/>
        <w:t xml:space="preserve">Wie ich </w:t>
      </w:r>
      <w:proofErr w:type="spellStart"/>
      <w:r>
        <w:t>wandl</w:t>
      </w:r>
      <w:proofErr w:type="spellEnd"/>
      <w:r>
        <w:t>‘ im Licht:</w:t>
      </w:r>
      <w:r>
        <w:br/>
        <w:t xml:space="preserve">Ach, das kannst Du nicht! </w:t>
      </w:r>
    </w:p>
    <w:p w14:paraId="751F4CA0" w14:textId="77777777" w:rsidR="00A07C03" w:rsidRDefault="00A07C03" w:rsidP="00A07C03">
      <w:pPr>
        <w:pStyle w:val="StandardWeb"/>
      </w:pPr>
      <w:r>
        <w:t>Verklagt bin ich gewiss,</w:t>
      </w:r>
      <w:r>
        <w:br/>
        <w:t>Und über das und dies,</w:t>
      </w:r>
      <w:r>
        <w:br/>
        <w:t xml:space="preserve">Mehr noch als ich </w:t>
      </w:r>
      <w:proofErr w:type="spellStart"/>
      <w:r>
        <w:t>gläube</w:t>
      </w:r>
      <w:proofErr w:type="spellEnd"/>
      <w:r>
        <w:t>:</w:t>
      </w:r>
      <w:r>
        <w:br/>
        <w:t>Wie, trittst Du vor den Riss,</w:t>
      </w:r>
      <w:r>
        <w:br/>
        <w:t>Und hilfst dem Glied am Leibe?</w:t>
      </w:r>
      <w:r>
        <w:br/>
        <w:t>Gib mir von dem Thron,</w:t>
      </w:r>
      <w:r>
        <w:br/>
        <w:t>Jesu, Gottes Sohn,</w:t>
      </w:r>
      <w:r>
        <w:br/>
        <w:t xml:space="preserve">Absolution! </w:t>
      </w:r>
    </w:p>
    <w:p w14:paraId="4CCB81F2" w14:textId="77777777" w:rsidR="00A07C03" w:rsidRDefault="00A07C03" w:rsidP="00A07C03">
      <w:pPr>
        <w:pStyle w:val="StandardWeb"/>
      </w:pPr>
      <w:r>
        <w:t>Nun, Jesu Jehova!</w:t>
      </w:r>
      <w:r>
        <w:br/>
        <w:t>Ich stehe wirklich da,</w:t>
      </w:r>
      <w:r>
        <w:br/>
        <w:t>Und besteh‘ in Schande,</w:t>
      </w:r>
      <w:r>
        <w:br/>
        <w:t>Du Selber weißt es ja,</w:t>
      </w:r>
      <w:r>
        <w:br/>
        <w:t>Mit meinem Zeugenstande:</w:t>
      </w:r>
      <w:r>
        <w:br/>
        <w:t>Ich hab’s keinen Hehl;</w:t>
      </w:r>
      <w:r>
        <w:br/>
        <w:t>Bin doch Deine Seel,</w:t>
      </w:r>
      <w:r>
        <w:br/>
        <w:t xml:space="preserve">Mein Immanuel. </w:t>
      </w:r>
    </w:p>
    <w:p w14:paraId="36450971" w14:textId="77777777" w:rsidR="00A07C03" w:rsidRDefault="00A07C03" w:rsidP="00A07C03">
      <w:pPr>
        <w:pStyle w:val="StandardWeb"/>
      </w:pPr>
      <w:r>
        <w:t>O mein Immanuel!</w:t>
      </w:r>
      <w:r>
        <w:br/>
      </w:r>
      <w:proofErr w:type="spellStart"/>
      <w:r>
        <w:t>Gesegne</w:t>
      </w:r>
      <w:proofErr w:type="spellEnd"/>
      <w:r>
        <w:t xml:space="preserve"> meine </w:t>
      </w:r>
      <w:proofErr w:type="spellStart"/>
      <w:r>
        <w:t>Seel</w:t>
      </w:r>
      <w:proofErr w:type="spellEnd"/>
      <w:r>
        <w:t>,</w:t>
      </w:r>
      <w:r>
        <w:br/>
        <w:t>Salbe sie mit Gnade,</w:t>
      </w:r>
      <w:r>
        <w:br/>
        <w:t>Und mit dem Freudenöl,</w:t>
      </w:r>
      <w:r>
        <w:br/>
        <w:t>Sprich zu der armen Made:</w:t>
      </w:r>
      <w:r>
        <w:br/>
        <w:t>„Deine Schmach ist mein,</w:t>
      </w:r>
      <w:r>
        <w:br/>
        <w:t>Mein Verdienst ist dein,</w:t>
      </w:r>
      <w:r>
        <w:br/>
        <w:t xml:space="preserve">Du sollst selig sein.“ </w:t>
      </w:r>
    </w:p>
    <w:p w14:paraId="1187F671" w14:textId="77777777" w:rsidR="00A07C03" w:rsidRDefault="00A07C03" w:rsidP="00A07C03">
      <w:pPr>
        <w:pStyle w:val="StandardWeb"/>
      </w:pPr>
      <w:r>
        <w:t xml:space="preserve">Ich </w:t>
      </w:r>
      <w:proofErr w:type="spellStart"/>
      <w:r>
        <w:t>glaub’s</w:t>
      </w:r>
      <w:proofErr w:type="spellEnd"/>
      <w:r>
        <w:t>: so tilge dann,</w:t>
      </w:r>
      <w:r>
        <w:br/>
        <w:t>HErr Jesu! allen Bann;</w:t>
      </w:r>
      <w:r>
        <w:br/>
        <w:t>Gib mir Heil und Friede;</w:t>
      </w:r>
      <w:r>
        <w:br/>
        <w:t>Blick mich in Gnaden an,</w:t>
      </w:r>
      <w:r>
        <w:br/>
        <w:t>Und werde mein nicht müde!</w:t>
      </w:r>
      <w:r>
        <w:br/>
        <w:t>Amen, es sei wahr!</w:t>
      </w:r>
      <w:r>
        <w:br/>
        <w:t>Er, der Alles gar,</w:t>
      </w:r>
      <w:r>
        <w:br/>
        <w:t xml:space="preserve">Mach‘ mich, wie Er war! </w:t>
      </w:r>
    </w:p>
    <w:p w14:paraId="42672F4C" w14:textId="77777777" w:rsidR="00A07C03" w:rsidRDefault="00A07C03" w:rsidP="00A07C03">
      <w:pPr>
        <w:pStyle w:val="berschrift1"/>
      </w:pPr>
      <w:r>
        <w:lastRenderedPageBreak/>
        <w:t>Nicht einen Schritt begehre ich</w:t>
      </w:r>
    </w:p>
    <w:p w14:paraId="0B8E4510" w14:textId="77777777" w:rsidR="00A07C03" w:rsidRDefault="00A07C03" w:rsidP="00A07C03">
      <w:pPr>
        <w:pStyle w:val="StandardWeb"/>
      </w:pPr>
      <w:r>
        <w:t>Nicht einen Schritt begehre ich</w:t>
      </w:r>
      <w:r>
        <w:br/>
        <w:t>Zu geh’n, o Meister, ohne Dich;</w:t>
      </w:r>
      <w:r>
        <w:br/>
        <w:t>Ach gib zu aller meiner Pflicht</w:t>
      </w:r>
      <w:r>
        <w:br/>
        <w:t xml:space="preserve">Mir Deines Geistes Unterricht. </w:t>
      </w:r>
    </w:p>
    <w:p w14:paraId="6BFC311B" w14:textId="77777777" w:rsidR="00A07C03" w:rsidRDefault="00A07C03" w:rsidP="00A07C03">
      <w:pPr>
        <w:pStyle w:val="StandardWeb"/>
      </w:pPr>
      <w:r>
        <w:t>Gott Lob! dass ich von Herzen kann</w:t>
      </w:r>
      <w:r>
        <w:br/>
        <w:t xml:space="preserve">Das </w:t>
      </w:r>
      <w:proofErr w:type="spellStart"/>
      <w:r>
        <w:t>woll’n</w:t>
      </w:r>
      <w:proofErr w:type="spellEnd"/>
      <w:r>
        <w:t xml:space="preserve">, was Du gern </w:t>
      </w:r>
      <w:proofErr w:type="spellStart"/>
      <w:r>
        <w:t>hätt’st</w:t>
      </w:r>
      <w:proofErr w:type="spellEnd"/>
      <w:r>
        <w:t xml:space="preserve"> getan:</w:t>
      </w:r>
      <w:r>
        <w:br/>
        <w:t>Hilf aber, und verlass mich nicht,</w:t>
      </w:r>
      <w:r>
        <w:br/>
      </w:r>
      <w:proofErr w:type="spellStart"/>
      <w:r>
        <w:t>Damit’s</w:t>
      </w:r>
      <w:proofErr w:type="spellEnd"/>
      <w:r>
        <w:t xml:space="preserve"> Vollbringen nie gebricht. </w:t>
      </w:r>
    </w:p>
    <w:p w14:paraId="44F4BEC9" w14:textId="77777777" w:rsidR="00A07C03" w:rsidRDefault="00A07C03" w:rsidP="00A07C03">
      <w:pPr>
        <w:pStyle w:val="StandardWeb"/>
      </w:pPr>
      <w:r>
        <w:t>Mit Dir, HErr, Du herzlieber Gott,</w:t>
      </w:r>
      <w:r>
        <w:br/>
        <w:t>Taten tun, ist gewiss kein Spott;</w:t>
      </w:r>
      <w:r>
        <w:br/>
        <w:t>Mit Dir behalt‘ ich wohl das Feld</w:t>
      </w:r>
      <w:r>
        <w:br/>
        <w:t xml:space="preserve">Wider Sünd‘, Teufel, Tod und Welt. </w:t>
      </w:r>
    </w:p>
    <w:p w14:paraId="7C480719" w14:textId="77777777" w:rsidR="00A07C03" w:rsidRDefault="00A07C03" w:rsidP="00A07C03">
      <w:pPr>
        <w:pStyle w:val="StandardWeb"/>
      </w:pPr>
      <w:r>
        <w:rPr>
          <w:rStyle w:val="Hervorhebung"/>
        </w:rPr>
        <w:t>(1745.)</w:t>
      </w:r>
    </w:p>
    <w:p w14:paraId="4F0F8AF7" w14:textId="225308F0" w:rsidR="003E727B" w:rsidRDefault="003E727B" w:rsidP="003976FA">
      <w:pPr>
        <w:pStyle w:val="berschrift1"/>
      </w:pPr>
      <w:r>
        <w:t>O</w:t>
      </w:r>
    </w:p>
    <w:p w14:paraId="5A57EE20" w14:textId="4AF25E11" w:rsidR="003976FA" w:rsidRDefault="003976FA" w:rsidP="003976FA">
      <w:pPr>
        <w:pStyle w:val="berschrift1"/>
      </w:pPr>
      <w:r>
        <w:t xml:space="preserve">O </w:t>
      </w:r>
      <w:proofErr w:type="spellStart"/>
      <w:r>
        <w:t>anbetungswürd’ges</w:t>
      </w:r>
      <w:proofErr w:type="spellEnd"/>
      <w:r>
        <w:t xml:space="preserve"> Wesen</w:t>
      </w:r>
    </w:p>
    <w:p w14:paraId="7A573623" w14:textId="77777777" w:rsidR="003976FA" w:rsidRDefault="003976FA" w:rsidP="003976FA">
      <w:pPr>
        <w:pStyle w:val="StandardWeb"/>
      </w:pPr>
      <w:r>
        <w:t xml:space="preserve">O </w:t>
      </w:r>
      <w:proofErr w:type="spellStart"/>
      <w:r>
        <w:t>anbetungswürd’ges</w:t>
      </w:r>
      <w:proofErr w:type="spellEnd"/>
      <w:r>
        <w:t xml:space="preserve"> Wesen,</w:t>
      </w:r>
      <w:r>
        <w:br/>
        <w:t>Allen Kranken zum Genesen,</w:t>
      </w:r>
      <w:r>
        <w:br/>
        <w:t>Aller Angst zum Trost erlesen:</w:t>
      </w:r>
      <w:r>
        <w:br/>
        <w:t xml:space="preserve">Meine Augen </w:t>
      </w:r>
      <w:proofErr w:type="spellStart"/>
      <w:r>
        <w:t>seh’n</w:t>
      </w:r>
      <w:proofErr w:type="spellEnd"/>
      <w:r>
        <w:t xml:space="preserve"> auf Dich! </w:t>
      </w:r>
    </w:p>
    <w:p w14:paraId="7EC4C7DC" w14:textId="77777777" w:rsidR="003976FA" w:rsidRDefault="003976FA" w:rsidP="003976FA">
      <w:pPr>
        <w:pStyle w:val="StandardWeb"/>
      </w:pPr>
      <w:r>
        <w:t>HErr der himmlischen Naturen,</w:t>
      </w:r>
      <w:r>
        <w:br/>
        <w:t>HErr der menschlichen Naturen,</w:t>
      </w:r>
      <w:r>
        <w:br/>
        <w:t>HErr von allen Kreaturen,</w:t>
      </w:r>
      <w:r>
        <w:br/>
        <w:t xml:space="preserve">Aber auch mein lieber HErr: </w:t>
      </w:r>
    </w:p>
    <w:p w14:paraId="5E343988" w14:textId="77777777" w:rsidR="003976FA" w:rsidRDefault="003976FA" w:rsidP="003976FA">
      <w:pPr>
        <w:pStyle w:val="StandardWeb"/>
      </w:pPr>
      <w:r>
        <w:t>Deine Hand ist immer rege,</w:t>
      </w:r>
      <w:r>
        <w:br/>
        <w:t>Aber Deine Stundenschläge</w:t>
      </w:r>
      <w:r>
        <w:br/>
        <w:t>Richten sich doch allewege</w:t>
      </w:r>
      <w:r>
        <w:br/>
        <w:t xml:space="preserve">Nach dem vorbestimmten Nu. </w:t>
      </w:r>
    </w:p>
    <w:p w14:paraId="149004EE" w14:textId="77777777" w:rsidR="003976FA" w:rsidRDefault="003976FA" w:rsidP="003976FA">
      <w:pPr>
        <w:pStyle w:val="StandardWeb"/>
      </w:pPr>
      <w:r>
        <w:t>Ohne Deine Huld zu spüren,</w:t>
      </w:r>
      <w:r>
        <w:br/>
        <w:t>Ohne Deines Geistes Rühren</w:t>
      </w:r>
      <w:r>
        <w:br/>
        <w:t>Kann sich Niemand selig führen;</w:t>
      </w:r>
      <w:r>
        <w:br/>
        <w:t xml:space="preserve">Ohne Dich gelinget Nichts. </w:t>
      </w:r>
    </w:p>
    <w:p w14:paraId="7419CEDD" w14:textId="77777777" w:rsidR="003976FA" w:rsidRDefault="003976FA" w:rsidP="003976FA">
      <w:pPr>
        <w:pStyle w:val="StandardWeb"/>
      </w:pPr>
      <w:r>
        <w:t>Darum lehr‘ uns stille werden</w:t>
      </w:r>
      <w:r>
        <w:br/>
        <w:t>In den Sinnen und Gebärden!</w:t>
      </w:r>
      <w:r>
        <w:br/>
        <w:t>Dies erspart auf Meer und Erden</w:t>
      </w:r>
      <w:r>
        <w:br/>
        <w:t>Uns viel tausend Sorg‘ und Not.</w:t>
      </w:r>
    </w:p>
    <w:p w14:paraId="1D21DB2A" w14:textId="77777777" w:rsidR="003976FA" w:rsidRDefault="003976FA" w:rsidP="003976FA">
      <w:pPr>
        <w:pStyle w:val="StandardWeb"/>
      </w:pPr>
      <w:r>
        <w:t>Haben wir uns Dir verpfändet,</w:t>
      </w:r>
      <w:r>
        <w:br/>
        <w:t>Und nicht von Dir abgewendet,</w:t>
      </w:r>
      <w:r>
        <w:br/>
      </w:r>
      <w:r>
        <w:lastRenderedPageBreak/>
        <w:t>So wird Alles wohl vollendet,</w:t>
      </w:r>
      <w:r>
        <w:br/>
        <w:t>Früher, später, das ist gleich!</w:t>
      </w:r>
    </w:p>
    <w:p w14:paraId="36E19CDF" w14:textId="77777777" w:rsidR="003976FA" w:rsidRPr="003976FA" w:rsidRDefault="003976FA" w:rsidP="003976FA">
      <w:pPr>
        <w:pStyle w:val="StandardWeb"/>
        <w:rPr>
          <w:i/>
        </w:rPr>
      </w:pPr>
      <w:r w:rsidRPr="003976FA">
        <w:rPr>
          <w:i/>
        </w:rPr>
        <w:t>(2. Febr. 1729.)</w:t>
      </w:r>
    </w:p>
    <w:p w14:paraId="3709438C" w14:textId="77777777" w:rsidR="003976FA" w:rsidRDefault="003976FA" w:rsidP="003976FA">
      <w:pPr>
        <w:pStyle w:val="berschrift1"/>
      </w:pPr>
      <w:r>
        <w:t xml:space="preserve">O Leib, für unsre </w:t>
      </w:r>
      <w:proofErr w:type="spellStart"/>
      <w:r>
        <w:t>Sündlichkeit</w:t>
      </w:r>
      <w:proofErr w:type="spellEnd"/>
    </w:p>
    <w:p w14:paraId="7971264D" w14:textId="77777777" w:rsidR="003976FA" w:rsidRDefault="003976FA" w:rsidP="003976FA">
      <w:pPr>
        <w:pStyle w:val="StandardWeb"/>
      </w:pPr>
      <w:r>
        <w:t xml:space="preserve">O Leib, für unsre </w:t>
      </w:r>
      <w:proofErr w:type="spellStart"/>
      <w:r>
        <w:t>Sündlichkeit</w:t>
      </w:r>
      <w:proofErr w:type="spellEnd"/>
      <w:r>
        <w:br/>
        <w:t>Am Kreuze aufgehangen;</w:t>
      </w:r>
      <w:r>
        <w:br/>
        <w:t xml:space="preserve">O Seele, durch den </w:t>
      </w:r>
      <w:proofErr w:type="spellStart"/>
      <w:r>
        <w:t>blut’gen</w:t>
      </w:r>
      <w:proofErr w:type="spellEnd"/>
      <w:r>
        <w:t xml:space="preserve"> Streit</w:t>
      </w:r>
      <w:r>
        <w:br/>
      </w:r>
      <w:proofErr w:type="spellStart"/>
      <w:r>
        <w:t>In’s</w:t>
      </w:r>
      <w:proofErr w:type="spellEnd"/>
      <w:r>
        <w:t xml:space="preserve"> Heiligtum gegangen! </w:t>
      </w:r>
    </w:p>
    <w:p w14:paraId="04D74D04" w14:textId="77777777" w:rsidR="003976FA" w:rsidRDefault="003976FA" w:rsidP="003976FA">
      <w:pPr>
        <w:pStyle w:val="StandardWeb"/>
      </w:pPr>
      <w:r>
        <w:t>Hier schickt sich Deine Jüngerschaft,</w:t>
      </w:r>
      <w:r>
        <w:br/>
        <w:t>Zu essen und zu trinken,</w:t>
      </w:r>
      <w:r>
        <w:br/>
        <w:t>In’s Meer der Gotteslieb‘ und Kraft</w:t>
      </w:r>
      <w:r>
        <w:br/>
        <w:t xml:space="preserve">Anbetend hinzusinken. </w:t>
      </w:r>
    </w:p>
    <w:p w14:paraId="52B23B70" w14:textId="77777777" w:rsidR="003976FA" w:rsidRDefault="003976FA" w:rsidP="003976FA">
      <w:pPr>
        <w:pStyle w:val="StandardWeb"/>
      </w:pPr>
      <w:r>
        <w:t xml:space="preserve">Wird die </w:t>
      </w:r>
      <w:proofErr w:type="spellStart"/>
      <w:r>
        <w:t>Gemeine</w:t>
      </w:r>
      <w:proofErr w:type="spellEnd"/>
      <w:r>
        <w:t xml:space="preserve"> nicht gestillt</w:t>
      </w:r>
      <w:r>
        <w:br/>
        <w:t>Aus Deinem Heiligtume?</w:t>
      </w:r>
      <w:r>
        <w:br/>
        <w:t>Sie lebt ja, weil es leben gilt</w:t>
      </w:r>
      <w:r>
        <w:br/>
        <w:t xml:space="preserve">Nur ihrem HErrn zum Ruhme! </w:t>
      </w:r>
    </w:p>
    <w:p w14:paraId="1A9F1F3E" w14:textId="77777777" w:rsidR="003976FA" w:rsidRDefault="003976FA" w:rsidP="003976FA">
      <w:pPr>
        <w:pStyle w:val="StandardWeb"/>
      </w:pPr>
      <w:r>
        <w:t xml:space="preserve">Führ‘ sie zum </w:t>
      </w:r>
      <w:proofErr w:type="spellStart"/>
      <w:r>
        <w:t>Streitermahl</w:t>
      </w:r>
      <w:proofErr w:type="spellEnd"/>
      <w:r>
        <w:t xml:space="preserve"> herein</w:t>
      </w:r>
      <w:r>
        <w:br/>
        <w:t>Und heil in diesen Stunden</w:t>
      </w:r>
      <w:r>
        <w:br/>
        <w:t>Ihr Innerstes, Seel‘ und Gebein</w:t>
      </w:r>
      <w:r>
        <w:br/>
        <w:t xml:space="preserve">Durch Deine Todeswunden! </w:t>
      </w:r>
    </w:p>
    <w:p w14:paraId="657E420C" w14:textId="77777777" w:rsidR="003976FA" w:rsidRDefault="003976FA" w:rsidP="003976FA">
      <w:pPr>
        <w:pStyle w:val="StandardWeb"/>
      </w:pPr>
      <w:r>
        <w:t>O dass der wahre Heldenmut</w:t>
      </w:r>
      <w:r>
        <w:br/>
        <w:t xml:space="preserve">Des </w:t>
      </w:r>
      <w:proofErr w:type="spellStart"/>
      <w:r>
        <w:t>Zeugengeist’s</w:t>
      </w:r>
      <w:proofErr w:type="spellEnd"/>
      <w:r>
        <w:t xml:space="preserve"> auf Erden</w:t>
      </w:r>
      <w:r>
        <w:br/>
        <w:t>In unser Aller Pilgerblut</w:t>
      </w:r>
      <w:r>
        <w:br/>
        <w:t xml:space="preserve">Möcht ausgegossen werden! </w:t>
      </w:r>
    </w:p>
    <w:p w14:paraId="37B8ACDD" w14:textId="77777777" w:rsidR="003976FA" w:rsidRDefault="003976FA" w:rsidP="003976FA">
      <w:pPr>
        <w:pStyle w:val="StandardWeb"/>
      </w:pPr>
      <w:r>
        <w:t>Wir schwören Dir die Herzlichkeit,</w:t>
      </w:r>
      <w:r>
        <w:br/>
        <w:t>Die Blutsverwandte fühlen,</w:t>
      </w:r>
      <w:r>
        <w:br/>
        <w:t>Und wollen unsre Lebenszeit</w:t>
      </w:r>
      <w:r>
        <w:br/>
        <w:t xml:space="preserve">Dir dienen und Dir spielen. </w:t>
      </w:r>
    </w:p>
    <w:p w14:paraId="42CC6058" w14:textId="77777777" w:rsidR="003976FA" w:rsidRPr="00EA2908" w:rsidRDefault="003976FA" w:rsidP="003976FA">
      <w:pPr>
        <w:pStyle w:val="StandardWeb"/>
        <w:rPr>
          <w:i/>
        </w:rPr>
      </w:pPr>
      <w:r w:rsidRPr="00EA2908">
        <w:rPr>
          <w:i/>
        </w:rPr>
        <w:t>(1735.)</w:t>
      </w:r>
    </w:p>
    <w:p w14:paraId="2EA7D773" w14:textId="77777777" w:rsidR="00EB71C2" w:rsidRDefault="00EB71C2" w:rsidP="00EB71C2">
      <w:pPr>
        <w:pStyle w:val="berschrift1"/>
      </w:pPr>
      <w:r>
        <w:t xml:space="preserve">O Sonne! die aufs </w:t>
      </w:r>
      <w:proofErr w:type="spellStart"/>
      <w:r>
        <w:t>Nied’re</w:t>
      </w:r>
      <w:proofErr w:type="spellEnd"/>
      <w:r>
        <w:t xml:space="preserve"> sieht</w:t>
      </w:r>
    </w:p>
    <w:p w14:paraId="7801229A" w14:textId="203E9C0F" w:rsidR="00EB71C2" w:rsidRDefault="00EB71C2" w:rsidP="00EB71C2">
      <w:pPr>
        <w:pStyle w:val="StandardWeb"/>
      </w:pPr>
      <w:r>
        <w:t xml:space="preserve">O Sonne! die aufs </w:t>
      </w:r>
      <w:proofErr w:type="spellStart"/>
      <w:r>
        <w:t>Nied’re</w:t>
      </w:r>
      <w:proofErr w:type="spellEnd"/>
      <w:r>
        <w:t xml:space="preserve"> sieht:</w:t>
      </w:r>
      <w:r>
        <w:br/>
        <w:t>Da singt ein armer Staub,</w:t>
      </w:r>
      <w:r>
        <w:br/>
        <w:t>Den Deine Kraft allmächtig zieht</w:t>
      </w:r>
      <w:r w:rsidR="00E123C5">
        <w:rPr>
          <w:rStyle w:val="Funotenzeichen"/>
        </w:rPr>
        <w:footnoteReference w:id="20"/>
      </w:r>
      <w:r>
        <w:t xml:space="preserve">: </w:t>
      </w:r>
      <w:r>
        <w:br/>
        <w:t>„Ich rede, denn ich glaub‘!“</w:t>
      </w:r>
    </w:p>
    <w:p w14:paraId="5E996741" w14:textId="77777777" w:rsidR="00EB71C2" w:rsidRDefault="00EB71C2" w:rsidP="00EB71C2">
      <w:pPr>
        <w:pStyle w:val="StandardWeb"/>
      </w:pPr>
      <w:r>
        <w:t>Zuerst gesteh‘ ich ohne Scheu,</w:t>
      </w:r>
      <w:r>
        <w:br/>
        <w:t>Jedoch nicht ohne Scham,</w:t>
      </w:r>
      <w:r>
        <w:br/>
      </w:r>
      <w:r>
        <w:lastRenderedPageBreak/>
        <w:t>Dass ich vom Licht ergriffen sei,</w:t>
      </w:r>
      <w:r>
        <w:br/>
        <w:t xml:space="preserve">Das auf die Erde kam. </w:t>
      </w:r>
    </w:p>
    <w:p w14:paraId="3E1B0573" w14:textId="77777777" w:rsidR="00EB71C2" w:rsidRDefault="00EB71C2" w:rsidP="00EB71C2">
      <w:pPr>
        <w:pStyle w:val="StandardWeb"/>
      </w:pPr>
      <w:r>
        <w:t>Ich weiß die angenehme Zeit,</w:t>
      </w:r>
      <w:r>
        <w:br/>
        <w:t>Da mir die Gnad‘ erschien;</w:t>
      </w:r>
      <w:r>
        <w:br/>
        <w:t>Da Jesus rief, war ich bereit,</w:t>
      </w:r>
      <w:r>
        <w:br/>
        <w:t xml:space="preserve">Mit diesem Mann zu </w:t>
      </w:r>
      <w:proofErr w:type="spellStart"/>
      <w:r>
        <w:t>zieh’n</w:t>
      </w:r>
      <w:proofErr w:type="spellEnd"/>
      <w:r>
        <w:t xml:space="preserve">. </w:t>
      </w:r>
    </w:p>
    <w:p w14:paraId="2DACE8A4" w14:textId="77777777" w:rsidR="00EB71C2" w:rsidRDefault="00EB71C2" w:rsidP="00EB71C2">
      <w:pPr>
        <w:pStyle w:val="StandardWeb"/>
      </w:pPr>
      <w:r>
        <w:t>Doch, wie es zu geschehen pflegt,</w:t>
      </w:r>
      <w:r>
        <w:br/>
        <w:t>Die Seele macht sich schwer,</w:t>
      </w:r>
      <w:r>
        <w:br/>
        <w:t>Wenn Er sie auf die Achseln legt:</w:t>
      </w:r>
      <w:r>
        <w:br/>
        <w:t xml:space="preserve">So ging’s hier eben her. </w:t>
      </w:r>
    </w:p>
    <w:p w14:paraId="5D65A994" w14:textId="77777777" w:rsidR="00EB71C2" w:rsidRDefault="00EB71C2" w:rsidP="00EB71C2">
      <w:pPr>
        <w:pStyle w:val="StandardWeb"/>
      </w:pPr>
      <w:r>
        <w:t>Der Heiland nahm mich, wie ich war,</w:t>
      </w:r>
      <w:r>
        <w:br/>
        <w:t>Als einen toten Mann,</w:t>
      </w:r>
      <w:r>
        <w:br/>
        <w:t xml:space="preserve">Bei meiner Seele </w:t>
      </w:r>
      <w:proofErr w:type="spellStart"/>
      <w:r>
        <w:t>Tod’sgefahr</w:t>
      </w:r>
      <w:proofErr w:type="spellEnd"/>
      <w:r>
        <w:br/>
        <w:t xml:space="preserve">Zu Seiner </w:t>
      </w:r>
      <w:proofErr w:type="spellStart"/>
      <w:r>
        <w:t>Pflegung</w:t>
      </w:r>
      <w:proofErr w:type="spellEnd"/>
      <w:r>
        <w:t xml:space="preserve"> an. </w:t>
      </w:r>
    </w:p>
    <w:p w14:paraId="20276FFB" w14:textId="77777777" w:rsidR="00EB71C2" w:rsidRDefault="00EB71C2" w:rsidP="00EB71C2">
      <w:pPr>
        <w:pStyle w:val="StandardWeb"/>
      </w:pPr>
      <w:r>
        <w:t>Ich bat um Hilfe; da Er nun</w:t>
      </w:r>
      <w:r>
        <w:br/>
        <w:t>Mit Seiner Hilfe kam:</w:t>
      </w:r>
      <w:r>
        <w:br/>
        <w:t xml:space="preserve">So scheute ich das </w:t>
      </w:r>
      <w:proofErr w:type="spellStart"/>
      <w:r>
        <w:t>Wehetun</w:t>
      </w:r>
      <w:proofErr w:type="spellEnd"/>
      <w:r>
        <w:t>,</w:t>
      </w:r>
      <w:r>
        <w:br/>
        <w:t xml:space="preserve">Und war den Mitteln gram. </w:t>
      </w:r>
    </w:p>
    <w:p w14:paraId="23FFA22A" w14:textId="77777777" w:rsidR="00EB71C2" w:rsidRDefault="00EB71C2" w:rsidP="00EB71C2">
      <w:pPr>
        <w:pStyle w:val="StandardWeb"/>
      </w:pPr>
      <w:r>
        <w:t>So müht sich unser HErr mit mir</w:t>
      </w:r>
      <w:r>
        <w:br/>
        <w:t>Nun schon gar lange Zeit:</w:t>
      </w:r>
      <w:r>
        <w:br/>
        <w:t>Und hat noch wenig Ehr‘ und Zier</w:t>
      </w:r>
      <w:r>
        <w:br/>
        <w:t xml:space="preserve">Für Seine Emsigkeit. </w:t>
      </w:r>
    </w:p>
    <w:p w14:paraId="20FCDEA8" w14:textId="77777777" w:rsidR="00EB71C2" w:rsidRDefault="00EB71C2" w:rsidP="00EB71C2">
      <w:pPr>
        <w:pStyle w:val="StandardWeb"/>
      </w:pPr>
      <w:r>
        <w:t>Ihr Töchter Salems! seht mich an,</w:t>
      </w:r>
      <w:r>
        <w:br/>
        <w:t>Ob ich Gespielin sei?</w:t>
      </w:r>
      <w:r>
        <w:br/>
        <w:t>Nun ist mein Schleier weggetan,</w:t>
      </w:r>
      <w:r>
        <w:br/>
        <w:t xml:space="preserve">Nun ist das Herze frei! </w:t>
      </w:r>
    </w:p>
    <w:p w14:paraId="1FF68BC1" w14:textId="77777777" w:rsidR="00EB71C2" w:rsidRDefault="00EB71C2" w:rsidP="00EB71C2">
      <w:pPr>
        <w:pStyle w:val="StandardWeb"/>
      </w:pPr>
      <w:r>
        <w:t>Ach, helft mir bitten, was ihr könnt,</w:t>
      </w:r>
      <w:r>
        <w:br/>
        <w:t>Ihr Freunde, helfet mir!</w:t>
      </w:r>
      <w:r>
        <w:br/>
        <w:t>Dass, da mein Herz von Jesu brennt,</w:t>
      </w:r>
      <w:r>
        <w:br/>
        <w:t xml:space="preserve">Mein Tun die Lehre zier‘. </w:t>
      </w:r>
    </w:p>
    <w:p w14:paraId="505C31D8" w14:textId="77777777" w:rsidR="00EB71C2" w:rsidRDefault="00EB71C2" w:rsidP="00EB71C2">
      <w:pPr>
        <w:pStyle w:val="StandardWeb"/>
      </w:pPr>
      <w:r>
        <w:t>Was hör‘ ich? Stimmen aus dem Chor,</w:t>
      </w:r>
      <w:r>
        <w:br/>
        <w:t>Da Christus herrscht und ruht:</w:t>
      </w:r>
      <w:r>
        <w:br/>
        <w:t>Sie singen mir gar lieblich vor:</w:t>
      </w:r>
      <w:r>
        <w:br/>
        <w:t xml:space="preserve">„Auf, Seele, wohlgemut! </w:t>
      </w:r>
    </w:p>
    <w:p w14:paraId="7BF1174A" w14:textId="77777777" w:rsidR="00EB71C2" w:rsidRDefault="00EB71C2" w:rsidP="00EB71C2">
      <w:pPr>
        <w:pStyle w:val="StandardWeb"/>
      </w:pPr>
      <w:r>
        <w:t>Der König, unser Seelenfreund,</w:t>
      </w:r>
      <w:r>
        <w:br/>
        <w:t>Hat einen solchen Trieb,</w:t>
      </w:r>
      <w:r>
        <w:br/>
        <w:t>Der’s redlich mit uns Allen meint,</w:t>
      </w:r>
      <w:r>
        <w:br/>
        <w:t xml:space="preserve">Und hat dich herzlich lieb! </w:t>
      </w:r>
    </w:p>
    <w:p w14:paraId="6B175A55" w14:textId="77777777" w:rsidR="00EB71C2" w:rsidRDefault="00EB71C2" w:rsidP="00EB71C2">
      <w:pPr>
        <w:pStyle w:val="StandardWeb"/>
      </w:pPr>
      <w:r>
        <w:t>So lange man auf Erden ist,</w:t>
      </w:r>
      <w:r>
        <w:br/>
        <w:t>So lange wird gebaut:</w:t>
      </w:r>
      <w:r>
        <w:br/>
      </w:r>
      <w:r>
        <w:lastRenderedPageBreak/>
        <w:t>Zuletzt kriegt dennoch Jesus Christ</w:t>
      </w:r>
      <w:r>
        <w:br/>
        <w:t xml:space="preserve">Ein reines Herz zur Braut! </w:t>
      </w:r>
    </w:p>
    <w:p w14:paraId="79F150CF" w14:textId="77777777" w:rsidR="00EB71C2" w:rsidRDefault="00EB71C2" w:rsidP="00EB71C2">
      <w:pPr>
        <w:pStyle w:val="StandardWeb"/>
      </w:pPr>
      <w:r>
        <w:t>Nur merke dir, mein Herz, dies Wort:</w:t>
      </w:r>
      <w:r>
        <w:br/>
        <w:t>Wenn Jesus winkt, so geh‘;</w:t>
      </w:r>
      <w:r>
        <w:br/>
        <w:t>Wenn Jesus zieht, so eile fort;</w:t>
      </w:r>
      <w:r>
        <w:br/>
        <w:t xml:space="preserve">Wenn Jesus hält, so steh‘! </w:t>
      </w:r>
    </w:p>
    <w:p w14:paraId="39B5FEA0" w14:textId="77777777" w:rsidR="00EB71C2" w:rsidRDefault="00EB71C2" w:rsidP="00EB71C2">
      <w:pPr>
        <w:pStyle w:val="StandardWeb"/>
      </w:pPr>
      <w:r>
        <w:t>Wenn Er dich lobet, beuge dich;</w:t>
      </w:r>
      <w:r>
        <w:br/>
        <w:t>Wenn Er dich liebt, so ruh‘:</w:t>
      </w:r>
      <w:r>
        <w:br/>
        <w:t>Wenn Er dich aber schilt, so sprich:</w:t>
      </w:r>
      <w:r>
        <w:br/>
        <w:t xml:space="preserve">Ich brauch’s, HErr, schlage zu! </w:t>
      </w:r>
    </w:p>
    <w:p w14:paraId="15F6097C" w14:textId="77777777" w:rsidR="00EB71C2" w:rsidRDefault="00EB71C2" w:rsidP="00EB71C2">
      <w:pPr>
        <w:pStyle w:val="StandardWeb"/>
      </w:pPr>
      <w:r>
        <w:t>Wenn Jesus Seine Gnadenzeit</w:t>
      </w:r>
      <w:r>
        <w:br/>
        <w:t>Bald hie, bald da verklärt:</w:t>
      </w:r>
      <w:r>
        <w:br/>
        <w:t>So freu‘ dich der Barmherzigkeit,</w:t>
      </w:r>
      <w:r>
        <w:br/>
        <w:t xml:space="preserve">Die Andern widerfährt! </w:t>
      </w:r>
    </w:p>
    <w:p w14:paraId="1AD686DB" w14:textId="77777777" w:rsidR="00EB71C2" w:rsidRDefault="00EB71C2" w:rsidP="00EB71C2">
      <w:pPr>
        <w:pStyle w:val="StandardWeb"/>
      </w:pPr>
      <w:r>
        <w:t>Wenn er dich aber brauchen will,</w:t>
      </w:r>
      <w:r>
        <w:br/>
        <w:t>So steig‘ in Kraft empor!</w:t>
      </w:r>
      <w:r>
        <w:br/>
        <w:t>Wird dein getreuer Führer still,</w:t>
      </w:r>
      <w:r>
        <w:br/>
        <w:t xml:space="preserve">So nimm du auch Nichts vor. </w:t>
      </w:r>
    </w:p>
    <w:p w14:paraId="33004ADD" w14:textId="77777777" w:rsidR="00EB71C2" w:rsidRDefault="00EB71C2" w:rsidP="00EB71C2">
      <w:pPr>
        <w:pStyle w:val="StandardWeb"/>
      </w:pPr>
      <w:r>
        <w:t>Kurz: dein und unser Aller Herz</w:t>
      </w:r>
      <w:r>
        <w:br/>
        <w:t>Sei von dem Tage an</w:t>
      </w:r>
      <w:r>
        <w:br/>
        <w:t>Bei Schmach, bei Mangel und bei Schmerz</w:t>
      </w:r>
      <w:r>
        <w:br/>
        <w:t>Dem Lamme zugetan!“</w:t>
      </w:r>
    </w:p>
    <w:p w14:paraId="2D44C8D1" w14:textId="77777777" w:rsidR="00EB71C2" w:rsidRDefault="00EB71C2" w:rsidP="00EB71C2">
      <w:pPr>
        <w:pStyle w:val="StandardWeb"/>
      </w:pPr>
      <w:r>
        <w:t>Gelobet sei der Liebesbund!</w:t>
      </w:r>
      <w:r>
        <w:br/>
        <w:t>Der stürze Babel hin,</w:t>
      </w:r>
      <w:r>
        <w:br/>
        <w:t>Und brauche unsern Geist und Mund</w:t>
      </w:r>
      <w:r>
        <w:br/>
        <w:t xml:space="preserve">Der Einfalt zum Gewinn. </w:t>
      </w:r>
    </w:p>
    <w:p w14:paraId="42D8CD2C" w14:textId="77777777" w:rsidR="00EB71C2" w:rsidRPr="00EB71C2" w:rsidRDefault="00EB71C2" w:rsidP="00EB71C2">
      <w:pPr>
        <w:pStyle w:val="StandardWeb"/>
        <w:rPr>
          <w:i/>
        </w:rPr>
      </w:pPr>
      <w:r w:rsidRPr="00EB71C2">
        <w:rPr>
          <w:i/>
        </w:rPr>
        <w:t>(1727.)</w:t>
      </w:r>
    </w:p>
    <w:p w14:paraId="7F89E833" w14:textId="77777777" w:rsidR="003976FA" w:rsidRDefault="003976FA" w:rsidP="003976FA">
      <w:pPr>
        <w:pStyle w:val="berschrift1"/>
      </w:pPr>
      <w:r>
        <w:t>O was für ein Gnadengrund</w:t>
      </w:r>
    </w:p>
    <w:p w14:paraId="689DE96E" w14:textId="77777777" w:rsidR="003976FA" w:rsidRDefault="003976FA" w:rsidP="003976FA">
      <w:pPr>
        <w:pStyle w:val="StandardWeb"/>
      </w:pPr>
      <w:r>
        <w:t>O was für ein Gnadengrund</w:t>
      </w:r>
      <w:r>
        <w:br/>
        <w:t>Liegt im Lieben!</w:t>
      </w:r>
      <w:r>
        <w:br/>
        <w:t>O was für ein heil’ger Bund</w:t>
      </w:r>
      <w:r>
        <w:br/>
        <w:t>Lässt sich üben!</w:t>
      </w:r>
      <w:r>
        <w:br/>
        <w:t>Ohne Liebe lebt man nicht;</w:t>
      </w:r>
      <w:r>
        <w:br/>
        <w:t>Der nur grünet,</w:t>
      </w:r>
      <w:r>
        <w:br/>
        <w:t xml:space="preserve">Wer der Liebe dienet. </w:t>
      </w:r>
    </w:p>
    <w:p w14:paraId="0D111960" w14:textId="77777777" w:rsidR="003976FA" w:rsidRDefault="003976FA" w:rsidP="003976FA">
      <w:pPr>
        <w:pStyle w:val="StandardWeb"/>
      </w:pPr>
      <w:proofErr w:type="spellStart"/>
      <w:r>
        <w:t>Über’m</w:t>
      </w:r>
      <w:proofErr w:type="spellEnd"/>
      <w:r>
        <w:t xml:space="preserve"> Lieben wird die Last</w:t>
      </w:r>
      <w:r>
        <w:br/>
        <w:t>Auf dem Rücken,</w:t>
      </w:r>
      <w:r>
        <w:br/>
        <w:t>Welche unsre Schwachheit fast</w:t>
      </w:r>
      <w:r>
        <w:br/>
        <w:t>Möcht‘ erdrücken,</w:t>
      </w:r>
      <w:r>
        <w:br/>
        <w:t>Wie ein leichtes Federchen;</w:t>
      </w:r>
      <w:r>
        <w:br/>
      </w:r>
      <w:r>
        <w:lastRenderedPageBreak/>
        <w:t>Man kann fragen:</w:t>
      </w:r>
      <w:r>
        <w:br/>
        <w:t xml:space="preserve">Gibt’s noch was zu tragen? </w:t>
      </w:r>
    </w:p>
    <w:p w14:paraId="64072761" w14:textId="77777777" w:rsidR="003976FA" w:rsidRDefault="003976FA" w:rsidP="003976FA">
      <w:pPr>
        <w:pStyle w:val="StandardWeb"/>
      </w:pPr>
      <w:r>
        <w:t>Wohin geht der Liebe Lauf?</w:t>
      </w:r>
      <w:r>
        <w:br/>
        <w:t>Nicht nach Schatten:</w:t>
      </w:r>
      <w:r>
        <w:br/>
        <w:t>Sie sucht keine Blumen auf</w:t>
      </w:r>
      <w:r>
        <w:br/>
        <w:t>Grünen Matten,</w:t>
      </w:r>
      <w:r>
        <w:br/>
        <w:t>Noch beschauet sie sich gern</w:t>
      </w:r>
      <w:r>
        <w:br/>
        <w:t>In den Bächen,</w:t>
      </w:r>
      <w:r>
        <w:br/>
        <w:t xml:space="preserve">Oder hört sich sprechen. </w:t>
      </w:r>
    </w:p>
    <w:p w14:paraId="017E943A" w14:textId="77777777" w:rsidR="003976FA" w:rsidRDefault="003976FA" w:rsidP="003976FA">
      <w:pPr>
        <w:pStyle w:val="StandardWeb"/>
      </w:pPr>
      <w:r>
        <w:t>Aber so sieht’s Lieben aus:</w:t>
      </w:r>
      <w:r>
        <w:br/>
        <w:t>Wunderhände</w:t>
      </w:r>
      <w:r>
        <w:br/>
        <w:t xml:space="preserve">Führen in ein </w:t>
      </w:r>
      <w:proofErr w:type="spellStart"/>
      <w:r>
        <w:t>Ruhehaus</w:t>
      </w:r>
      <w:proofErr w:type="spellEnd"/>
      <w:r>
        <w:br/>
        <w:t xml:space="preserve">So </w:t>
      </w:r>
      <w:proofErr w:type="spellStart"/>
      <w:r>
        <w:t>behende</w:t>
      </w:r>
      <w:proofErr w:type="spellEnd"/>
      <w:r>
        <w:t>,</w:t>
      </w:r>
      <w:r>
        <w:br/>
        <w:t>Und so lieblich, dass man noch</w:t>
      </w:r>
      <w:r>
        <w:br/>
        <w:t>Keins gehöret,</w:t>
      </w:r>
      <w:r>
        <w:br/>
        <w:t xml:space="preserve">Das heraus begehret. </w:t>
      </w:r>
    </w:p>
    <w:p w14:paraId="70091C55" w14:textId="77777777" w:rsidR="003976FA" w:rsidRDefault="003976FA" w:rsidP="003976FA">
      <w:pPr>
        <w:pStyle w:val="StandardWeb"/>
      </w:pPr>
      <w:r>
        <w:t>Wenn man sich an Jesum Christ</w:t>
      </w:r>
      <w:r>
        <w:br/>
        <w:t xml:space="preserve">Ganz </w:t>
      </w:r>
      <w:proofErr w:type="spellStart"/>
      <w:r>
        <w:t>ergibet</w:t>
      </w:r>
      <w:proofErr w:type="spellEnd"/>
      <w:r>
        <w:t>,</w:t>
      </w:r>
      <w:r>
        <w:br/>
        <w:t>Und gesinnt wird, wie Er ist,</w:t>
      </w:r>
      <w:r>
        <w:br/>
        <w:t>Den man liebet,</w:t>
      </w:r>
      <w:r>
        <w:br/>
        <w:t>Tut man denn die Liebe treibt</w:t>
      </w:r>
      <w:r>
        <w:br/>
        <w:t>Feste Tritte</w:t>
      </w:r>
      <w:r>
        <w:br/>
        <w:t xml:space="preserve">und gerade Schritte. </w:t>
      </w:r>
    </w:p>
    <w:p w14:paraId="2890C99D" w14:textId="77777777" w:rsidR="003976FA" w:rsidRDefault="003976FA" w:rsidP="003976FA">
      <w:pPr>
        <w:pStyle w:val="StandardWeb"/>
      </w:pPr>
      <w:r>
        <w:t>Da ist Leib und Sinn und Mut</w:t>
      </w:r>
      <w:r>
        <w:br/>
        <w:t>Voller Gnaden;</w:t>
      </w:r>
      <w:r>
        <w:br/>
        <w:t>Da geht alle Arbeit gut,</w:t>
      </w:r>
      <w:r>
        <w:br/>
        <w:t>Ohne Schaden;</w:t>
      </w:r>
      <w:r>
        <w:br/>
      </w:r>
      <w:proofErr w:type="spellStart"/>
      <w:r>
        <w:t>Seh’n</w:t>
      </w:r>
      <w:proofErr w:type="spellEnd"/>
      <w:r>
        <w:t xml:space="preserve"> sich Gleichgesinnte an:</w:t>
      </w:r>
      <w:r>
        <w:br/>
        <w:t>Das belebet,</w:t>
      </w:r>
      <w:r>
        <w:br/>
        <w:t xml:space="preserve">Beuget und erhebet! </w:t>
      </w:r>
    </w:p>
    <w:p w14:paraId="55935E3B" w14:textId="77777777" w:rsidR="003976FA" w:rsidRDefault="003976FA" w:rsidP="003976FA">
      <w:pPr>
        <w:pStyle w:val="StandardWeb"/>
      </w:pPr>
      <w:r>
        <w:t>Du, der Seine Jüngerschar</w:t>
      </w:r>
      <w:r>
        <w:br/>
        <w:t>Lieben lehrte,</w:t>
      </w:r>
      <w:r>
        <w:br/>
        <w:t>Und dies Feuer immerdar</w:t>
      </w:r>
      <w:r>
        <w:br/>
        <w:t>Segnend nährte,</w:t>
      </w:r>
      <w:r>
        <w:br/>
        <w:t>Unsre Seelen öffnen sich:</w:t>
      </w:r>
      <w:r>
        <w:br/>
        <w:t>Schenk‘ uns Triebe</w:t>
      </w:r>
      <w:r>
        <w:br/>
        <w:t xml:space="preserve">Deiner Jesusliebe. </w:t>
      </w:r>
    </w:p>
    <w:p w14:paraId="1192E13E" w14:textId="77777777" w:rsidR="003976FA" w:rsidRPr="003976FA" w:rsidRDefault="003976FA" w:rsidP="003976FA">
      <w:pPr>
        <w:pStyle w:val="StandardWeb"/>
        <w:rPr>
          <w:i/>
        </w:rPr>
      </w:pPr>
      <w:r w:rsidRPr="003976FA">
        <w:rPr>
          <w:i/>
        </w:rPr>
        <w:t>(2. Juli 1732.)</w:t>
      </w:r>
    </w:p>
    <w:p w14:paraId="6FFDB4D6" w14:textId="730F72CB" w:rsidR="003E727B" w:rsidRDefault="003E727B" w:rsidP="00EB71C2">
      <w:pPr>
        <w:pStyle w:val="berschrift1"/>
      </w:pPr>
      <w:r>
        <w:t>R</w:t>
      </w:r>
    </w:p>
    <w:p w14:paraId="62385BA1" w14:textId="77777777" w:rsidR="003C0074" w:rsidRDefault="003C0074" w:rsidP="003C0074">
      <w:pPr>
        <w:pStyle w:val="berschrift1"/>
      </w:pPr>
      <w:r>
        <w:t>Rat, Kraft und Held und Wunderbar!</w:t>
      </w:r>
    </w:p>
    <w:p w14:paraId="27202760" w14:textId="77777777" w:rsidR="003C0074" w:rsidRDefault="003C0074" w:rsidP="003C0074">
      <w:pPr>
        <w:pStyle w:val="StandardWeb"/>
      </w:pPr>
      <w:r>
        <w:lastRenderedPageBreak/>
        <w:t>Rat, Kraft und Held und Wunderbar!</w:t>
      </w:r>
      <w:r>
        <w:br/>
        <w:t>Dein Nam‘ ist meiner Seele klar</w:t>
      </w:r>
      <w:r>
        <w:rPr>
          <w:rStyle w:val="Funotenzeichen"/>
        </w:rPr>
        <w:footnoteReference w:id="21"/>
      </w:r>
      <w:r>
        <w:t xml:space="preserve">, </w:t>
      </w:r>
      <w:r>
        <w:br/>
        <w:t>Die Du mit Deinem Blut erkauft</w:t>
      </w:r>
      <w:r>
        <w:br/>
        <w:t>und mit der Liebesglut getauft.</w:t>
      </w:r>
      <w:r>
        <w:br/>
        <w:t>Mein Bräutigam, an meiner Stirne brennt</w:t>
      </w:r>
      <w:r>
        <w:br/>
        <w:t>Dein Nam‘ und Kreuz, seitdem mein Herz Dich kennt!</w:t>
      </w:r>
    </w:p>
    <w:p w14:paraId="17935955" w14:textId="77777777" w:rsidR="003C0074" w:rsidRDefault="003C0074" w:rsidP="003C0074">
      <w:pPr>
        <w:pStyle w:val="StandardWeb"/>
      </w:pPr>
      <w:r>
        <w:t>Wenn ich, mit allem meinem Fleiß,</w:t>
      </w:r>
      <w:r>
        <w:br/>
        <w:t>Mir nimmermehr zu raten weiß,</w:t>
      </w:r>
      <w:r>
        <w:br/>
        <w:t>Und meine Ohnmacht, Unverstand</w:t>
      </w:r>
      <w:r>
        <w:br/>
        <w:t>Und Schwachheit kräftiglich erkannt:</w:t>
      </w:r>
      <w:r>
        <w:br/>
        <w:t>So bist ja Du der unerforschte Mann,</w:t>
      </w:r>
      <w:r>
        <w:br/>
        <w:t>Der allen meinen Sachen raten kann.</w:t>
      </w:r>
    </w:p>
    <w:p w14:paraId="0AD6C1FD" w14:textId="77777777" w:rsidR="003C0074" w:rsidRDefault="003C0074" w:rsidP="003C0074">
      <w:pPr>
        <w:pStyle w:val="StandardWeb"/>
      </w:pPr>
      <w:r>
        <w:t>Fehlt mir’s an aller Lebenskraft,</w:t>
      </w:r>
      <w:r>
        <w:br/>
        <w:t>Hat meine Rebe keinen Saft,</w:t>
      </w:r>
      <w:r>
        <w:br/>
        <w:t>Und sinke ich vor Mattigkeit</w:t>
      </w:r>
      <w:r>
        <w:br/>
        <w:t>Beinahe hin zu mancher Zeit:</w:t>
      </w:r>
      <w:r>
        <w:br/>
        <w:t>So ist Dein kräftiges Gefühl in mir,</w:t>
      </w:r>
      <w:r>
        <w:br/>
        <w:t>Das hält mir neue Heldenkräfte für.</w:t>
      </w:r>
    </w:p>
    <w:p w14:paraId="6BDCAB8C" w14:textId="77777777" w:rsidR="003C0074" w:rsidRDefault="003C0074" w:rsidP="003C0074">
      <w:pPr>
        <w:pStyle w:val="StandardWeb"/>
      </w:pPr>
      <w:r>
        <w:t>Wenn ich im schweren Glaubenskampf</w:t>
      </w:r>
      <w:r>
        <w:br/>
        <w:t>Durch manchen dicken Rauch und Dampf,</w:t>
      </w:r>
      <w:r>
        <w:br/>
        <w:t xml:space="preserve">Durch manche </w:t>
      </w:r>
      <w:proofErr w:type="spellStart"/>
      <w:r>
        <w:t>Leib’s</w:t>
      </w:r>
      <w:proofErr w:type="spellEnd"/>
      <w:r>
        <w:t xml:space="preserve">- und </w:t>
      </w:r>
      <w:proofErr w:type="spellStart"/>
      <w:r>
        <w:t>Geist’s</w:t>
      </w:r>
      <w:proofErr w:type="spellEnd"/>
      <w:r>
        <w:t>-Gefahr</w:t>
      </w:r>
      <w:r>
        <w:br/>
        <w:t>Mich dränge zu der Siegesschar:</w:t>
      </w:r>
      <w:r>
        <w:br/>
        <w:t xml:space="preserve">So bist Du’s, </w:t>
      </w:r>
      <w:proofErr w:type="spellStart"/>
      <w:r>
        <w:t>unbezwungner</w:t>
      </w:r>
      <w:proofErr w:type="spellEnd"/>
      <w:r>
        <w:t xml:space="preserve"> Wunderheld,</w:t>
      </w:r>
      <w:r>
        <w:br/>
        <w:t>Der meinetwegen alle Feinde fällt.</w:t>
      </w:r>
    </w:p>
    <w:p w14:paraId="0BAE133F" w14:textId="77777777" w:rsidR="003C0074" w:rsidRDefault="003C0074" w:rsidP="003C0074">
      <w:pPr>
        <w:pStyle w:val="StandardWeb"/>
      </w:pPr>
      <w:r>
        <w:t>Wenn sich mein Senfkorns-Glaube regt,</w:t>
      </w:r>
      <w:r>
        <w:br/>
        <w:t>Und kindlich Dir zu Füßen legt,</w:t>
      </w:r>
      <w:r>
        <w:br/>
        <w:t>So mag der Feinde Hohngeschrei</w:t>
      </w:r>
      <w:r>
        <w:br/>
        <w:t>Ertönen: dass ich töricht sei</w:t>
      </w:r>
      <w:r>
        <w:br/>
        <w:t>Ich fürchte mich deswegen doch kein Haar:</w:t>
      </w:r>
      <w:r>
        <w:br/>
        <w:t>Mein Glaub‘ ist Sieg, mein Ziel ist: Wunderbar!</w:t>
      </w:r>
    </w:p>
    <w:p w14:paraId="30251541" w14:textId="77777777" w:rsidR="003C0074" w:rsidRDefault="003C0074" w:rsidP="003C0074">
      <w:pPr>
        <w:pStyle w:val="StandardWeb"/>
      </w:pPr>
      <w:r>
        <w:t>Mein Alles! mehr als alle Welt,</w:t>
      </w:r>
      <w:r>
        <w:br/>
        <w:t>Mein Freund der ewig Treue hält!</w:t>
      </w:r>
      <w:r>
        <w:br/>
        <w:t>Mein weiß- und roter Bräutigam</w:t>
      </w:r>
      <w:r>
        <w:rPr>
          <w:rStyle w:val="Funotenzeichen"/>
        </w:rPr>
        <w:footnoteReference w:id="22"/>
      </w:r>
      <w:r>
        <w:t xml:space="preserve">! </w:t>
      </w:r>
      <w:r>
        <w:br/>
        <w:t>Mein immerwährend Osterlamm!</w:t>
      </w:r>
      <w:r>
        <w:br/>
        <w:t>Mein Leitstern! meine Liebe! meine Zier!</w:t>
      </w:r>
      <w:r>
        <w:br/>
        <w:t>Sei ewiglich mein‘ Zuflucht, mein Panier!</w:t>
      </w:r>
    </w:p>
    <w:p w14:paraId="19AD2F63" w14:textId="329E5992" w:rsidR="003C0074" w:rsidRDefault="003C0074" w:rsidP="003C0074">
      <w:pPr>
        <w:pStyle w:val="StandardWeb"/>
      </w:pPr>
      <w:r>
        <w:t>Hast du mich in der Zeit gewollt,</w:t>
      </w:r>
      <w:r>
        <w:br/>
        <w:t>Die räderschnell von dannen rollt,</w:t>
      </w:r>
      <w:r>
        <w:br/>
        <w:t>So mi</w:t>
      </w:r>
      <w:r w:rsidR="00A80FED">
        <w:t>ss</w:t>
      </w:r>
      <w:r>
        <w:t xml:space="preserve"> mir Selbst die Stunden ab,</w:t>
      </w:r>
      <w:r>
        <w:br/>
        <w:t>Sei meiner Reise Wanderstab!</w:t>
      </w:r>
      <w:r>
        <w:br/>
        <w:t>Sei meines Handelns Schöpfer! führe mich,</w:t>
      </w:r>
      <w:r>
        <w:br/>
        <w:t xml:space="preserve">In Allem Dir zu wandeln </w:t>
      </w:r>
      <w:proofErr w:type="spellStart"/>
      <w:r>
        <w:t>würdiglich</w:t>
      </w:r>
      <w:proofErr w:type="spellEnd"/>
      <w:r>
        <w:t>!</w:t>
      </w:r>
    </w:p>
    <w:p w14:paraId="23FFBB77" w14:textId="77777777" w:rsidR="003C0074" w:rsidRDefault="003C0074" w:rsidP="003C0074">
      <w:pPr>
        <w:pStyle w:val="StandardWeb"/>
      </w:pPr>
      <w:r>
        <w:lastRenderedPageBreak/>
        <w:t>Soll ich viel Jahr im Joche fort,</w:t>
      </w:r>
      <w:r>
        <w:br/>
        <w:t xml:space="preserve">So zeige mir den </w:t>
      </w:r>
      <w:proofErr w:type="spellStart"/>
      <w:r>
        <w:t>Ruheport</w:t>
      </w:r>
      <w:proofErr w:type="spellEnd"/>
      <w:r>
        <w:br/>
        <w:t>Von ferne zeige mir die Stadt,</w:t>
      </w:r>
      <w:r>
        <w:br/>
        <w:t>Die Deine Hand bereitet hat,</w:t>
      </w:r>
      <w:r>
        <w:br/>
        <w:t xml:space="preserve">Das </w:t>
      </w:r>
      <w:proofErr w:type="spellStart"/>
      <w:r>
        <w:t>güldne</w:t>
      </w:r>
      <w:proofErr w:type="spellEnd"/>
      <w:r>
        <w:t xml:space="preserve"> Seraphinen-Liebeslicht:</w:t>
      </w:r>
      <w:r>
        <w:br/>
        <w:t>So schrecket mich die lange Reise nicht!</w:t>
      </w:r>
    </w:p>
    <w:p w14:paraId="24C7772F" w14:textId="77777777" w:rsidR="003C0074" w:rsidRDefault="003C0074" w:rsidP="003C0074">
      <w:pPr>
        <w:pStyle w:val="StandardWeb"/>
      </w:pPr>
      <w:r>
        <w:t>Und wenn ich meiner Brüder Zahl</w:t>
      </w:r>
      <w:r>
        <w:br/>
        <w:t>Nach Deiner holden Gnadenwahl</w:t>
      </w:r>
      <w:r>
        <w:br/>
        <w:t>In meinem Teil einst auch erfüllt,</w:t>
      </w:r>
      <w:r>
        <w:br/>
        <w:t>Wenn’s endlich auch Belohnen gilt:</w:t>
      </w:r>
      <w:r>
        <w:br/>
        <w:t xml:space="preserve">So </w:t>
      </w:r>
      <w:proofErr w:type="spellStart"/>
      <w:r>
        <w:t>weiß’st</w:t>
      </w:r>
      <w:proofErr w:type="spellEnd"/>
      <w:r>
        <w:t xml:space="preserve"> Du, dass mein Lohn, mein Licht und Ruh‘</w:t>
      </w:r>
      <w:r>
        <w:br/>
        <w:t>Nur Du alleine werden sollst, nur Du!</w:t>
      </w:r>
    </w:p>
    <w:p w14:paraId="13340D56" w14:textId="77777777" w:rsidR="003C0074" w:rsidRPr="00EA2908" w:rsidRDefault="003C0074" w:rsidP="003C0074">
      <w:pPr>
        <w:pStyle w:val="StandardWeb"/>
        <w:rPr>
          <w:i/>
        </w:rPr>
      </w:pPr>
      <w:r w:rsidRPr="00EA2908">
        <w:rPr>
          <w:i/>
        </w:rPr>
        <w:t xml:space="preserve">Über </w:t>
      </w:r>
      <w:proofErr w:type="spellStart"/>
      <w:r w:rsidRPr="00EA2908">
        <w:rPr>
          <w:i/>
        </w:rPr>
        <w:t>Jes</w:t>
      </w:r>
      <w:proofErr w:type="spellEnd"/>
      <w:r w:rsidRPr="00EA2908">
        <w:rPr>
          <w:i/>
        </w:rPr>
        <w:t xml:space="preserve"> 9,6. (1721.)</w:t>
      </w:r>
    </w:p>
    <w:p w14:paraId="0ED2179B" w14:textId="668AA58B" w:rsidR="00EB71C2" w:rsidRDefault="00EB71C2" w:rsidP="00EB71C2">
      <w:pPr>
        <w:pStyle w:val="berschrift1"/>
      </w:pPr>
      <w:r>
        <w:t>Ruhe ist das beste Gut</w:t>
      </w:r>
    </w:p>
    <w:p w14:paraId="2CE0596B" w14:textId="77777777" w:rsidR="00EB71C2" w:rsidRDefault="00EB71C2" w:rsidP="00EB71C2">
      <w:pPr>
        <w:pStyle w:val="StandardWeb"/>
      </w:pPr>
      <w:r>
        <w:t>Ruhe ist das beste Gut:</w:t>
      </w:r>
      <w:r>
        <w:br/>
        <w:t>Unruh schwächet unser Leben.</w:t>
      </w:r>
      <w:r>
        <w:br/>
        <w:t>Dämpfe das erhitzte Blut,</w:t>
      </w:r>
      <w:r>
        <w:br/>
        <w:t>Oder du wirst preisgegeben.</w:t>
      </w:r>
      <w:r>
        <w:br/>
        <w:t>Lerne leiden, eh‘ du musst,</w:t>
      </w:r>
      <w:r>
        <w:br/>
        <w:t xml:space="preserve">Prange nicht mit falscher Lust! </w:t>
      </w:r>
    </w:p>
    <w:p w14:paraId="35D33BFB" w14:textId="77777777" w:rsidR="00EB71C2" w:rsidRDefault="00EB71C2" w:rsidP="00EB71C2">
      <w:pPr>
        <w:pStyle w:val="StandardWeb"/>
      </w:pPr>
      <w:r>
        <w:t>Höre Jesum, wenn Er spricht:</w:t>
      </w:r>
      <w:r>
        <w:br/>
        <w:t>„Es verleugne sich ein Jeder!</w:t>
      </w:r>
      <w:r>
        <w:br/>
        <w:t>Kreuz ist ohne Mühe nicht;</w:t>
      </w:r>
      <w:r>
        <w:br/>
        <w:t>Komm denn her zu Mir, du Müder!</w:t>
      </w:r>
      <w:r>
        <w:br/>
        <w:t>Bist du selbst nicht von Bestand,</w:t>
      </w:r>
      <w:r>
        <w:br/>
        <w:t xml:space="preserve">Eile! hier ist Meine Hand! </w:t>
      </w:r>
    </w:p>
    <w:p w14:paraId="03B0EB6C" w14:textId="77777777" w:rsidR="00EB71C2" w:rsidRDefault="00EB71C2" w:rsidP="00EB71C2">
      <w:pPr>
        <w:pStyle w:val="StandardWeb"/>
      </w:pPr>
      <w:r>
        <w:t>Raste unter Meiner Last,</w:t>
      </w:r>
      <w:r>
        <w:br/>
        <w:t>Trage Meine leichten Bürden,</w:t>
      </w:r>
      <w:r>
        <w:br/>
        <w:t>Und wenn du getragen hast,</w:t>
      </w:r>
      <w:r>
        <w:br/>
        <w:t>Schlafe unter Meinen Hürden;</w:t>
      </w:r>
      <w:r>
        <w:br/>
        <w:t>Von der Welt erwartest du</w:t>
      </w:r>
      <w:r>
        <w:br/>
        <w:t xml:space="preserve">Ohne Grund die wahre Ruh‘: </w:t>
      </w:r>
    </w:p>
    <w:p w14:paraId="35443C8B" w14:textId="77777777" w:rsidR="00EB71C2" w:rsidRDefault="00EB71C2" w:rsidP="00EB71C2">
      <w:pPr>
        <w:pStyle w:val="StandardWeb"/>
      </w:pPr>
      <w:r>
        <w:t>Niemand, der die Dornen scheut,</w:t>
      </w:r>
      <w:r>
        <w:br/>
        <w:t>Geht in Meine Rosenbüsche;</w:t>
      </w:r>
      <w:r>
        <w:br/>
        <w:t>Reichlich aber wird erfreut</w:t>
      </w:r>
      <w:r>
        <w:br/>
        <w:t>Droben an der Väter Tische</w:t>
      </w:r>
      <w:r>
        <w:br/>
        <w:t xml:space="preserve">Nach dem </w:t>
      </w:r>
      <w:proofErr w:type="spellStart"/>
      <w:r>
        <w:t>ausgestand’nen</w:t>
      </w:r>
      <w:proofErr w:type="spellEnd"/>
      <w:r>
        <w:t xml:space="preserve"> Schmerz</w:t>
      </w:r>
      <w:r>
        <w:br/>
        <w:t xml:space="preserve">Ein Mir </w:t>
      </w:r>
      <w:proofErr w:type="spellStart"/>
      <w:r>
        <w:t>überlass’nes</w:t>
      </w:r>
      <w:proofErr w:type="spellEnd"/>
      <w:r>
        <w:t xml:space="preserve"> Herz!“</w:t>
      </w:r>
    </w:p>
    <w:p w14:paraId="390F526C" w14:textId="1BD9BA93" w:rsidR="003E727B" w:rsidRDefault="003E727B" w:rsidP="00EB71C2">
      <w:pPr>
        <w:pStyle w:val="berschrift1"/>
      </w:pPr>
      <w:r>
        <w:t>S</w:t>
      </w:r>
    </w:p>
    <w:p w14:paraId="4F4B6962" w14:textId="32B3DC18" w:rsidR="00EB71C2" w:rsidRDefault="00EB71C2" w:rsidP="00EB71C2">
      <w:pPr>
        <w:pStyle w:val="berschrift1"/>
        <w:rPr>
          <w:i/>
        </w:rPr>
      </w:pPr>
      <w:r>
        <w:t>Schau‘ von Deinem Thron</w:t>
      </w:r>
    </w:p>
    <w:p w14:paraId="1B16BE1A" w14:textId="77777777" w:rsidR="00EB71C2" w:rsidRPr="00EA2908" w:rsidRDefault="00EB71C2" w:rsidP="00EB71C2">
      <w:pPr>
        <w:pStyle w:val="StandardWeb"/>
        <w:rPr>
          <w:i/>
        </w:rPr>
      </w:pPr>
      <w:r w:rsidRPr="00EA2908">
        <w:rPr>
          <w:i/>
        </w:rPr>
        <w:lastRenderedPageBreak/>
        <w:t xml:space="preserve">(Nach dem Gebet des HErrn.) </w:t>
      </w:r>
    </w:p>
    <w:p w14:paraId="5287BBB1" w14:textId="77777777" w:rsidR="00EB71C2" w:rsidRDefault="00EB71C2" w:rsidP="00EB71C2">
      <w:pPr>
        <w:pStyle w:val="StandardWeb"/>
      </w:pPr>
      <w:r>
        <w:t>Schau‘ von Deinem Thron,</w:t>
      </w:r>
      <w:r>
        <w:br/>
        <w:t>Vater, Geist und Sohn:</w:t>
      </w:r>
      <w:r>
        <w:br/>
        <w:t>Preise Deinen Gnadennamen,</w:t>
      </w:r>
      <w:r>
        <w:br/>
        <w:t>HErr, zu dem die Frommen kamen</w:t>
      </w:r>
      <w:r>
        <w:br/>
        <w:t>In der größten Not,</w:t>
      </w:r>
      <w:r>
        <w:br/>
        <w:t xml:space="preserve">Auch an mir, mein Gott! </w:t>
      </w:r>
    </w:p>
    <w:p w14:paraId="3C3863BF" w14:textId="77777777" w:rsidR="00EB71C2" w:rsidRDefault="00EB71C2" w:rsidP="00EB71C2">
      <w:pPr>
        <w:pStyle w:val="StandardWeb"/>
      </w:pPr>
      <w:r>
        <w:t>Träufele zugleich,</w:t>
      </w:r>
      <w:r>
        <w:br/>
        <w:t>HErr, aus Deinem Reich</w:t>
      </w:r>
      <w:r>
        <w:br/>
        <w:t>Eitel Heil und Segensströme:</w:t>
      </w:r>
      <w:r>
        <w:br/>
        <w:t>O, dass ich doch dahin käme,</w:t>
      </w:r>
      <w:r>
        <w:br/>
        <w:t>Da man Dich am End‘</w:t>
      </w:r>
      <w:r>
        <w:br/>
        <w:t xml:space="preserve">Ohne Spiegel kennt! </w:t>
      </w:r>
    </w:p>
    <w:p w14:paraId="5A57662F" w14:textId="77777777" w:rsidR="00EB71C2" w:rsidRDefault="00EB71C2" w:rsidP="00EB71C2">
      <w:pPr>
        <w:pStyle w:val="StandardWeb"/>
      </w:pPr>
      <w:r>
        <w:t>Reinige mein Herz</w:t>
      </w:r>
      <w:r>
        <w:br/>
        <w:t>Auch durch Leid und Schmerz:</w:t>
      </w:r>
      <w:r>
        <w:br/>
        <w:t>Gib, dass sich mein Eigenwille</w:t>
      </w:r>
      <w:r>
        <w:br/>
        <w:t>Ruhig in dem Deinen stille;</w:t>
      </w:r>
      <w:r>
        <w:br/>
        <w:t>Alles, was noch mein,</w:t>
      </w:r>
      <w:r>
        <w:br/>
        <w:t xml:space="preserve">Eigne Dir allein: </w:t>
      </w:r>
    </w:p>
    <w:p w14:paraId="65F80412" w14:textId="77777777" w:rsidR="00EB71C2" w:rsidRDefault="00EB71C2" w:rsidP="00EB71C2">
      <w:pPr>
        <w:pStyle w:val="StandardWeb"/>
      </w:pPr>
      <w:r>
        <w:t>Führ‘ mich an der Hand</w:t>
      </w:r>
      <w:r>
        <w:br/>
        <w:t>Im Beruf und Stand:</w:t>
      </w:r>
      <w:r>
        <w:br/>
        <w:t>Nichts ist ohne Dich zu lenken:</w:t>
      </w:r>
      <w:r>
        <w:br/>
        <w:t>Ziere Du mein Tun und Denken,</w:t>
      </w:r>
      <w:r>
        <w:br/>
        <w:t>und bequem‘ es Dir:</w:t>
      </w:r>
      <w:r>
        <w:br/>
        <w:t xml:space="preserve">Kreuzige mich mir! </w:t>
      </w:r>
    </w:p>
    <w:p w14:paraId="76C10F10" w14:textId="77777777" w:rsidR="00EB71C2" w:rsidRDefault="00EB71C2" w:rsidP="00EB71C2">
      <w:pPr>
        <w:pStyle w:val="StandardWeb"/>
      </w:pPr>
      <w:r>
        <w:t>Ach, Du Vaterherz,</w:t>
      </w:r>
      <w:r>
        <w:br/>
        <w:t xml:space="preserve">Segne </w:t>
      </w:r>
      <w:proofErr w:type="spellStart"/>
      <w:r>
        <w:t>Reu</w:t>
      </w:r>
      <w:proofErr w:type="spellEnd"/>
      <w:r>
        <w:t>‘ und Schmerz!</w:t>
      </w:r>
      <w:r>
        <w:br/>
        <w:t>Tilge meine Schuld mit Blute:</w:t>
      </w:r>
      <w:r>
        <w:br/>
        <w:t xml:space="preserve">Es fleußt aller Welt </w:t>
      </w:r>
      <w:proofErr w:type="spellStart"/>
      <w:r>
        <w:t>zu gute</w:t>
      </w:r>
      <w:proofErr w:type="spellEnd"/>
      <w:r>
        <w:t>:</w:t>
      </w:r>
      <w:r>
        <w:br/>
        <w:t xml:space="preserve">Lass mich zum </w:t>
      </w:r>
      <w:proofErr w:type="spellStart"/>
      <w:r>
        <w:t>Verzeih’n</w:t>
      </w:r>
      <w:proofErr w:type="spellEnd"/>
      <w:r>
        <w:t>,</w:t>
      </w:r>
      <w:r>
        <w:br/>
        <w:t xml:space="preserve">Liebe, willig sein! </w:t>
      </w:r>
    </w:p>
    <w:p w14:paraId="676BC18F" w14:textId="77777777" w:rsidR="00EB71C2" w:rsidRDefault="00EB71C2" w:rsidP="00EB71C2">
      <w:pPr>
        <w:pStyle w:val="StandardWeb"/>
      </w:pPr>
      <w:r>
        <w:t>Führe mich, mein Licht:</w:t>
      </w:r>
      <w:r>
        <w:br/>
        <w:t>Stürze aber nicht</w:t>
      </w:r>
      <w:r>
        <w:br/>
        <w:t>Mich in mehr Versuchungstage,</w:t>
      </w:r>
      <w:r>
        <w:br/>
        <w:t>Als es meine Schwachheit trage:</w:t>
      </w:r>
      <w:r>
        <w:br/>
        <w:t>Von der Tyrannei</w:t>
      </w:r>
      <w:r>
        <w:br/>
        <w:t xml:space="preserve">Satans mach‘ uns frei! </w:t>
      </w:r>
    </w:p>
    <w:p w14:paraId="2BED88C1" w14:textId="77777777" w:rsidR="00EB71C2" w:rsidRPr="00EB71C2" w:rsidRDefault="00EB71C2" w:rsidP="00EB71C2">
      <w:pPr>
        <w:pStyle w:val="StandardWeb"/>
        <w:rPr>
          <w:i/>
        </w:rPr>
      </w:pPr>
      <w:r w:rsidRPr="00EB71C2">
        <w:rPr>
          <w:i/>
        </w:rPr>
        <w:t>(1720.)</w:t>
      </w:r>
    </w:p>
    <w:p w14:paraId="264631BC" w14:textId="77777777" w:rsidR="00A07C03" w:rsidRDefault="00A07C03" w:rsidP="00A07C03">
      <w:pPr>
        <w:pStyle w:val="berschrift1"/>
      </w:pPr>
      <w:r>
        <w:t>Seele, ach Seele, du kennest dich nicht</w:t>
      </w:r>
    </w:p>
    <w:p w14:paraId="6DEEAF2B" w14:textId="77777777" w:rsidR="00A07C03" w:rsidRDefault="00A07C03" w:rsidP="00A07C03">
      <w:pPr>
        <w:pStyle w:val="StandardWeb"/>
      </w:pPr>
      <w:r>
        <w:t>Seele, ach Seele, du kennest dich nicht:</w:t>
      </w:r>
      <w:r>
        <w:br/>
        <w:t>Möchtest du lesen,</w:t>
      </w:r>
      <w:r>
        <w:br/>
        <w:t>Wie du gewesen,</w:t>
      </w:r>
      <w:r>
        <w:br/>
      </w:r>
      <w:r>
        <w:lastRenderedPageBreak/>
        <w:t>Und durch dies Zeugnis auch wieder genesen,</w:t>
      </w:r>
      <w:r>
        <w:br/>
        <w:t>Prächtig entflammtes, nun schattiges Licht!</w:t>
      </w:r>
      <w:r>
        <w:br/>
        <w:t xml:space="preserve">Aber, ach Seele, du kennest dich nicht! </w:t>
      </w:r>
    </w:p>
    <w:p w14:paraId="78C2F576" w14:textId="77777777" w:rsidR="00A07C03" w:rsidRDefault="00A07C03" w:rsidP="00A07C03">
      <w:pPr>
        <w:pStyle w:val="StandardWeb"/>
      </w:pPr>
      <w:r>
        <w:t>Wäre dein Ursprung dir besser bekannt,</w:t>
      </w:r>
      <w:r>
        <w:br/>
        <w:t>Möchtest du wissen,</w:t>
      </w:r>
      <w:r>
        <w:br/>
        <w:t>Was dir entrissen,</w:t>
      </w:r>
      <w:r>
        <w:br/>
        <w:t>Aber auch wiederum werden wird müssen;</w:t>
      </w:r>
      <w:r>
        <w:br/>
        <w:t>Wahrlich, o Seele! du würdest entbrannt,</w:t>
      </w:r>
      <w:r>
        <w:br/>
        <w:t xml:space="preserve">Wäre dein Ursprung dir besser bekannt! </w:t>
      </w:r>
    </w:p>
    <w:p w14:paraId="6A4F9EFC" w14:textId="77777777" w:rsidR="00A07C03" w:rsidRDefault="00A07C03" w:rsidP="00A07C03">
      <w:pPr>
        <w:pStyle w:val="StandardWeb"/>
      </w:pPr>
      <w:r>
        <w:t>Siehe, dein Vater, dein Schöpfer und Gut,</w:t>
      </w:r>
      <w:r>
        <w:br/>
        <w:t>Hat dir gegeben,</w:t>
      </w:r>
      <w:r>
        <w:br/>
        <w:t>Oben zu schweben,</w:t>
      </w:r>
      <w:r>
        <w:br/>
        <w:t>Über den andern erschaffenen Leben;</w:t>
      </w:r>
      <w:r>
        <w:br/>
        <w:t>Darum entsprangst du aus göttlicher Glut;</w:t>
      </w:r>
      <w:r>
        <w:br/>
        <w:t xml:space="preserve">Gott war dein Schöpfer, dein Vater, dein Gut. </w:t>
      </w:r>
    </w:p>
    <w:p w14:paraId="0B9311C7" w14:textId="77777777" w:rsidR="00A07C03" w:rsidRDefault="00A07C03" w:rsidP="00A07C03">
      <w:pPr>
        <w:pStyle w:val="StandardWeb"/>
      </w:pPr>
      <w:r>
        <w:t>Seele! da warst du von oben gezeugt;</w:t>
      </w:r>
      <w:r>
        <w:br/>
        <w:t>Die Kreaturen</w:t>
      </w:r>
      <w:r>
        <w:br/>
        <w:t>Geben dir Spuren,</w:t>
      </w:r>
      <w:r>
        <w:br/>
        <w:t>Ob auch in mancherlei Art und Naturen,</w:t>
      </w:r>
      <w:r>
        <w:br/>
        <w:t>Wie sich doch alles zum Ursprunge neigt:</w:t>
      </w:r>
      <w:r>
        <w:br/>
        <w:t xml:space="preserve">Seele! und du bist von oben gezeugt. </w:t>
      </w:r>
    </w:p>
    <w:p w14:paraId="241DA5CF" w14:textId="77777777" w:rsidR="00A07C03" w:rsidRDefault="00A07C03" w:rsidP="00A07C03">
      <w:pPr>
        <w:pStyle w:val="StandardWeb"/>
      </w:pPr>
      <w:r>
        <w:t xml:space="preserve">Sind doch die Kinder (man </w:t>
      </w:r>
      <w:proofErr w:type="spellStart"/>
      <w:r>
        <w:t>seh</w:t>
      </w:r>
      <w:proofErr w:type="spellEnd"/>
      <w:r>
        <w:t>‘ sie nur an)</w:t>
      </w:r>
      <w:r>
        <w:br/>
        <w:t xml:space="preserve">Denen </w:t>
      </w:r>
      <w:proofErr w:type="spellStart"/>
      <w:r>
        <w:t>geneiget</w:t>
      </w:r>
      <w:proofErr w:type="spellEnd"/>
      <w:r>
        <w:t>,</w:t>
      </w:r>
      <w:r>
        <w:br/>
        <w:t xml:space="preserve">Die sie </w:t>
      </w:r>
      <w:proofErr w:type="spellStart"/>
      <w:r>
        <w:t>gezeuget</w:t>
      </w:r>
      <w:proofErr w:type="spellEnd"/>
      <w:r>
        <w:br/>
        <w:t xml:space="preserve">Und unter ihre Gebote </w:t>
      </w:r>
      <w:proofErr w:type="spellStart"/>
      <w:r>
        <w:t>gebeuget</w:t>
      </w:r>
      <w:proofErr w:type="spellEnd"/>
      <w:r>
        <w:t>;</w:t>
      </w:r>
      <w:r>
        <w:br/>
        <w:t>Seele, so war es mit dir auch getan,</w:t>
      </w:r>
      <w:r>
        <w:br/>
        <w:t xml:space="preserve">Also sahst du auch zum Vater hinan. </w:t>
      </w:r>
    </w:p>
    <w:p w14:paraId="206EB79D" w14:textId="77777777" w:rsidR="00A07C03" w:rsidRDefault="00A07C03" w:rsidP="00A07C03">
      <w:pPr>
        <w:pStyle w:val="StandardWeb"/>
      </w:pPr>
      <w:r>
        <w:t>Jedes Geschöpf ist an Etwas gewöhnt,</w:t>
      </w:r>
      <w:r>
        <w:br/>
        <w:t>Drinnen zu schweben,</w:t>
      </w:r>
      <w:r>
        <w:br/>
        <w:t>Als seinem Leben,</w:t>
      </w:r>
      <w:r>
        <w:br/>
        <w:t>Will auch dasselbige von sich nicht geben;</w:t>
      </w:r>
      <w:r>
        <w:br/>
        <w:t xml:space="preserve">Seele! so </w:t>
      </w:r>
      <w:proofErr w:type="spellStart"/>
      <w:r>
        <w:t>hatt’st</w:t>
      </w:r>
      <w:proofErr w:type="spellEnd"/>
      <w:r>
        <w:t xml:space="preserve"> du dich aufwärts gewöhnt,</w:t>
      </w:r>
      <w:r>
        <w:br/>
        <w:t xml:space="preserve">Und nach dem Gut aller Güter gesehnt. </w:t>
      </w:r>
    </w:p>
    <w:p w14:paraId="5286CB77" w14:textId="77777777" w:rsidR="00A07C03" w:rsidRDefault="00A07C03" w:rsidP="00A07C03">
      <w:pPr>
        <w:pStyle w:val="StandardWeb"/>
      </w:pPr>
      <w:r>
        <w:t>Seele! ach, siehst du mit Ernste zurück:</w:t>
      </w:r>
      <w:r>
        <w:br/>
        <w:t>Wird dein Gewissen</w:t>
      </w:r>
      <w:r>
        <w:br/>
        <w:t>Sagen dir müssen,</w:t>
      </w:r>
      <w:r>
        <w:br/>
        <w:t>Dass du dich los von dem Schöpfer gerissen;</w:t>
      </w:r>
      <w:r>
        <w:br/>
        <w:t>o so erwäge dein ewiges Glück,</w:t>
      </w:r>
      <w:r>
        <w:br/>
        <w:t xml:space="preserve">Seele! und eile zum Ursprung zurück! </w:t>
      </w:r>
    </w:p>
    <w:p w14:paraId="6CDE7517" w14:textId="77777777" w:rsidR="00EB71C2" w:rsidRDefault="00EB71C2" w:rsidP="00EB71C2">
      <w:pPr>
        <w:pStyle w:val="berschrift1"/>
      </w:pPr>
      <w:r>
        <w:t>Seelen, die alles ihr Gutes vom Himmel</w:t>
      </w:r>
    </w:p>
    <w:p w14:paraId="2D3EE493" w14:textId="77777777" w:rsidR="00EB71C2" w:rsidRDefault="00EB71C2" w:rsidP="00EB71C2">
      <w:pPr>
        <w:pStyle w:val="StandardWeb"/>
      </w:pPr>
      <w:r>
        <w:rPr>
          <w:rStyle w:val="Hervorhebung"/>
        </w:rPr>
        <w:t xml:space="preserve">(Matth. 5, 5.) </w:t>
      </w:r>
    </w:p>
    <w:p w14:paraId="60D3A08F" w14:textId="77777777" w:rsidR="00EB71C2" w:rsidRDefault="00EB71C2" w:rsidP="00EB71C2">
      <w:pPr>
        <w:pStyle w:val="StandardWeb"/>
      </w:pPr>
      <w:r>
        <w:lastRenderedPageBreak/>
        <w:t>Seelen, die alles ihr Gutes vom Himmel,</w:t>
      </w:r>
      <w:r>
        <w:br/>
        <w:t>Ohne die Welt zu begehren, erlangt,</w:t>
      </w:r>
      <w:r>
        <w:br/>
        <w:t>Prangen ganz stille und fern vom Getümmel,</w:t>
      </w:r>
      <w:r>
        <w:br/>
        <w:t>Höher, als wer mit der Eitelkeit prangt;</w:t>
      </w:r>
      <w:r>
        <w:br/>
        <w:t xml:space="preserve">Jesus ist ihre </w:t>
      </w:r>
      <w:proofErr w:type="spellStart"/>
      <w:r>
        <w:t>vollkomm’ne</w:t>
      </w:r>
      <w:proofErr w:type="spellEnd"/>
      <w:r>
        <w:t xml:space="preserve"> Vergnügung,</w:t>
      </w:r>
      <w:r>
        <w:br/>
        <w:t>Er ist ihr Meister des Glücks und der Fügung.</w:t>
      </w:r>
    </w:p>
    <w:p w14:paraId="31C380E4" w14:textId="77777777" w:rsidR="00EB71C2" w:rsidRDefault="00EB71C2" w:rsidP="00EB71C2">
      <w:pPr>
        <w:pStyle w:val="StandardWeb"/>
      </w:pPr>
      <w:r>
        <w:t>Andere mögen mit täglichem Kränken,</w:t>
      </w:r>
      <w:r>
        <w:br/>
        <w:t xml:space="preserve">Unruh‘ und Sorgen </w:t>
      </w:r>
      <w:proofErr w:type="spellStart"/>
      <w:r>
        <w:t>geängstiget</w:t>
      </w:r>
      <w:proofErr w:type="spellEnd"/>
      <w:r>
        <w:t xml:space="preserve"> sein;</w:t>
      </w:r>
      <w:r>
        <w:br/>
        <w:t>Gott ist ihr Erbteil, ihr Wollen und Denken,</w:t>
      </w:r>
      <w:r>
        <w:br/>
        <w:t>Mitten im Sturme, da schlafen sie ein,</w:t>
      </w:r>
      <w:r>
        <w:br/>
        <w:t>So dass ein Wetter sie wenig erschrecket,</w:t>
      </w:r>
      <w:r>
        <w:br/>
        <w:t>Teufel und Hölle sie selber nicht wecket.</w:t>
      </w:r>
    </w:p>
    <w:p w14:paraId="343476BB" w14:textId="77777777" w:rsidR="00EB71C2" w:rsidRDefault="00EB71C2" w:rsidP="00EB71C2">
      <w:pPr>
        <w:pStyle w:val="StandardWeb"/>
      </w:pPr>
      <w:r>
        <w:t>Auf denn, mein Herze, da Wahrheit und Glauben</w:t>
      </w:r>
      <w:r>
        <w:br/>
        <w:t>Laut von dem König der Hoffnung erschallt!</w:t>
      </w:r>
      <w:r>
        <w:br/>
        <w:t>Bete, dass Satan, dir solche zu rauben,</w:t>
      </w:r>
      <w:r>
        <w:br/>
        <w:t>Obenher keine Erlaubnis erhalt‘!</w:t>
      </w:r>
      <w:r>
        <w:br/>
        <w:t>Nimmt er auch seine Macht alle zusammen,</w:t>
      </w:r>
      <w:r>
        <w:br/>
        <w:t>Kann er ein Gotteskind doch nicht verdammen.</w:t>
      </w:r>
    </w:p>
    <w:p w14:paraId="5BBBBDD9" w14:textId="77777777" w:rsidR="00EB71C2" w:rsidRDefault="00EB71C2" w:rsidP="00EB71C2">
      <w:pPr>
        <w:pStyle w:val="StandardWeb"/>
      </w:pPr>
      <w:r>
        <w:t>Gott auch ist nicht ein Versucher zum Bösen,</w:t>
      </w:r>
      <w:r>
        <w:br/>
        <w:t>Gibt dir gleich dieses die Ungeduld ein;</w:t>
      </w:r>
      <w:r>
        <w:br/>
        <w:t>Er versucht Niemand, den Er Sich erlesen,</w:t>
      </w:r>
      <w:r>
        <w:br/>
        <w:t>Bei Ihm in Gnaden und Ehren zu sein:</w:t>
      </w:r>
      <w:r>
        <w:br/>
        <w:t>Ob du dich aber nicht selber kannst kränken,</w:t>
      </w:r>
      <w:r>
        <w:br/>
        <w:t>Hast du mit größerem Recht zu bedenken.</w:t>
      </w:r>
    </w:p>
    <w:p w14:paraId="4C6F0679" w14:textId="77777777" w:rsidR="00EB71C2" w:rsidRDefault="00EB71C2" w:rsidP="00EB71C2">
      <w:pPr>
        <w:pStyle w:val="StandardWeb"/>
      </w:pPr>
      <w:r>
        <w:t>Räume hinweg, was die Trägheit erneuet,</w:t>
      </w:r>
      <w:r>
        <w:br/>
        <w:t>Nimm dich des Werkes mit Heldenmut an;</w:t>
      </w:r>
      <w:r>
        <w:br/>
        <w:t>Ehre dagegen den Vater, der dräuet,</w:t>
      </w:r>
      <w:r>
        <w:br/>
        <w:t>Aber aus Liebe nur züchtigen kann;</w:t>
      </w:r>
      <w:r>
        <w:br/>
        <w:t>Öffne die Pforten dem himmlischen Triebe,</w:t>
      </w:r>
      <w:r>
        <w:br/>
        <w:t xml:space="preserve">Nahe dich Ihm mit der innigsten Liebe! </w:t>
      </w:r>
    </w:p>
    <w:p w14:paraId="5A582539" w14:textId="77777777" w:rsidR="00EB71C2" w:rsidRDefault="00EB71C2" w:rsidP="00EB71C2">
      <w:pPr>
        <w:pStyle w:val="StandardWeb"/>
      </w:pPr>
      <w:r>
        <w:t>Gib dich in eine gesegnete Stille,</w:t>
      </w:r>
      <w:r>
        <w:br/>
        <w:t>Füge dich willig der gnädigen Zucht;</w:t>
      </w:r>
      <w:r>
        <w:br/>
        <w:t>Und ist dein Leiden des Weisesten Wille,</w:t>
      </w:r>
      <w:r>
        <w:br/>
        <w:t>Seele, so glaube: dein Heil wird gesucht;</w:t>
      </w:r>
      <w:r>
        <w:br/>
        <w:t>Auf die Beschwerung folgt lauter Erquicken,</w:t>
      </w:r>
      <w:r>
        <w:br/>
        <w:t xml:space="preserve">Über ein </w:t>
      </w:r>
      <w:proofErr w:type="spellStart"/>
      <w:r>
        <w:t>Kleines</w:t>
      </w:r>
      <w:proofErr w:type="spellEnd"/>
      <w:r>
        <w:t xml:space="preserve"> soll’s völlig dir glücken! </w:t>
      </w:r>
    </w:p>
    <w:p w14:paraId="47252070" w14:textId="765A3EA1" w:rsidR="00EB71C2" w:rsidRDefault="00EB71C2" w:rsidP="00EB71C2">
      <w:pPr>
        <w:pStyle w:val="berschrift1"/>
      </w:pPr>
      <w:r>
        <w:t>Seht, die Nacht vergehet!</w:t>
      </w:r>
    </w:p>
    <w:p w14:paraId="380A6933" w14:textId="23FD4AA3" w:rsidR="009F3D5F" w:rsidRDefault="009F3D5F" w:rsidP="009F3D5F">
      <w:pPr>
        <w:pStyle w:val="StandardWeb"/>
      </w:pPr>
      <w:r>
        <w:t>Seht, die Nacht vergehet!</w:t>
      </w:r>
      <w:r>
        <w:br/>
        <w:t>Geist und Herz, erstehet!</w:t>
      </w:r>
      <w:r>
        <w:br/>
        <w:t>Seid der Sonne gleich!</w:t>
      </w:r>
      <w:r>
        <w:br/>
        <w:t xml:space="preserve">Gottes </w:t>
      </w:r>
      <w:proofErr w:type="spellStart"/>
      <w:r>
        <w:t>Güt</w:t>
      </w:r>
      <w:proofErr w:type="spellEnd"/>
      <w:r>
        <w:t>‘ und Treue</w:t>
      </w:r>
      <w:r>
        <w:br/>
        <w:t xml:space="preserve">Leuchtet nun </w:t>
      </w:r>
      <w:proofErr w:type="spellStart"/>
      <w:r>
        <w:t>auf’s</w:t>
      </w:r>
      <w:proofErr w:type="spellEnd"/>
      <w:r>
        <w:t xml:space="preserve"> Neue,</w:t>
      </w:r>
      <w:r>
        <w:br/>
        <w:t>Kräftig, voll und reich.</w:t>
      </w:r>
      <w:r>
        <w:br/>
      </w:r>
      <w:r>
        <w:lastRenderedPageBreak/>
        <w:t>Was ihr wollt, kann euch erfreuen:</w:t>
      </w:r>
      <w:r>
        <w:br/>
        <w:t xml:space="preserve">Gnade, Leben und Gedeihen. </w:t>
      </w:r>
    </w:p>
    <w:p w14:paraId="02729FB3" w14:textId="77777777" w:rsidR="009F3D5F" w:rsidRDefault="009F3D5F" w:rsidP="009F3D5F">
      <w:pPr>
        <w:pStyle w:val="StandardWeb"/>
      </w:pPr>
      <w:r>
        <w:t>Ließ uns Gott im Blicke</w:t>
      </w:r>
      <w:r>
        <w:br/>
        <w:t>List, Gewalt und Stricke</w:t>
      </w:r>
      <w:r>
        <w:br/>
        <w:t xml:space="preserve">Unsrer Feinde </w:t>
      </w:r>
      <w:proofErr w:type="spellStart"/>
      <w:r>
        <w:t>seh’n</w:t>
      </w:r>
      <w:proofErr w:type="spellEnd"/>
      <w:r>
        <w:t>;</w:t>
      </w:r>
      <w:r>
        <w:br/>
        <w:t>Welche Fährlichkeiten</w:t>
      </w:r>
      <w:r>
        <w:br/>
        <w:t>uns von allen Seiten</w:t>
      </w:r>
      <w:r>
        <w:br/>
        <w:t>An die Seele geh’n;</w:t>
      </w:r>
      <w:r>
        <w:br/>
        <w:t>Auch wie Er uns pflegt zu decken:</w:t>
      </w:r>
      <w:r>
        <w:br/>
        <w:t xml:space="preserve">o wie würden wir erschrecken! </w:t>
      </w:r>
    </w:p>
    <w:p w14:paraId="02654529" w14:textId="77777777" w:rsidR="009F3D5F" w:rsidRDefault="009F3D5F" w:rsidP="009F3D5F">
      <w:pPr>
        <w:pStyle w:val="StandardWeb"/>
      </w:pPr>
      <w:r>
        <w:t>Seele, dass auch heute</w:t>
      </w:r>
      <w:r>
        <w:br/>
        <w:t>Dir Gott sei zur Seite,</w:t>
      </w:r>
      <w:r>
        <w:br/>
        <w:t>Darum bitte nun!</w:t>
      </w:r>
      <w:r>
        <w:br/>
        <w:t>Bitt‘ um Heil und Segen</w:t>
      </w:r>
      <w:r>
        <w:br/>
        <w:t>Heut‘ auf Deinen Wegen,</w:t>
      </w:r>
      <w:r>
        <w:br/>
        <w:t>Und bei Deinem Tun!</w:t>
      </w:r>
      <w:r>
        <w:br/>
      </w:r>
      <w:proofErr w:type="spellStart"/>
      <w:r>
        <w:t>Vörderst</w:t>
      </w:r>
      <w:proofErr w:type="spellEnd"/>
      <w:r>
        <w:t>, für die Macht der Sünden</w:t>
      </w:r>
      <w:r>
        <w:br/>
        <w:t xml:space="preserve">Rat und Widerstand zu finden. </w:t>
      </w:r>
    </w:p>
    <w:p w14:paraId="021AF30B" w14:textId="77777777" w:rsidR="009F3D5F" w:rsidRDefault="009F3D5F" w:rsidP="009F3D5F">
      <w:pPr>
        <w:pStyle w:val="StandardWeb"/>
      </w:pPr>
      <w:r>
        <w:t>Seufz‘ in heißem Geiste,</w:t>
      </w:r>
      <w:r>
        <w:br/>
        <w:t>Dass Er Hilfe leiste,</w:t>
      </w:r>
      <w:r>
        <w:br/>
        <w:t>Und sei Rat und Kraft;</w:t>
      </w:r>
      <w:r>
        <w:br/>
        <w:t>Dass Dich Nichts verleite</w:t>
      </w:r>
      <w:r>
        <w:br/>
        <w:t>Auf die linke Seite</w:t>
      </w:r>
      <w:r>
        <w:br/>
        <w:t>Bei der Pilgrimschaft:</w:t>
      </w:r>
      <w:r>
        <w:br/>
        <w:t xml:space="preserve">Weil so viel </w:t>
      </w:r>
      <w:proofErr w:type="spellStart"/>
      <w:r>
        <w:t>Gefährlichkeiten</w:t>
      </w:r>
      <w:proofErr w:type="spellEnd"/>
      <w:r>
        <w:br/>
        <w:t xml:space="preserve">Dich an Seel‘ und Leib begleiten! </w:t>
      </w:r>
    </w:p>
    <w:p w14:paraId="5EEA997F" w14:textId="77777777" w:rsidR="009F3D5F" w:rsidRDefault="009F3D5F" w:rsidP="009F3D5F">
      <w:pPr>
        <w:pStyle w:val="StandardWeb"/>
      </w:pPr>
      <w:r>
        <w:t>Bete, ruf und bitte</w:t>
      </w:r>
      <w:r>
        <w:br/>
        <w:t>Um gewisse Tritte</w:t>
      </w:r>
      <w:r>
        <w:br/>
        <w:t>Unter deiner Last!</w:t>
      </w:r>
      <w:r>
        <w:br/>
        <w:t>Deinen Weg zu finden</w:t>
      </w:r>
      <w:r>
        <w:br/>
        <w:t>Und zu überwinden,</w:t>
      </w:r>
      <w:r>
        <w:br/>
        <w:t>Was du vor dir hast;</w:t>
      </w:r>
      <w:r>
        <w:br/>
        <w:t>Auch durch Ringen, Reisen, Kämpfen</w:t>
      </w:r>
      <w:r>
        <w:br/>
        <w:t xml:space="preserve">Alle Hindernis‘ zu dämpfen. </w:t>
      </w:r>
    </w:p>
    <w:p w14:paraId="690F91AA" w14:textId="77777777" w:rsidR="009F3D5F" w:rsidRDefault="009F3D5F" w:rsidP="009F3D5F">
      <w:pPr>
        <w:pStyle w:val="StandardWeb"/>
      </w:pPr>
      <w:r>
        <w:t>Will die Welt dich haben,</w:t>
      </w:r>
      <w:r>
        <w:br/>
        <w:t>Und mit ihren Gaben</w:t>
      </w:r>
      <w:r>
        <w:br/>
        <w:t xml:space="preserve">Wieder zu sich </w:t>
      </w:r>
      <w:proofErr w:type="spellStart"/>
      <w:r>
        <w:t>zieh’n</w:t>
      </w:r>
      <w:proofErr w:type="spellEnd"/>
      <w:r>
        <w:t>:</w:t>
      </w:r>
      <w:r>
        <w:br/>
        <w:t>Sei du unempfindlich</w:t>
      </w:r>
      <w:r>
        <w:br/>
        <w:t>Und in Liebe kindlich,</w:t>
      </w:r>
      <w:r>
        <w:br/>
        <w:t xml:space="preserve">Dass du kannst </w:t>
      </w:r>
      <w:proofErr w:type="spellStart"/>
      <w:r>
        <w:t>entflieh’n</w:t>
      </w:r>
      <w:proofErr w:type="spellEnd"/>
      <w:r>
        <w:t>.</w:t>
      </w:r>
      <w:r>
        <w:br/>
        <w:t>Besser, sich auch töricht fassen,</w:t>
      </w:r>
      <w:r>
        <w:br/>
        <w:t xml:space="preserve">Als von ihr gewinnen lassen. </w:t>
      </w:r>
    </w:p>
    <w:p w14:paraId="15541967" w14:textId="77777777" w:rsidR="009F3D5F" w:rsidRDefault="009F3D5F" w:rsidP="009F3D5F">
      <w:pPr>
        <w:pStyle w:val="StandardWeb"/>
      </w:pPr>
      <w:r>
        <w:t>Hast du nun gesehen,</w:t>
      </w:r>
      <w:r>
        <w:br/>
        <w:t>Wie es Gott lässt gehen,</w:t>
      </w:r>
      <w:r>
        <w:br/>
        <w:t>Was Er ausgeführt:</w:t>
      </w:r>
      <w:r>
        <w:br/>
      </w:r>
      <w:r>
        <w:lastRenderedPageBreak/>
        <w:t>So fang‘ an zu singen,</w:t>
      </w:r>
      <w:r>
        <w:br/>
        <w:t>Und Ihm Lob zu bringen,</w:t>
      </w:r>
      <w:r>
        <w:br/>
        <w:t>Dem das Lob gebührt.</w:t>
      </w:r>
      <w:r>
        <w:br/>
        <w:t>Such Ihn auch in neuen Weisen</w:t>
      </w:r>
      <w:r>
        <w:br/>
        <w:t xml:space="preserve">Alle Tage mehr zu preisen! </w:t>
      </w:r>
    </w:p>
    <w:p w14:paraId="565F3472" w14:textId="77777777" w:rsidR="009F3D5F" w:rsidRDefault="009F3D5F" w:rsidP="009F3D5F">
      <w:pPr>
        <w:pStyle w:val="StandardWeb"/>
      </w:pPr>
      <w:r>
        <w:t>Gottes Machtbeschützen</w:t>
      </w:r>
      <w:r>
        <w:br/>
        <w:t>Lass dir dazu nützen,</w:t>
      </w:r>
      <w:r>
        <w:br/>
        <w:t>Dass du treuer wirst!</w:t>
      </w:r>
      <w:r>
        <w:br/>
        <w:t>Such‘ Ihm and dein Leben</w:t>
      </w:r>
      <w:r>
        <w:br/>
        <w:t>Wirklich zu ergeben!</w:t>
      </w:r>
      <w:r>
        <w:br/>
        <w:t>Er ist Lebensfürst.</w:t>
      </w:r>
      <w:r>
        <w:br/>
        <w:t>Such‘ es ja vor allen Dingen</w:t>
      </w:r>
      <w:r>
        <w:br/>
        <w:t xml:space="preserve">Im Gehorsam weit zu bringen: </w:t>
      </w:r>
    </w:p>
    <w:p w14:paraId="1D6BE3D1" w14:textId="77777777" w:rsidR="009F3D5F" w:rsidRDefault="009F3D5F" w:rsidP="009F3D5F">
      <w:pPr>
        <w:pStyle w:val="StandardWeb"/>
      </w:pPr>
      <w:r>
        <w:t xml:space="preserve">Dass dir’s </w:t>
      </w:r>
      <w:proofErr w:type="spellStart"/>
      <w:r>
        <w:t>wohlgefället</w:t>
      </w:r>
      <w:proofErr w:type="spellEnd"/>
      <w:r>
        <w:t>,</w:t>
      </w:r>
      <w:r>
        <w:br/>
        <w:t>Wie dein Gott sich stellet,</w:t>
      </w:r>
      <w:r>
        <w:br/>
        <w:t>Grausam oder gut,</w:t>
      </w:r>
      <w:r>
        <w:br/>
        <w:t xml:space="preserve">Wenn Er straft und </w:t>
      </w:r>
      <w:proofErr w:type="spellStart"/>
      <w:r>
        <w:t>schläget</w:t>
      </w:r>
      <w:proofErr w:type="spellEnd"/>
      <w:r>
        <w:t>,</w:t>
      </w:r>
      <w:r>
        <w:br/>
        <w:t xml:space="preserve">Wenn Er küsst und </w:t>
      </w:r>
      <w:proofErr w:type="spellStart"/>
      <w:r>
        <w:t>träget</w:t>
      </w:r>
      <w:proofErr w:type="spellEnd"/>
      <w:r>
        <w:t>:</w:t>
      </w:r>
      <w:r>
        <w:br/>
        <w:t>Alles, was Er tut.</w:t>
      </w:r>
      <w:r>
        <w:br/>
        <w:t>Dank‘ und rühme bei der Freude!</w:t>
      </w:r>
      <w:r>
        <w:br/>
        <w:t xml:space="preserve">Lieb‘ und lob‘ Ihn auch im Leide! </w:t>
      </w:r>
    </w:p>
    <w:p w14:paraId="4F0F79B4" w14:textId="77777777" w:rsidR="009F3D5F" w:rsidRDefault="009F3D5F" w:rsidP="009F3D5F">
      <w:pPr>
        <w:pStyle w:val="StandardWeb"/>
      </w:pPr>
      <w:r>
        <w:t>(1720.)</w:t>
      </w:r>
    </w:p>
    <w:p w14:paraId="23E062CE" w14:textId="77777777" w:rsidR="003E727B" w:rsidRDefault="003E727B" w:rsidP="003E727B">
      <w:pPr>
        <w:pStyle w:val="berschrift1"/>
      </w:pPr>
      <w:r>
        <w:t xml:space="preserve">Sieh‘ da! wer kommt voll </w:t>
      </w:r>
      <w:proofErr w:type="spellStart"/>
      <w:r>
        <w:t>Gottesehr</w:t>
      </w:r>
      <w:proofErr w:type="spellEnd"/>
      <w:r>
        <w:t>‘</w:t>
      </w:r>
    </w:p>
    <w:p w14:paraId="723B2B8F" w14:textId="77777777" w:rsidR="003E727B" w:rsidRDefault="003E727B" w:rsidP="003E727B">
      <w:pPr>
        <w:pStyle w:val="StandardWeb"/>
      </w:pPr>
      <w:r>
        <w:t xml:space="preserve">Sieh‘ da! wer kommt voll </w:t>
      </w:r>
      <w:proofErr w:type="spellStart"/>
      <w:r>
        <w:t>Gottesehr</w:t>
      </w:r>
      <w:proofErr w:type="spellEnd"/>
      <w:r>
        <w:t>‘</w:t>
      </w:r>
      <w:r>
        <w:br/>
        <w:t>Im blutigen Gewand?</w:t>
      </w:r>
      <w:r>
        <w:br/>
        <w:t>Ein Held, er gehet hoch daher,</w:t>
      </w:r>
      <w:r>
        <w:br/>
        <w:t xml:space="preserve">Scheut keinen Widerstand! </w:t>
      </w:r>
    </w:p>
    <w:p w14:paraId="63030C07" w14:textId="6979F4ED" w:rsidR="003E727B" w:rsidRDefault="003E727B" w:rsidP="003E727B">
      <w:pPr>
        <w:pStyle w:val="StandardWeb"/>
      </w:pPr>
      <w:r>
        <w:t xml:space="preserve">Wer ist’s, so prächtig </w:t>
      </w:r>
      <w:proofErr w:type="spellStart"/>
      <w:r>
        <w:t>angekleid’t</w:t>
      </w:r>
      <w:proofErr w:type="spellEnd"/>
      <w:r>
        <w:t>,</w:t>
      </w:r>
      <w:r>
        <w:br/>
        <w:t xml:space="preserve">Dass ihr nichts </w:t>
      </w:r>
      <w:proofErr w:type="spellStart"/>
      <w:r>
        <w:t>Schön’res</w:t>
      </w:r>
      <w:proofErr w:type="spellEnd"/>
      <w:r>
        <w:t xml:space="preserve"> wisst?</w:t>
      </w:r>
      <w:r>
        <w:br/>
        <w:t xml:space="preserve">Der unser Fried‘ und seiner </w:t>
      </w:r>
      <w:proofErr w:type="spellStart"/>
      <w:r>
        <w:t>Leut</w:t>
      </w:r>
      <w:proofErr w:type="spellEnd"/>
      <w:r>
        <w:t>‘</w:t>
      </w:r>
      <w:r>
        <w:br/>
        <w:t xml:space="preserve">Allmächtiger Heiland ist! </w:t>
      </w:r>
    </w:p>
    <w:p w14:paraId="06F144C9" w14:textId="77777777" w:rsidR="003E727B" w:rsidRDefault="003E727B" w:rsidP="003E727B">
      <w:pPr>
        <w:pStyle w:val="StandardWeb"/>
      </w:pPr>
      <w:r>
        <w:t>Warum sieht aber sein Talar</w:t>
      </w:r>
      <w:r>
        <w:br/>
        <w:t>So blutbesprenget aus,</w:t>
      </w:r>
      <w:r>
        <w:br/>
        <w:t xml:space="preserve">Als </w:t>
      </w:r>
      <w:proofErr w:type="spellStart"/>
      <w:r>
        <w:t>käm</w:t>
      </w:r>
      <w:proofErr w:type="spellEnd"/>
      <w:r>
        <w:t>‘ der König unsrer Schar</w:t>
      </w:r>
      <w:r>
        <w:br/>
        <w:t xml:space="preserve">Aus einem Kelterhaus? </w:t>
      </w:r>
    </w:p>
    <w:p w14:paraId="70E87722" w14:textId="14157095" w:rsidR="003E727B" w:rsidRDefault="003E727B" w:rsidP="003E727B">
      <w:pPr>
        <w:pStyle w:val="StandardWeb"/>
      </w:pPr>
      <w:r>
        <w:t>Er spricht: Nicht ist’s verwunderlich,</w:t>
      </w:r>
      <w:r>
        <w:br/>
        <w:t>Dass mein Kleid Flecken hat,</w:t>
      </w:r>
      <w:r>
        <w:br/>
        <w:t>Weil Niemand da war, außer Ich,</w:t>
      </w:r>
      <w:r>
        <w:br/>
        <w:t xml:space="preserve">Der Gottes Kelter trat! </w:t>
      </w:r>
    </w:p>
    <w:p w14:paraId="212F4253" w14:textId="50DFD8D4" w:rsidR="003E727B" w:rsidRDefault="003E727B" w:rsidP="003E727B">
      <w:pPr>
        <w:pStyle w:val="StandardWeb"/>
      </w:pPr>
      <w:r>
        <w:t>Ach ja! Er hemmt den Wunderlauf,</w:t>
      </w:r>
      <w:r>
        <w:br/>
        <w:t xml:space="preserve">Dass Er die Lasten </w:t>
      </w:r>
      <w:proofErr w:type="spellStart"/>
      <w:r>
        <w:t>nehm</w:t>
      </w:r>
      <w:proofErr w:type="spellEnd"/>
      <w:r>
        <w:t>‘;</w:t>
      </w:r>
      <w:r>
        <w:br/>
      </w:r>
      <w:r>
        <w:lastRenderedPageBreak/>
        <w:t>Er setzt den Kranz von Dornen auf,</w:t>
      </w:r>
      <w:r>
        <w:br/>
        <w:t xml:space="preserve">Und lässt das Diadem. </w:t>
      </w:r>
    </w:p>
    <w:p w14:paraId="2D101E14" w14:textId="77777777" w:rsidR="003E727B" w:rsidRDefault="003E727B" w:rsidP="003E727B">
      <w:pPr>
        <w:pStyle w:val="StandardWeb"/>
      </w:pPr>
      <w:r>
        <w:t>Schweiß, Schrecken, Zähren, Angstgeschrei,</w:t>
      </w:r>
      <w:r>
        <w:br/>
        <w:t>Die Wunden, die Er hat,</w:t>
      </w:r>
      <w:r>
        <w:br/>
        <w:t>Sind, denk ich, Zeugen Seiner Treu‘,</w:t>
      </w:r>
      <w:r>
        <w:br/>
        <w:t>Und Seiner Lieb‘ und Gnad‘.</w:t>
      </w:r>
    </w:p>
    <w:p w14:paraId="5E5EBA62" w14:textId="77777777" w:rsidR="003E727B" w:rsidRDefault="003E727B" w:rsidP="003E727B">
      <w:pPr>
        <w:pStyle w:val="StandardWeb"/>
      </w:pPr>
      <w:r>
        <w:t>O was ist doch für ein Beweis</w:t>
      </w:r>
      <w:r>
        <w:br/>
        <w:t>Für Deine große Lieb‘,</w:t>
      </w:r>
      <w:r>
        <w:br/>
        <w:t>O HErr, der blutige Todesschweiß,</w:t>
      </w:r>
      <w:r>
        <w:br/>
        <w:t xml:space="preserve">Den Dir die Sünd austrieb! </w:t>
      </w:r>
    </w:p>
    <w:p w14:paraId="732128A0" w14:textId="02FBADA6" w:rsidR="003E727B" w:rsidRDefault="003E727B" w:rsidP="003E727B">
      <w:pPr>
        <w:pStyle w:val="StandardWeb"/>
      </w:pPr>
      <w:r>
        <w:t>Die Kelter drückte Dich für mich,</w:t>
      </w:r>
      <w:r>
        <w:br/>
        <w:t>Dass Dir das Blut entging,</w:t>
      </w:r>
      <w:r>
        <w:br/>
        <w:t>Wovon die Spur sich feierlich</w:t>
      </w:r>
      <w:r>
        <w:br/>
        <w:t xml:space="preserve">An Deine Kleider hing! </w:t>
      </w:r>
    </w:p>
    <w:p w14:paraId="0129457B" w14:textId="77777777" w:rsidR="003C0074" w:rsidRDefault="003C0074" w:rsidP="003C0074">
      <w:pPr>
        <w:pStyle w:val="berschrift1"/>
      </w:pPr>
      <w:r>
        <w:t>So ist denn nun auch dieses Jahr</w:t>
      </w:r>
    </w:p>
    <w:p w14:paraId="275B3CFA" w14:textId="77777777" w:rsidR="003C0074" w:rsidRDefault="003C0074" w:rsidP="003C0074">
      <w:pPr>
        <w:pStyle w:val="StandardWeb"/>
      </w:pPr>
      <w:r>
        <w:t>So ist denn nun auch dieses Jahr</w:t>
      </w:r>
      <w:r>
        <w:br/>
        <w:t>Mit Gott zurückgelegt,</w:t>
      </w:r>
      <w:r>
        <w:br/>
        <w:t xml:space="preserve">Das von </w:t>
      </w:r>
      <w:proofErr w:type="spellStart"/>
      <w:r>
        <w:t>besondrer</w:t>
      </w:r>
      <w:proofErr w:type="spellEnd"/>
      <w:r>
        <w:t xml:space="preserve"> Zeichnung war,</w:t>
      </w:r>
      <w:r>
        <w:br/>
        <w:t>Wenn man es recht erwägt.</w:t>
      </w:r>
    </w:p>
    <w:p w14:paraId="723F0CA0" w14:textId="77777777" w:rsidR="003C0074" w:rsidRDefault="003C0074" w:rsidP="003C0074">
      <w:pPr>
        <w:pStyle w:val="StandardWeb"/>
      </w:pPr>
      <w:r>
        <w:t>Preis Ihm, der Alles herrlich macht!</w:t>
      </w:r>
      <w:r>
        <w:br/>
        <w:t>Er hat uns nicht gefragt,</w:t>
      </w:r>
      <w:r>
        <w:br/>
        <w:t>Und weil man Nichts voraus bedacht,</w:t>
      </w:r>
      <w:r>
        <w:br/>
        <w:t>So hat man nie geklagt.</w:t>
      </w:r>
    </w:p>
    <w:p w14:paraId="77D4383E" w14:textId="3C309BC8" w:rsidR="003C0074" w:rsidRDefault="003C0074" w:rsidP="003C0074">
      <w:pPr>
        <w:pStyle w:val="StandardWeb"/>
      </w:pPr>
      <w:r>
        <w:t>Gelobt sei Der, der aller Not,</w:t>
      </w:r>
      <w:r>
        <w:br/>
        <w:t>So leicht als Wind und Wellen,</w:t>
      </w:r>
      <w:r>
        <w:br/>
        <w:t>Durch Sein auch uns bekannt Gebot</w:t>
      </w:r>
      <w:r>
        <w:br/>
        <w:t xml:space="preserve">Die Grenzen </w:t>
      </w:r>
      <w:proofErr w:type="spellStart"/>
      <w:r>
        <w:t>wu</w:t>
      </w:r>
      <w:r w:rsidR="00A80FED">
        <w:t>ss</w:t>
      </w:r>
      <w:r>
        <w:t>t</w:t>
      </w:r>
      <w:proofErr w:type="spellEnd"/>
      <w:r>
        <w:t xml:space="preserve"> zu stellen.</w:t>
      </w:r>
    </w:p>
    <w:p w14:paraId="237E8A27" w14:textId="77777777" w:rsidR="003C0074" w:rsidRDefault="003C0074" w:rsidP="003C0074">
      <w:pPr>
        <w:pStyle w:val="StandardWeb"/>
      </w:pPr>
      <w:r>
        <w:t>Wir glauben Ihm (ein Wort, ein Mann!)</w:t>
      </w:r>
      <w:r>
        <w:br/>
        <w:t>Durch alle harten Stände.</w:t>
      </w:r>
      <w:r>
        <w:br/>
        <w:t>Er ruhet nicht, Er bring‘ es dann</w:t>
      </w:r>
      <w:r>
        <w:br/>
        <w:t xml:space="preserve">Zu einem </w:t>
      </w:r>
      <w:proofErr w:type="spellStart"/>
      <w:r>
        <w:t>sel’gen</w:t>
      </w:r>
      <w:proofErr w:type="spellEnd"/>
      <w:r>
        <w:t xml:space="preserve"> Ende.</w:t>
      </w:r>
    </w:p>
    <w:p w14:paraId="4886B5BC" w14:textId="77777777" w:rsidR="003C0074" w:rsidRDefault="003C0074" w:rsidP="003C0074">
      <w:pPr>
        <w:pStyle w:val="StandardWeb"/>
      </w:pPr>
      <w:r>
        <w:t xml:space="preserve">Glück zu, zum </w:t>
      </w:r>
      <w:proofErr w:type="spellStart"/>
      <w:r>
        <w:t>sel‘gen</w:t>
      </w:r>
      <w:proofErr w:type="spellEnd"/>
      <w:r>
        <w:t xml:space="preserve"> neuen Lauf,</w:t>
      </w:r>
      <w:r>
        <w:br/>
        <w:t xml:space="preserve">Ihr treu </w:t>
      </w:r>
      <w:proofErr w:type="spellStart"/>
      <w:r>
        <w:t>verbund’nen</w:t>
      </w:r>
      <w:proofErr w:type="spellEnd"/>
      <w:r>
        <w:t xml:space="preserve"> Brüder!</w:t>
      </w:r>
      <w:r>
        <w:br/>
        <w:t>Es steiget unser Flehen auf</w:t>
      </w:r>
      <w:r>
        <w:br/>
        <w:t>Für alle Seine Glieder.</w:t>
      </w:r>
    </w:p>
    <w:p w14:paraId="72F6D6A5" w14:textId="77777777" w:rsidR="003C0074" w:rsidRDefault="003C0074" w:rsidP="003C0074">
      <w:pPr>
        <w:pStyle w:val="StandardWeb"/>
      </w:pPr>
      <w:r>
        <w:t>Herr Gott, sei Allen Sonn‘ und Schild,</w:t>
      </w:r>
      <w:r>
        <w:br/>
        <w:t>Und leuchte und beschütze,</w:t>
      </w:r>
      <w:r>
        <w:br/>
        <w:t>Wenn’s trüb hergehet oder mild,</w:t>
      </w:r>
      <w:r>
        <w:br/>
        <w:t>Dass uns doch Alles nütze!</w:t>
      </w:r>
    </w:p>
    <w:p w14:paraId="0295609F" w14:textId="4700E7D9" w:rsidR="003C0074" w:rsidRDefault="003C0074" w:rsidP="003C0074">
      <w:pPr>
        <w:pStyle w:val="StandardWeb"/>
      </w:pPr>
      <w:r>
        <w:lastRenderedPageBreak/>
        <w:t>Lass, Herr, für Arbeit wie für Ruh</w:t>
      </w:r>
      <w:r>
        <w:br/>
        <w:t>Dich überall stets loben:</w:t>
      </w:r>
      <w:r>
        <w:br/>
        <w:t>Bis Du uns führst der Heimat zu,</w:t>
      </w:r>
      <w:r>
        <w:br/>
        <w:t>Die Du uns aufgehoben.</w:t>
      </w:r>
    </w:p>
    <w:p w14:paraId="37A85DCC" w14:textId="77777777" w:rsidR="003C0074" w:rsidRPr="00EA2908" w:rsidRDefault="003C0074" w:rsidP="003C0074">
      <w:pPr>
        <w:pStyle w:val="StandardWeb"/>
        <w:rPr>
          <w:i/>
        </w:rPr>
      </w:pPr>
      <w:r w:rsidRPr="00EA2908">
        <w:rPr>
          <w:i/>
        </w:rPr>
        <w:t>(um 1751.)</w:t>
      </w:r>
    </w:p>
    <w:p w14:paraId="08A89513" w14:textId="77777777" w:rsidR="00584F78" w:rsidRDefault="00584F78" w:rsidP="00584F78">
      <w:pPr>
        <w:pStyle w:val="berschrift1"/>
      </w:pPr>
      <w:r>
        <w:t>So ist denn nun die Hütte</w:t>
      </w:r>
    </w:p>
    <w:p w14:paraId="466B9FAB" w14:textId="77777777" w:rsidR="00584F78" w:rsidRDefault="00584F78" w:rsidP="00584F78">
      <w:pPr>
        <w:pStyle w:val="StandardWeb"/>
      </w:pPr>
      <w:r>
        <w:t>1.) So ist denn nun die Hütte,</w:t>
      </w:r>
      <w:r>
        <w:br/>
        <w:t>Mein Freund, für dich erbaut!</w:t>
      </w:r>
      <w:r>
        <w:br/>
        <w:t>Komm her! Ist meine Bitte,</w:t>
      </w:r>
      <w:r>
        <w:br/>
        <w:t>Komm! Rufet deine Braut.</w:t>
      </w:r>
      <w:r>
        <w:br/>
        <w:t>Komm, Auserwählter, komme,</w:t>
      </w:r>
      <w:r>
        <w:br/>
        <w:t>Besuche deine Magd!</w:t>
      </w:r>
      <w:r>
        <w:br/>
        <w:t>Erfreue deine Fromme,</w:t>
      </w:r>
      <w:r>
        <w:br/>
        <w:t>Die fleißig nach dir fragt!</w:t>
      </w:r>
    </w:p>
    <w:p w14:paraId="29D92B94" w14:textId="77777777" w:rsidR="00584F78" w:rsidRDefault="00584F78" w:rsidP="00584F78">
      <w:pPr>
        <w:pStyle w:val="StandardWeb"/>
      </w:pPr>
      <w:r>
        <w:t>2.) Das Kreuz, die Schmach der Leiden,</w:t>
      </w:r>
      <w:r>
        <w:br/>
        <w:t>Die deine Boten sind,</w:t>
      </w:r>
      <w:r>
        <w:br/>
        <w:t>Empfange ich mit Freuden</w:t>
      </w:r>
      <w:r>
        <w:br/>
        <w:t xml:space="preserve">Als liebes </w:t>
      </w:r>
      <w:proofErr w:type="spellStart"/>
      <w:r>
        <w:t>Angebind</w:t>
      </w:r>
      <w:proofErr w:type="spellEnd"/>
      <w:r>
        <w:t>‘.</w:t>
      </w:r>
      <w:r>
        <w:br/>
        <w:t>Wo Jesus herrscht und wohnet,</w:t>
      </w:r>
      <w:r>
        <w:br/>
        <w:t>Da ist der Freiheit Haus.</w:t>
      </w:r>
      <w:r>
        <w:br/>
        <w:t>Dort, wo die Liebe thronet,</w:t>
      </w:r>
      <w:r>
        <w:br/>
        <w:t>Weicht Schmerz und Mühsal aus.</w:t>
      </w:r>
    </w:p>
    <w:p w14:paraId="0B69990C" w14:textId="77777777" w:rsidR="00584F78" w:rsidRDefault="00584F78" w:rsidP="00584F78">
      <w:pPr>
        <w:pStyle w:val="StandardWeb"/>
      </w:pPr>
      <w:r>
        <w:t>3.) Reist aus, entzückte Sinnen,</w:t>
      </w:r>
      <w:r>
        <w:br/>
        <w:t>Steigt auf, die Lieb‘ ist nah!</w:t>
      </w:r>
      <w:r>
        <w:br/>
        <w:t>Geht, geht von ihr von hinnen,</w:t>
      </w:r>
      <w:r>
        <w:br/>
        <w:t>Der Bräutigam ist da!</w:t>
      </w:r>
      <w:r>
        <w:br/>
        <w:t>Auf, eilet ihm entgegen</w:t>
      </w:r>
      <w:r>
        <w:br/>
        <w:t>In dieser Mitternacht!</w:t>
      </w:r>
      <w:r>
        <w:br/>
        <w:t xml:space="preserve">Mit </w:t>
      </w:r>
      <w:proofErr w:type="spellStart"/>
      <w:r>
        <w:t>Ruh’n</w:t>
      </w:r>
      <w:proofErr w:type="spellEnd"/>
      <w:r>
        <w:t xml:space="preserve"> und Schlafenlegen</w:t>
      </w:r>
      <w:r>
        <w:br/>
        <w:t>Wird schlimm die Zeit verbracht.</w:t>
      </w:r>
    </w:p>
    <w:p w14:paraId="6D211163" w14:textId="77777777" w:rsidR="00584F78" w:rsidRDefault="00584F78" w:rsidP="00584F78">
      <w:pPr>
        <w:pStyle w:val="StandardWeb"/>
      </w:pPr>
      <w:r>
        <w:t>4.) Er ist’s, der mich erworben,</w:t>
      </w:r>
      <w:r>
        <w:br/>
        <w:t>Er, der gelitten hat,</w:t>
      </w:r>
      <w:r>
        <w:br/>
        <w:t>Er, der für mich gestorben,</w:t>
      </w:r>
      <w:r>
        <w:br/>
        <w:t>Der Herr von Rat und Tat,</w:t>
      </w:r>
      <w:r>
        <w:br/>
        <w:t>Der mein Erlöser heißet,</w:t>
      </w:r>
      <w:r>
        <w:br/>
        <w:t>Immanuel, der Mann,</w:t>
      </w:r>
      <w:r>
        <w:br/>
        <w:t>Der Höll‘ und Tod zerschmeißet, –</w:t>
      </w:r>
      <w:r>
        <w:br/>
        <w:t>Triumph, der zieht heran!</w:t>
      </w:r>
    </w:p>
    <w:p w14:paraId="28A4ED5D" w14:textId="77777777" w:rsidR="00584F78" w:rsidRDefault="00584F78" w:rsidP="00584F78">
      <w:pPr>
        <w:pStyle w:val="StandardWeb"/>
      </w:pPr>
      <w:r>
        <w:t>5.) Unendlich süße Wonne!</w:t>
      </w:r>
      <w:r>
        <w:br/>
        <w:t>Wie überströmst du mich!</w:t>
      </w:r>
      <w:r>
        <w:br/>
        <w:t>Du Licht der Gnadensonne,</w:t>
      </w:r>
      <w:r>
        <w:br/>
        <w:t xml:space="preserve">Wie strahlst du </w:t>
      </w:r>
      <w:proofErr w:type="spellStart"/>
      <w:r>
        <w:t>süßiglich</w:t>
      </w:r>
      <w:proofErr w:type="spellEnd"/>
      <w:r>
        <w:t>!</w:t>
      </w:r>
      <w:r>
        <w:br/>
        <w:t>Ich bin’s nicht wert, ich Armer,</w:t>
      </w:r>
      <w:r>
        <w:br/>
        <w:t>Die Lieb‘ ist allzu gut,</w:t>
      </w:r>
      <w:r>
        <w:br/>
      </w:r>
      <w:r>
        <w:lastRenderedPageBreak/>
        <w:t>Zu gut ist mein Erbarmer,</w:t>
      </w:r>
      <w:r>
        <w:br/>
        <w:t>Der also an mir tut!</w:t>
      </w:r>
    </w:p>
    <w:p w14:paraId="5A32DFED" w14:textId="77777777" w:rsidR="00584F78" w:rsidRDefault="00584F78" w:rsidP="00584F78">
      <w:pPr>
        <w:pStyle w:val="StandardWeb"/>
      </w:pPr>
      <w:r>
        <w:t>6.) Bin ich denn nun die Hütte</w:t>
      </w:r>
      <w:r>
        <w:br/>
        <w:t>Und du bist selbst in mir,</w:t>
      </w:r>
      <w:r>
        <w:br/>
        <w:t>So hab‘ ich meine Bitte,</w:t>
      </w:r>
      <w:r>
        <w:br/>
        <w:t>Die Lieb‘ ist mein Panier.</w:t>
      </w:r>
      <w:r>
        <w:br/>
        <w:t>So scheide Himmel, Erde,</w:t>
      </w:r>
      <w:r>
        <w:br/>
        <w:t>Und was geschaffen heißt,</w:t>
      </w:r>
      <w:r>
        <w:br/>
        <w:t>Wenn ich die Hütte werde</w:t>
      </w:r>
      <w:r>
        <w:br/>
        <w:t>Für Gottes reinen Geist!</w:t>
      </w:r>
    </w:p>
    <w:p w14:paraId="72435C07" w14:textId="77777777" w:rsidR="00A07C03" w:rsidRDefault="00A07C03" w:rsidP="00A07C03">
      <w:pPr>
        <w:pStyle w:val="berschrift1"/>
      </w:pPr>
      <w:r>
        <w:t>So lange Jesus bleibt der HErr</w:t>
      </w:r>
    </w:p>
    <w:p w14:paraId="1D2E68DD" w14:textId="77777777" w:rsidR="00A07C03" w:rsidRDefault="00A07C03" w:rsidP="00A07C03">
      <w:pPr>
        <w:pStyle w:val="StandardWeb"/>
      </w:pPr>
      <w:r>
        <w:t>So lange Jesus bleibt der HErr,</w:t>
      </w:r>
      <w:r>
        <w:br/>
        <w:t>Wird’s alle Tage herrlicher;</w:t>
      </w:r>
      <w:r>
        <w:br/>
        <w:t>So war’s, so ist’s, so wird es sein</w:t>
      </w:r>
      <w:r>
        <w:br/>
        <w:t xml:space="preserve">Bei seiner Blut- und Kreuzgemein‘. </w:t>
      </w:r>
    </w:p>
    <w:p w14:paraId="1879A48E" w14:textId="77777777" w:rsidR="00A07C03" w:rsidRDefault="00A07C03" w:rsidP="00A07C03">
      <w:pPr>
        <w:pStyle w:val="StandardWeb"/>
      </w:pPr>
      <w:r>
        <w:t>Es bleibt bei dem bekannten Wort,</w:t>
      </w:r>
      <w:r>
        <w:br/>
        <w:t>Von Zeit zu Zeit, von Ort zu Ort:</w:t>
      </w:r>
      <w:r>
        <w:br/>
        <w:t>Christi Blut und Gerechtigkeit</w:t>
      </w:r>
      <w:r>
        <w:br/>
        <w:t xml:space="preserve">Bleibt Seiner Kirche Herrlichkeit! </w:t>
      </w:r>
    </w:p>
    <w:p w14:paraId="0DAA8CE4" w14:textId="77777777" w:rsidR="00A07C03" w:rsidRDefault="00A07C03" w:rsidP="00A07C03">
      <w:pPr>
        <w:pStyle w:val="StandardWeb"/>
      </w:pPr>
      <w:r>
        <w:t>Der Lobgesang am gläsern Meer,</w:t>
      </w:r>
      <w:r>
        <w:br/>
        <w:t>Das Losungswort vom kleinen Heer</w:t>
      </w:r>
      <w:r>
        <w:br/>
        <w:t>Ist: „Eines hat uns durchgebracht:</w:t>
      </w:r>
      <w:r>
        <w:br/>
        <w:t xml:space="preserve">Du Lamm, das für uns ward </w:t>
      </w:r>
      <w:proofErr w:type="spellStart"/>
      <w:r>
        <w:t>geschlacht’t</w:t>
      </w:r>
      <w:proofErr w:type="spellEnd"/>
      <w:r>
        <w:t xml:space="preserve">!“ </w:t>
      </w:r>
    </w:p>
    <w:p w14:paraId="62EBCE3C" w14:textId="77777777" w:rsidR="00A07C03" w:rsidRDefault="00A07C03" w:rsidP="00A07C03">
      <w:pPr>
        <w:pStyle w:val="StandardWeb"/>
      </w:pPr>
      <w:r>
        <w:t>Wir sagen Ja, mit Herz und Mund:</w:t>
      </w:r>
      <w:r>
        <w:br/>
        <w:t>Das Lamm ist Seiner Kirche Grund,</w:t>
      </w:r>
      <w:r>
        <w:br/>
        <w:t>Der fest und unbeweglich steht,</w:t>
      </w:r>
      <w:r>
        <w:br/>
        <w:t xml:space="preserve">Wann </w:t>
      </w:r>
      <w:proofErr w:type="spellStart"/>
      <w:r>
        <w:t>Erd</w:t>
      </w:r>
      <w:proofErr w:type="spellEnd"/>
      <w:r>
        <w:t xml:space="preserve">‘ und Himmel untergeht! </w:t>
      </w:r>
    </w:p>
    <w:p w14:paraId="0B53B19C" w14:textId="77777777" w:rsidR="00A07C03" w:rsidRDefault="00A07C03" w:rsidP="00A07C03">
      <w:pPr>
        <w:pStyle w:val="StandardWeb"/>
      </w:pPr>
      <w:r>
        <w:t>Du bist und bleibest unser HErr,</w:t>
      </w:r>
      <w:r>
        <w:br/>
        <w:t>Der Leitstern Deiner Wanderer,</w:t>
      </w:r>
      <w:r>
        <w:br/>
        <w:t>Der Kirche teures Oberhaupt,</w:t>
      </w:r>
      <w:r>
        <w:br/>
        <w:t xml:space="preserve">Dem keiner Feinde Macht sie raubt. </w:t>
      </w:r>
    </w:p>
    <w:p w14:paraId="24D17109" w14:textId="77777777" w:rsidR="00A07C03" w:rsidRDefault="00A07C03" w:rsidP="00A07C03">
      <w:pPr>
        <w:pStyle w:val="StandardWeb"/>
      </w:pPr>
      <w:r>
        <w:t>Dein Geist, der Geist der Herrlichkeit,</w:t>
      </w:r>
      <w:r>
        <w:br/>
        <w:t>Mit dem der Vater Dich geweiht,</w:t>
      </w:r>
      <w:r>
        <w:br/>
        <w:t>Der ruht nun auch auf der Gemein‘</w:t>
      </w:r>
      <w:r>
        <w:br/>
        <w:t xml:space="preserve">Und lehrt uns Deine Zeugen sein. </w:t>
      </w:r>
    </w:p>
    <w:p w14:paraId="11EA2510" w14:textId="77777777" w:rsidR="00A07C03" w:rsidRDefault="00A07C03" w:rsidP="00A07C03">
      <w:pPr>
        <w:pStyle w:val="StandardWeb"/>
      </w:pPr>
      <w:r>
        <w:t>Da legest Du Dein Licht und Recht</w:t>
      </w:r>
      <w:r>
        <w:br/>
      </w:r>
      <w:proofErr w:type="spellStart"/>
      <w:r>
        <w:t>Auf’s</w:t>
      </w:r>
      <w:proofErr w:type="spellEnd"/>
      <w:r>
        <w:t xml:space="preserve"> Herz all‘ Deiner </w:t>
      </w:r>
      <w:proofErr w:type="spellStart"/>
      <w:r>
        <w:t>Mägd</w:t>
      </w:r>
      <w:proofErr w:type="spellEnd"/>
      <w:r>
        <w:t>‘ und Knecht,</w:t>
      </w:r>
      <w:r>
        <w:br/>
        <w:t xml:space="preserve">Und öffnest das </w:t>
      </w:r>
      <w:proofErr w:type="spellStart"/>
      <w:r>
        <w:t>verschloss’ne</w:t>
      </w:r>
      <w:proofErr w:type="spellEnd"/>
      <w:r>
        <w:t xml:space="preserve"> Buch</w:t>
      </w:r>
      <w:r>
        <w:br/>
        <w:t xml:space="preserve">Zum Segen stets auf ihr Gesuch. </w:t>
      </w:r>
    </w:p>
    <w:p w14:paraId="5E9C9287" w14:textId="77777777" w:rsidR="00A07C03" w:rsidRDefault="00A07C03" w:rsidP="00A07C03">
      <w:pPr>
        <w:pStyle w:val="StandardWeb"/>
      </w:pPr>
      <w:r>
        <w:t>Du rüstest sie mit Kräften aus</w:t>
      </w:r>
      <w:r>
        <w:br/>
        <w:t>Zum treuen Dienst in Deinem Haus,</w:t>
      </w:r>
      <w:r>
        <w:br/>
      </w:r>
      <w:r>
        <w:lastRenderedPageBreak/>
        <w:t>Zum Heilsgeschäft im Heimatstand,</w:t>
      </w:r>
      <w:r>
        <w:br/>
        <w:t xml:space="preserve">Zum Segen in dem Heidenland. </w:t>
      </w:r>
    </w:p>
    <w:p w14:paraId="37AE3C54" w14:textId="77777777" w:rsidR="00A07C03" w:rsidRDefault="00A07C03" w:rsidP="00A07C03">
      <w:pPr>
        <w:pStyle w:val="StandardWeb"/>
      </w:pPr>
      <w:r>
        <w:t>Denkt man daran, so weiß man nicht,</w:t>
      </w:r>
      <w:r>
        <w:br/>
        <w:t xml:space="preserve">Wie einem recht dabei </w:t>
      </w:r>
      <w:proofErr w:type="spellStart"/>
      <w:r>
        <w:t>geschicht</w:t>
      </w:r>
      <w:proofErr w:type="spellEnd"/>
      <w:r>
        <w:t>,</w:t>
      </w:r>
      <w:r>
        <w:br/>
        <w:t>Man steht nur da, und sieht Dir zu,</w:t>
      </w:r>
      <w:r>
        <w:br/>
        <w:t xml:space="preserve">Und denkt: „Gekreuzigter, nur Du!“ </w:t>
      </w:r>
    </w:p>
    <w:p w14:paraId="324D42F3" w14:textId="77777777" w:rsidR="00A07C03" w:rsidRDefault="00A07C03" w:rsidP="00A07C03">
      <w:pPr>
        <w:pStyle w:val="StandardWeb"/>
      </w:pPr>
      <w:r>
        <w:t>Mach‘ Deine Boten herrlicher,</w:t>
      </w:r>
      <w:r>
        <w:br/>
        <w:t>Lamm, Dir und Deinem Volk zur Ehr‘;</w:t>
      </w:r>
      <w:r>
        <w:br/>
        <w:t>Und gib mit uns an Deinem Heil</w:t>
      </w:r>
      <w:r>
        <w:br/>
        <w:t xml:space="preserve">Der ganzen Welt aus Gnaden Teil! </w:t>
      </w:r>
    </w:p>
    <w:p w14:paraId="7345FE19" w14:textId="77777777" w:rsidR="003976FA" w:rsidRDefault="003976FA" w:rsidP="003976FA">
      <w:pPr>
        <w:pStyle w:val="berschrift1"/>
      </w:pPr>
      <w:r>
        <w:t>So nimm denn meine Seele an</w:t>
      </w:r>
    </w:p>
    <w:p w14:paraId="5F320AE7" w14:textId="77777777" w:rsidR="003976FA" w:rsidRDefault="003976FA" w:rsidP="003976FA">
      <w:pPr>
        <w:pStyle w:val="StandardWeb"/>
      </w:pPr>
      <w:r>
        <w:t>So nimm denn meine Seele an,</w:t>
      </w:r>
      <w:r>
        <w:br/>
        <w:t>Freund! sie ist Dir untertan;</w:t>
      </w:r>
      <w:r>
        <w:br/>
        <w:t>Pflanz‘ Deine tiefe Liebe drein;</w:t>
      </w:r>
      <w:r>
        <w:br/>
        <w:t>Hier soll Dein Ort der Ruhe sein.</w:t>
      </w:r>
      <w:r>
        <w:br/>
        <w:t>Im Königreich des Herzens herrsche Du</w:t>
      </w:r>
      <w:r>
        <w:br/>
        <w:t xml:space="preserve">Allein, o Bräutigam, mein Licht und Ruh‘! </w:t>
      </w:r>
    </w:p>
    <w:p w14:paraId="1DD929A5" w14:textId="77777777" w:rsidR="003976FA" w:rsidRDefault="003976FA" w:rsidP="003976FA">
      <w:pPr>
        <w:pStyle w:val="StandardWeb"/>
      </w:pPr>
      <w:r>
        <w:t>Mein Glaubensauge sieht auf Dich,</w:t>
      </w:r>
      <w:r>
        <w:br/>
        <w:t>Ach, blicke wiederum auf mich;</w:t>
      </w:r>
      <w:r>
        <w:br/>
        <w:t>Gebiete mir nach Deinem Sinn,</w:t>
      </w:r>
      <w:r>
        <w:br/>
        <w:t>Der ich Dir zugeschworen bin!</w:t>
      </w:r>
      <w:r>
        <w:br/>
        <w:t>Auf Deinen Wink steht mein Gemüt bereit:</w:t>
      </w:r>
      <w:r>
        <w:br/>
        <w:t xml:space="preserve">Lass mich Dir dienen! das ist Seligkeit. </w:t>
      </w:r>
    </w:p>
    <w:p w14:paraId="2F1F5DBC" w14:textId="77777777" w:rsidR="003976FA" w:rsidRDefault="003976FA" w:rsidP="003976FA">
      <w:pPr>
        <w:pStyle w:val="StandardWeb"/>
      </w:pPr>
      <w:r>
        <w:t>Ein Jünger folgt des Meisters Spur:</w:t>
      </w:r>
      <w:r>
        <w:br/>
        <w:t>Nach Deiner Regel geh‘ ich nur;</w:t>
      </w:r>
      <w:r>
        <w:br/>
        <w:t>Als Du mich Dir beredet hast,</w:t>
      </w:r>
      <w:r>
        <w:br/>
        <w:t>Kam mir die andre schwere Last,</w:t>
      </w:r>
      <w:r>
        <w:br/>
        <w:t>Haupt und HErr, nicht mehr beschwerlich für;</w:t>
      </w:r>
      <w:r>
        <w:br/>
        <w:t>Ein Joch, ein sanftes Joch erleichtert’s mir.</w:t>
      </w:r>
    </w:p>
    <w:p w14:paraId="615BB103" w14:textId="77777777" w:rsidR="003976FA" w:rsidRDefault="003976FA" w:rsidP="003976FA">
      <w:pPr>
        <w:pStyle w:val="StandardWeb"/>
      </w:pPr>
      <w:r>
        <w:t>Nun, Liebe! da ist Hand und Herz,</w:t>
      </w:r>
      <w:r>
        <w:br/>
        <w:t>Ich wähle Deine Schmach und Schmerz;</w:t>
      </w:r>
      <w:r>
        <w:br/>
        <w:t>Gewiss, die Trübsal dieser Zeit</w:t>
      </w:r>
      <w:r>
        <w:br/>
        <w:t>Ist gegen Deine Herrlichkeit</w:t>
      </w:r>
      <w:r>
        <w:br/>
        <w:t xml:space="preserve">Nicht wert zu nennen oder </w:t>
      </w:r>
      <w:proofErr w:type="spellStart"/>
      <w:r>
        <w:t>anzuseh’n</w:t>
      </w:r>
      <w:proofErr w:type="spellEnd"/>
      <w:r>
        <w:t>;</w:t>
      </w:r>
      <w:r>
        <w:br/>
        <w:t xml:space="preserve">Nach treuer Arbeit wird mir wohl </w:t>
      </w:r>
      <w:proofErr w:type="spellStart"/>
      <w:r>
        <w:t>gescheh’n</w:t>
      </w:r>
      <w:proofErr w:type="spellEnd"/>
      <w:r>
        <w:t xml:space="preserve">! </w:t>
      </w:r>
    </w:p>
    <w:p w14:paraId="15A2B761" w14:textId="77777777" w:rsidR="003976FA" w:rsidRPr="003976FA" w:rsidRDefault="003976FA" w:rsidP="003976FA">
      <w:pPr>
        <w:pStyle w:val="StandardWeb"/>
        <w:rPr>
          <w:i/>
        </w:rPr>
      </w:pPr>
      <w:r w:rsidRPr="003976FA">
        <w:rPr>
          <w:i/>
        </w:rPr>
        <w:t>(1731.)</w:t>
      </w:r>
    </w:p>
    <w:p w14:paraId="63713A97" w14:textId="77777777" w:rsidR="003E727B" w:rsidRDefault="003E727B" w:rsidP="003E727B">
      <w:pPr>
        <w:pStyle w:val="berschrift1"/>
      </w:pPr>
      <w:r>
        <w:t>So willst Du getrost erwarten</w:t>
      </w:r>
    </w:p>
    <w:p w14:paraId="09E1ADE4" w14:textId="77777777" w:rsidR="003E727B" w:rsidRDefault="003E727B" w:rsidP="003E727B">
      <w:pPr>
        <w:pStyle w:val="StandardWeb"/>
      </w:pPr>
      <w:r>
        <w:t>So willst Du getrost erwarten,</w:t>
      </w:r>
      <w:r>
        <w:br/>
        <w:t>Was du übernehmen musst!</w:t>
      </w:r>
      <w:r>
        <w:br/>
        <w:t>Also leidest Du im Garten,</w:t>
      </w:r>
      <w:r>
        <w:br/>
      </w:r>
      <w:r>
        <w:lastRenderedPageBreak/>
        <w:t>HErr, für Adams Gartenlust.</w:t>
      </w:r>
      <w:r>
        <w:br/>
        <w:t>Bebst Du nicht vor diesem Orte?</w:t>
      </w:r>
      <w:r>
        <w:br/>
        <w:t>Drückt Dich nicht der Sünder Schuld</w:t>
      </w:r>
      <w:r>
        <w:br/>
        <w:t>Tödlich nach dem Richterworte?</w:t>
      </w:r>
      <w:r>
        <w:br/>
        <w:t xml:space="preserve">Nein, Du leidest mit Geduld! </w:t>
      </w:r>
    </w:p>
    <w:p w14:paraId="31D8C10C" w14:textId="77777777" w:rsidR="003E727B" w:rsidRDefault="003E727B" w:rsidP="003E727B">
      <w:pPr>
        <w:pStyle w:val="StandardWeb"/>
      </w:pPr>
      <w:r>
        <w:t>Nein, Du willst der Menschen Schulden,</w:t>
      </w:r>
      <w:r>
        <w:br/>
        <w:t xml:space="preserve">Unser </w:t>
      </w:r>
      <w:proofErr w:type="spellStart"/>
      <w:r>
        <w:t>unermess’nes</w:t>
      </w:r>
      <w:proofErr w:type="spellEnd"/>
      <w:r>
        <w:t xml:space="preserve"> Leid</w:t>
      </w:r>
      <w:r>
        <w:br/>
        <w:t>Nach des Zorns Gesetz erdulden,</w:t>
      </w:r>
      <w:r>
        <w:br/>
        <w:t>Sohn und Herr der Ewigkeit!</w:t>
      </w:r>
      <w:r>
        <w:br/>
        <w:t>Wir, die schnödesten Geschöpfe,</w:t>
      </w:r>
      <w:r>
        <w:br/>
        <w:t xml:space="preserve">Rühmten uns der </w:t>
      </w:r>
      <w:proofErr w:type="spellStart"/>
      <w:r>
        <w:t>eig’nen</w:t>
      </w:r>
      <w:proofErr w:type="spellEnd"/>
      <w:r>
        <w:t xml:space="preserve"> </w:t>
      </w:r>
      <w:proofErr w:type="spellStart"/>
      <w:r>
        <w:t>Schand</w:t>
      </w:r>
      <w:proofErr w:type="spellEnd"/>
      <w:r>
        <w:t>‘,</w:t>
      </w:r>
      <w:r>
        <w:br/>
        <w:t>Und der schwächste aller Töpfe</w:t>
      </w:r>
      <w:r>
        <w:br/>
        <w:t xml:space="preserve">Brach dem Töpfer in der Hand. </w:t>
      </w:r>
    </w:p>
    <w:p w14:paraId="6372AC32" w14:textId="77777777" w:rsidR="003E727B" w:rsidRDefault="003E727B" w:rsidP="003E727B">
      <w:pPr>
        <w:pStyle w:val="StandardWeb"/>
      </w:pPr>
      <w:r>
        <w:t>Darum kann es nicht geschehen,</w:t>
      </w:r>
      <w:r>
        <w:br/>
        <w:t>Dass der Kelch vorübergeh‘;</w:t>
      </w:r>
      <w:r>
        <w:br/>
        <w:t>Gottes Urteil muss ergehen,</w:t>
      </w:r>
      <w:r>
        <w:br/>
        <w:t>Und das bringt Dir solches Weh.</w:t>
      </w:r>
      <w:r>
        <w:br/>
        <w:t>Aber Du willst gern ertragen,</w:t>
      </w:r>
      <w:r>
        <w:br/>
        <w:t>Was Dein Gott Dich tragen heißt,</w:t>
      </w:r>
      <w:r>
        <w:br/>
        <w:t>Wenn Dein Geist sich gleich vor Zagen</w:t>
      </w:r>
      <w:r>
        <w:br/>
        <w:t xml:space="preserve">Fast dem müden Leib entreißt. </w:t>
      </w:r>
    </w:p>
    <w:p w14:paraId="4144D4E7" w14:textId="77777777" w:rsidR="003E727B" w:rsidRDefault="003E727B" w:rsidP="003E727B">
      <w:pPr>
        <w:pStyle w:val="StandardWeb"/>
      </w:pPr>
      <w:r>
        <w:t>Lass mich Gottes Zorn erkennen,</w:t>
      </w:r>
      <w:r>
        <w:br/>
        <w:t>Teures Heil, in Deiner Not!</w:t>
      </w:r>
      <w:r>
        <w:br/>
        <w:t>Denn sie war der Hölle Brennen</w:t>
      </w:r>
      <w:r>
        <w:br/>
        <w:t>Und ein Sturm vom andern Tod.</w:t>
      </w:r>
      <w:r>
        <w:br/>
        <w:t>Lass mich aller Sünd‘ entsagen,</w:t>
      </w:r>
      <w:r>
        <w:br/>
        <w:t>Die Dich in den Tod gedrückt!</w:t>
      </w:r>
      <w:r>
        <w:br/>
        <w:t>Lass mich an mir selbst verzagen,</w:t>
      </w:r>
      <w:r>
        <w:br/>
        <w:t xml:space="preserve">Bis mich Deine Lieb‘ erquickt! </w:t>
      </w:r>
    </w:p>
    <w:p w14:paraId="08A87A7D" w14:textId="77777777" w:rsidR="003E727B" w:rsidRDefault="003E727B" w:rsidP="003E727B">
      <w:pPr>
        <w:pStyle w:val="StandardWeb"/>
      </w:pPr>
      <w:r>
        <w:t>Gibst du mir dereinst zu schmecken</w:t>
      </w:r>
      <w:r>
        <w:br/>
        <w:t>Deines Leidens Bitterkeit,</w:t>
      </w:r>
      <w:r>
        <w:br/>
        <w:t>Mich vom Bösen abzuschrecken,</w:t>
      </w:r>
      <w:r>
        <w:br/>
        <w:t>Ach, so mache mich bereit!</w:t>
      </w:r>
      <w:r>
        <w:br/>
        <w:t>Kann es anders nicht geschehen,</w:t>
      </w:r>
      <w:r>
        <w:br/>
        <w:t>Dass ich komm in’s Vaters Reich,</w:t>
      </w:r>
      <w:r>
        <w:br/>
        <w:t>Ohne gramgebückt zu gehen,</w:t>
      </w:r>
      <w:r>
        <w:br/>
        <w:t xml:space="preserve">Ach, so stütze mich zugleich! </w:t>
      </w:r>
    </w:p>
    <w:p w14:paraId="426FB559" w14:textId="77777777" w:rsidR="003E727B" w:rsidRDefault="003E727B" w:rsidP="003E727B">
      <w:pPr>
        <w:pStyle w:val="StandardWeb"/>
      </w:pPr>
      <w:r>
        <w:t>Ich will gerne stille halten,</w:t>
      </w:r>
      <w:r>
        <w:br/>
        <w:t>Weil ich weiß, dass Du mich liebst,</w:t>
      </w:r>
      <w:r>
        <w:br/>
        <w:t xml:space="preserve">Und die Gnade </w:t>
      </w:r>
      <w:proofErr w:type="spellStart"/>
      <w:r>
        <w:t>lässest</w:t>
      </w:r>
      <w:proofErr w:type="spellEnd"/>
      <w:r>
        <w:t xml:space="preserve"> walten,</w:t>
      </w:r>
      <w:r>
        <w:br/>
        <w:t>Wenn Du mir das Leiden gibst.</w:t>
      </w:r>
      <w:r>
        <w:br/>
        <w:t>Lernt man erst die Sünde scheuen,</w:t>
      </w:r>
      <w:r>
        <w:br/>
        <w:t>Wenn sie gallenbitter wird,</w:t>
      </w:r>
      <w:r>
        <w:br/>
        <w:t xml:space="preserve">So kann mich die </w:t>
      </w:r>
      <w:proofErr w:type="spellStart"/>
      <w:r>
        <w:t>Reu</w:t>
      </w:r>
      <w:proofErr w:type="spellEnd"/>
      <w:r>
        <w:t>‘ nicht reuen,</w:t>
      </w:r>
      <w:r>
        <w:br/>
        <w:t xml:space="preserve">Die mich göttlich neu gebiert. </w:t>
      </w:r>
    </w:p>
    <w:p w14:paraId="528CEA0D" w14:textId="77777777" w:rsidR="003E727B" w:rsidRDefault="003E727B" w:rsidP="003E727B">
      <w:pPr>
        <w:pStyle w:val="StandardWeb"/>
      </w:pPr>
      <w:r>
        <w:lastRenderedPageBreak/>
        <w:t>Mich ermuntert, Herr, Dein Zagen:</w:t>
      </w:r>
      <w:r>
        <w:br/>
        <w:t>Du hast nie umsonst geweint,</w:t>
      </w:r>
      <w:r>
        <w:br/>
        <w:t>Sondern alle Feind‘ erschlagen,</w:t>
      </w:r>
      <w:r>
        <w:br/>
        <w:t>Auch mein Fleisch, den liebsten Feind.</w:t>
      </w:r>
      <w:r>
        <w:br/>
        <w:t>Lass mein Fleisch in Dir verderben,</w:t>
      </w:r>
      <w:r>
        <w:br/>
        <w:t xml:space="preserve">Lass die Welt </w:t>
      </w:r>
      <w:proofErr w:type="spellStart"/>
      <w:r>
        <w:t>vergeh’n</w:t>
      </w:r>
      <w:proofErr w:type="spellEnd"/>
      <w:r>
        <w:t xml:space="preserve"> in Dir;</w:t>
      </w:r>
      <w:r>
        <w:br/>
        <w:t>Lass in mir die Sünde sterben,</w:t>
      </w:r>
      <w:r>
        <w:br/>
        <w:t xml:space="preserve">Und Dein Reich erwach‘ in mir! </w:t>
      </w:r>
    </w:p>
    <w:p w14:paraId="1CAE00F6" w14:textId="77777777" w:rsidR="00EB71C2" w:rsidRDefault="00EB71C2" w:rsidP="00EB71C2">
      <w:pPr>
        <w:pStyle w:val="berschrift1"/>
      </w:pPr>
      <w:r>
        <w:t>Solche Leute will der König küssen</w:t>
      </w:r>
    </w:p>
    <w:p w14:paraId="5A679078" w14:textId="77777777" w:rsidR="00EB71C2" w:rsidRDefault="00EB71C2" w:rsidP="00EB71C2">
      <w:pPr>
        <w:pStyle w:val="StandardWeb"/>
      </w:pPr>
      <w:r>
        <w:t>Solche Leute will der König küssen,</w:t>
      </w:r>
      <w:r>
        <w:br/>
        <w:t>Die, wenn sie sich keinen Rat mehr wissen,</w:t>
      </w:r>
      <w:r>
        <w:br/>
        <w:t>Still hingesunken,</w:t>
      </w:r>
      <w:r>
        <w:br/>
        <w:t xml:space="preserve">Sich erbitten neue Gnadenfunken. </w:t>
      </w:r>
    </w:p>
    <w:p w14:paraId="521E20C9" w14:textId="77777777" w:rsidR="00EB71C2" w:rsidRDefault="00EB71C2" w:rsidP="00EB71C2">
      <w:pPr>
        <w:pStyle w:val="StandardWeb"/>
      </w:pPr>
      <w:r>
        <w:t>Solche Leute will der König haben,</w:t>
      </w:r>
      <w:r>
        <w:br/>
        <w:t>Die, wenn sie Ihm bringen ihre Gaben,</w:t>
      </w:r>
      <w:r>
        <w:br/>
        <w:t>Mit Elend prangen,</w:t>
      </w:r>
      <w:r>
        <w:br/>
        <w:t xml:space="preserve">Und nur bloß an Seiner Gnade hangen. </w:t>
      </w:r>
    </w:p>
    <w:p w14:paraId="68DCAD03" w14:textId="77777777" w:rsidR="00EB71C2" w:rsidRDefault="00EB71C2" w:rsidP="00EB71C2">
      <w:pPr>
        <w:pStyle w:val="StandardWeb"/>
      </w:pPr>
      <w:r>
        <w:t>Solche Leute will der König regnen,</w:t>
      </w:r>
      <w:r>
        <w:br/>
        <w:t>Die, so oft sie einem Knecht begegnen</w:t>
      </w:r>
      <w:r>
        <w:br/>
        <w:t>Von Christi Chören,</w:t>
      </w:r>
      <w:r>
        <w:br/>
        <w:t xml:space="preserve">Ihn als einen Gottesfürsten ehren. </w:t>
      </w:r>
    </w:p>
    <w:p w14:paraId="74E63ECD" w14:textId="77777777" w:rsidR="00EB71C2" w:rsidRDefault="00EB71C2" w:rsidP="00EB71C2">
      <w:pPr>
        <w:pStyle w:val="StandardWeb"/>
      </w:pPr>
      <w:r>
        <w:t>Solche Leute will der König schützen,</w:t>
      </w:r>
      <w:r>
        <w:br/>
        <w:t>Die Ihm ruhevoll zu Füßen sitzen,</w:t>
      </w:r>
      <w:r>
        <w:br/>
        <w:t>Die Ihm vertrauen,</w:t>
      </w:r>
      <w:r>
        <w:br/>
        <w:t xml:space="preserve">Bis sie ihre Last gehoben schauen. </w:t>
      </w:r>
    </w:p>
    <w:p w14:paraId="40044232" w14:textId="77777777" w:rsidR="00EB71C2" w:rsidRDefault="00EB71C2" w:rsidP="00EB71C2">
      <w:pPr>
        <w:pStyle w:val="StandardWeb"/>
      </w:pPr>
      <w:r>
        <w:t>Solche Leute will der König lehren,</w:t>
      </w:r>
      <w:r>
        <w:br/>
        <w:t>Die ein jedes Kind mit Nutzen hören,</w:t>
      </w:r>
      <w:r>
        <w:br/>
        <w:t>Und fröhlich wissen,</w:t>
      </w:r>
      <w:r>
        <w:br/>
        <w:t xml:space="preserve">Dass sie Schüler sind, und lernen müssen. </w:t>
      </w:r>
    </w:p>
    <w:p w14:paraId="7E6C5E96" w14:textId="77777777" w:rsidR="00EB71C2" w:rsidRPr="00EB71C2" w:rsidRDefault="00EB71C2" w:rsidP="00EB71C2">
      <w:pPr>
        <w:pStyle w:val="StandardWeb"/>
        <w:rPr>
          <w:i/>
        </w:rPr>
      </w:pPr>
      <w:r w:rsidRPr="00EB71C2">
        <w:rPr>
          <w:i/>
        </w:rPr>
        <w:t>(1728.)</w:t>
      </w:r>
    </w:p>
    <w:p w14:paraId="02EC0B8D" w14:textId="3483C0AB" w:rsidR="003E727B" w:rsidRDefault="003E727B" w:rsidP="003976FA">
      <w:pPr>
        <w:pStyle w:val="berschrift1"/>
      </w:pPr>
      <w:r>
        <w:t>T</w:t>
      </w:r>
    </w:p>
    <w:p w14:paraId="30C3A97A" w14:textId="0AD75BDE" w:rsidR="003976FA" w:rsidRDefault="003976FA" w:rsidP="003976FA">
      <w:pPr>
        <w:pStyle w:val="berschrift1"/>
      </w:pPr>
      <w:r>
        <w:t>Tausend Dank, Du gute Liebe!</w:t>
      </w:r>
    </w:p>
    <w:p w14:paraId="5D496BA9" w14:textId="77777777" w:rsidR="003976FA" w:rsidRDefault="003976FA" w:rsidP="003976FA">
      <w:pPr>
        <w:pStyle w:val="StandardWeb"/>
      </w:pPr>
      <w:r>
        <w:t>Tausend Dank, Du gute Liebe!</w:t>
      </w:r>
      <w:r>
        <w:br/>
        <w:t>Dank für Deine Liebestriebe,</w:t>
      </w:r>
      <w:r>
        <w:br/>
        <w:t>Seit Du mich Dir auserlesen,</w:t>
      </w:r>
      <w:r>
        <w:br/>
        <w:t xml:space="preserve">Ein so ganz </w:t>
      </w:r>
      <w:proofErr w:type="spellStart"/>
      <w:r>
        <w:t>unwürd’ges</w:t>
      </w:r>
      <w:proofErr w:type="spellEnd"/>
      <w:r>
        <w:t xml:space="preserve"> Wesen! </w:t>
      </w:r>
    </w:p>
    <w:p w14:paraId="64B41F6A" w14:textId="77777777" w:rsidR="003976FA" w:rsidRDefault="003976FA" w:rsidP="003976FA">
      <w:pPr>
        <w:pStyle w:val="StandardWeb"/>
      </w:pPr>
      <w:r>
        <w:t>O Du Langmut ohne Gleichen,</w:t>
      </w:r>
      <w:r>
        <w:br/>
        <w:t>Die mein Sinn nicht kann erreichen,</w:t>
      </w:r>
      <w:r>
        <w:br/>
      </w:r>
      <w:r>
        <w:lastRenderedPageBreak/>
        <w:t xml:space="preserve">Die ihr Herz mir </w:t>
      </w:r>
      <w:proofErr w:type="spellStart"/>
      <w:r>
        <w:t>aufgesparet</w:t>
      </w:r>
      <w:proofErr w:type="spellEnd"/>
      <w:r>
        <w:br/>
        <w:t xml:space="preserve">Und im Tod noch offenbaret: </w:t>
      </w:r>
    </w:p>
    <w:p w14:paraId="6D260A5C" w14:textId="77777777" w:rsidR="003976FA" w:rsidRDefault="003976FA" w:rsidP="003976FA">
      <w:pPr>
        <w:pStyle w:val="StandardWeb"/>
      </w:pPr>
      <w:r>
        <w:t>Mir wirst Du zum ew’gen Heile,</w:t>
      </w:r>
      <w:r>
        <w:br/>
        <w:t>Und kein Heuchlerlos zu Teile;</w:t>
      </w:r>
      <w:r>
        <w:br/>
        <w:t>Sind noch Schlacken in dem Herzen:</w:t>
      </w:r>
      <w:r>
        <w:br/>
        <w:t xml:space="preserve">Komm, sie völlig auszumerzen! </w:t>
      </w:r>
    </w:p>
    <w:p w14:paraId="676857FE" w14:textId="77777777" w:rsidR="003976FA" w:rsidRDefault="003976FA" w:rsidP="003976FA">
      <w:pPr>
        <w:pStyle w:val="StandardWeb"/>
      </w:pPr>
      <w:r>
        <w:t>Du verlangest mich hinüber:</w:t>
      </w:r>
      <w:r>
        <w:br/>
        <w:t>Siehe, ich bin da, Du Lieber!</w:t>
      </w:r>
      <w:r>
        <w:br/>
        <w:t>Ja, mein Jesu, ich erscheine,</w:t>
      </w:r>
      <w:r>
        <w:br/>
        <w:t xml:space="preserve">Doch beschämt, gebeugt und kleine! </w:t>
      </w:r>
    </w:p>
    <w:p w14:paraId="29048CC2" w14:textId="77777777" w:rsidR="003976FA" w:rsidRDefault="003976FA" w:rsidP="003976FA">
      <w:pPr>
        <w:pStyle w:val="StandardWeb"/>
      </w:pPr>
      <w:r>
        <w:t xml:space="preserve">Dir </w:t>
      </w:r>
      <w:proofErr w:type="spellStart"/>
      <w:r>
        <w:t>befehl</w:t>
      </w:r>
      <w:proofErr w:type="spellEnd"/>
      <w:r>
        <w:t xml:space="preserve"> ich Deine Glieder,</w:t>
      </w:r>
      <w:r>
        <w:br/>
        <w:t>Meine Schwestern, meine Brüder,</w:t>
      </w:r>
      <w:r>
        <w:br/>
        <w:t>Die ich (Du kennst meine Triebe),</w:t>
      </w:r>
      <w:r>
        <w:br/>
        <w:t xml:space="preserve">Die ich Alle herzlich liebe. </w:t>
      </w:r>
    </w:p>
    <w:p w14:paraId="2E98AE04" w14:textId="77777777" w:rsidR="003976FA" w:rsidRDefault="003976FA" w:rsidP="003976FA">
      <w:pPr>
        <w:pStyle w:val="StandardWeb"/>
      </w:pPr>
      <w:r>
        <w:t>Gar kein Missvergnügen, keines</w:t>
      </w:r>
      <w:r>
        <w:br/>
        <w:t xml:space="preserve">Hab‘ ich wider </w:t>
      </w:r>
      <w:proofErr w:type="gramStart"/>
      <w:r>
        <w:t>irgend Eines</w:t>
      </w:r>
      <w:proofErr w:type="gramEnd"/>
      <w:r>
        <w:t>;</w:t>
      </w:r>
      <w:r>
        <w:br/>
        <w:t>Noch bin ich an ihrer Seiten;</w:t>
      </w:r>
      <w:r>
        <w:br/>
        <w:t xml:space="preserve">Ihr Gebet wird mich geleiten. </w:t>
      </w:r>
    </w:p>
    <w:p w14:paraId="3258AA7E" w14:textId="77777777" w:rsidR="003976FA" w:rsidRDefault="003976FA" w:rsidP="003976FA">
      <w:pPr>
        <w:pStyle w:val="StandardWeb"/>
      </w:pPr>
      <w:r>
        <w:t>Sei Du gnädig meinen Leuten,</w:t>
      </w:r>
      <w:r>
        <w:br/>
      </w:r>
      <w:proofErr w:type="spellStart"/>
      <w:r>
        <w:t>Krön</w:t>
      </w:r>
      <w:proofErr w:type="spellEnd"/>
      <w:r>
        <w:t>‘ sie mit Barmherzigkeiten,</w:t>
      </w:r>
      <w:r>
        <w:br/>
        <w:t>Auch in meinem armen Namen,</w:t>
      </w:r>
      <w:r>
        <w:br/>
        <w:t xml:space="preserve">Um der Liebe willen! Amen. </w:t>
      </w:r>
    </w:p>
    <w:p w14:paraId="0E9171DA" w14:textId="77777777" w:rsidR="003976FA" w:rsidRDefault="003976FA" w:rsidP="003976FA">
      <w:pPr>
        <w:pStyle w:val="StandardWeb"/>
      </w:pPr>
      <w:r>
        <w:t>Nun, der Freund hat rufen lassen:</w:t>
      </w:r>
      <w:r>
        <w:br/>
      </w:r>
      <w:proofErr w:type="spellStart"/>
      <w:r>
        <w:t>Jetzo</w:t>
      </w:r>
      <w:proofErr w:type="spellEnd"/>
      <w:r>
        <w:t xml:space="preserve"> geh‘ ich Ihn umfassen,</w:t>
      </w:r>
      <w:r>
        <w:br/>
        <w:t>Singt mir, singt mir Hochzeitlieder!</w:t>
      </w:r>
      <w:r>
        <w:br/>
        <w:t xml:space="preserve">Stimmt mit ein, ihr müden Glieder! </w:t>
      </w:r>
    </w:p>
    <w:p w14:paraId="7CC97602" w14:textId="77777777" w:rsidR="003976FA" w:rsidRPr="003976FA" w:rsidRDefault="003976FA" w:rsidP="003976FA">
      <w:pPr>
        <w:pStyle w:val="StandardWeb"/>
        <w:rPr>
          <w:i/>
        </w:rPr>
      </w:pPr>
      <w:r w:rsidRPr="003976FA">
        <w:rPr>
          <w:i/>
        </w:rPr>
        <w:t>(1731; auf Anna Nitschmann.)</w:t>
      </w:r>
    </w:p>
    <w:p w14:paraId="6C50F230" w14:textId="78681AE3" w:rsidR="003E727B" w:rsidRDefault="003E727B" w:rsidP="003976FA">
      <w:pPr>
        <w:pStyle w:val="berschrift1"/>
      </w:pPr>
      <w:r>
        <w:t>V</w:t>
      </w:r>
    </w:p>
    <w:p w14:paraId="0B7DE839" w14:textId="3D832C8D" w:rsidR="003976FA" w:rsidRDefault="003976FA" w:rsidP="003976FA">
      <w:pPr>
        <w:pStyle w:val="berschrift1"/>
      </w:pPr>
      <w:r>
        <w:t>Volk des HErrn! bring‘ dein Geschlechte</w:t>
      </w:r>
    </w:p>
    <w:p w14:paraId="784296AA" w14:textId="77777777" w:rsidR="003976FA" w:rsidRDefault="003976FA" w:rsidP="003976FA">
      <w:pPr>
        <w:pStyle w:val="StandardWeb"/>
      </w:pPr>
      <w:r>
        <w:t>Volk des HErrn! bring‘ dein Geschlechte</w:t>
      </w:r>
      <w:r>
        <w:br/>
        <w:t>Nach dem alten Licht und Rechte</w:t>
      </w:r>
      <w:r>
        <w:br/>
        <w:t>Her zum König aller Knechte,</w:t>
      </w:r>
      <w:r>
        <w:br/>
        <w:t>Sprich: HErr, hier ist Dein Geschöpf!</w:t>
      </w:r>
    </w:p>
    <w:p w14:paraId="2D9AEE4C" w14:textId="77777777" w:rsidR="003976FA" w:rsidRDefault="003976FA" w:rsidP="003976FA">
      <w:pPr>
        <w:pStyle w:val="StandardWeb"/>
      </w:pPr>
      <w:r>
        <w:t>Ehe es dem Satan diente,</w:t>
      </w:r>
      <w:r>
        <w:br/>
        <w:t>Und in Fleischeslüsten grünte,</w:t>
      </w:r>
      <w:r>
        <w:br/>
        <w:t>Und sich mit der Welt versühnte,</w:t>
      </w:r>
      <w:r>
        <w:br/>
        <w:t xml:space="preserve">Eher hör‘ es auf zu sein! </w:t>
      </w:r>
    </w:p>
    <w:p w14:paraId="2BB49AE0" w14:textId="77777777" w:rsidR="003976FA" w:rsidRDefault="003976FA" w:rsidP="003976FA">
      <w:pPr>
        <w:pStyle w:val="StandardWeb"/>
      </w:pPr>
      <w:r>
        <w:lastRenderedPageBreak/>
        <w:t>Kommt, ihr Kinder, die wir haben</w:t>
      </w:r>
      <w:r>
        <w:br/>
        <w:t>Als vielteure Gottesgaben!</w:t>
      </w:r>
      <w:r>
        <w:br/>
        <w:t>Nehmt vom Schatz, dran wir uns laben,</w:t>
      </w:r>
      <w:r>
        <w:br/>
        <w:t xml:space="preserve">Den euch zugedachten Teil: </w:t>
      </w:r>
    </w:p>
    <w:p w14:paraId="4AA63EDE" w14:textId="77777777" w:rsidR="003976FA" w:rsidRDefault="003976FA" w:rsidP="003976FA">
      <w:pPr>
        <w:pStyle w:val="StandardWeb"/>
      </w:pPr>
      <w:r>
        <w:t>Einen Teil am Liebesbande</w:t>
      </w:r>
      <w:r>
        <w:br/>
        <w:t>Mit dem ew’gen Vaterlande,</w:t>
      </w:r>
      <w:r>
        <w:br/>
        <w:t>Aber auch am Kreuzesstande</w:t>
      </w:r>
      <w:r>
        <w:br/>
        <w:t xml:space="preserve">Und am Weltverleugnungssinn! </w:t>
      </w:r>
    </w:p>
    <w:p w14:paraId="66C6AD07" w14:textId="77777777" w:rsidR="003976FA" w:rsidRDefault="003976FA" w:rsidP="003976FA">
      <w:pPr>
        <w:pStyle w:val="StandardWeb"/>
      </w:pPr>
      <w:r>
        <w:t>Wollet ihr euch binden lassen,</w:t>
      </w:r>
      <w:r>
        <w:br/>
        <w:t>Und das Kreuz mit Freuden fassen,</w:t>
      </w:r>
      <w:r>
        <w:br/>
        <w:t>Und die falsche Ruhe hassen?</w:t>
      </w:r>
      <w:r>
        <w:br/>
        <w:t xml:space="preserve">Willst du, auserwähltes Pfand? </w:t>
      </w:r>
    </w:p>
    <w:p w14:paraId="6EE8D256" w14:textId="77777777" w:rsidR="003976FA" w:rsidRDefault="003976FA" w:rsidP="003976FA">
      <w:pPr>
        <w:pStyle w:val="StandardWeb"/>
      </w:pPr>
      <w:r>
        <w:t>Ach, die ewigtreue Liebe</w:t>
      </w:r>
      <w:r>
        <w:br/>
        <w:t xml:space="preserve">Schenk‘ euch ihre </w:t>
      </w:r>
      <w:proofErr w:type="spellStart"/>
      <w:r>
        <w:t>sel’gen</w:t>
      </w:r>
      <w:proofErr w:type="spellEnd"/>
      <w:r>
        <w:t xml:space="preserve"> Triebe,</w:t>
      </w:r>
      <w:r>
        <w:br/>
        <w:t>Dass ein Jedes Glauben übe,</w:t>
      </w:r>
      <w:r>
        <w:br/>
        <w:t xml:space="preserve">Bis ihr seht, was ihr geglaubt! </w:t>
      </w:r>
    </w:p>
    <w:p w14:paraId="74DA238D" w14:textId="77777777" w:rsidR="003976FA" w:rsidRDefault="003976FA" w:rsidP="003976FA">
      <w:pPr>
        <w:pStyle w:val="StandardWeb"/>
        <w:rPr>
          <w:i/>
        </w:rPr>
      </w:pPr>
      <w:r w:rsidRPr="003976FA">
        <w:rPr>
          <w:i/>
        </w:rPr>
        <w:t>(1739.)</w:t>
      </w:r>
    </w:p>
    <w:p w14:paraId="4F5A1919" w14:textId="77777777" w:rsidR="00584F78" w:rsidRDefault="00584F78" w:rsidP="00584F78">
      <w:pPr>
        <w:pStyle w:val="berschrift1"/>
      </w:pPr>
      <w:r>
        <w:t>Vor Seinen Augen schweben</w:t>
      </w:r>
    </w:p>
    <w:p w14:paraId="4E81BC4F" w14:textId="77777777" w:rsidR="00584F78" w:rsidRDefault="00584F78" w:rsidP="00584F78">
      <w:pPr>
        <w:pStyle w:val="StandardWeb"/>
      </w:pPr>
      <w:r>
        <w:t>Vor Seinen Augen schweben,</w:t>
      </w:r>
      <w:r>
        <w:br/>
        <w:t>Ist wahre Seligkeit.</w:t>
      </w:r>
      <w:r>
        <w:br/>
        <w:t>Ein unverrücktes Leben</w:t>
      </w:r>
      <w:r>
        <w:br/>
        <w:t>In der Verborgenheit;</w:t>
      </w:r>
      <w:r>
        <w:br/>
        <w:t>Nichts können und Nichts wissen,</w:t>
      </w:r>
      <w:r>
        <w:br/>
        <w:t>Nichts wollen und Nichts tun,</w:t>
      </w:r>
      <w:r>
        <w:br/>
        <w:t>Als Jesu folgen müssen,</w:t>
      </w:r>
      <w:r>
        <w:br/>
        <w:t xml:space="preserve">Das heißt in Frieden </w:t>
      </w:r>
      <w:proofErr w:type="spellStart"/>
      <w:r>
        <w:t>ruh’n</w:t>
      </w:r>
      <w:proofErr w:type="spellEnd"/>
      <w:r>
        <w:t>.</w:t>
      </w:r>
    </w:p>
    <w:p w14:paraId="6221EF93" w14:textId="63BC5A3B" w:rsidR="00584F78" w:rsidRDefault="00584F78" w:rsidP="00584F78">
      <w:pPr>
        <w:pStyle w:val="StandardWeb"/>
      </w:pPr>
      <w:r>
        <w:t>Man steht von seinem Schlafe</w:t>
      </w:r>
      <w:r>
        <w:br/>
        <w:t>In Christi Freundschaft auf;</w:t>
      </w:r>
      <w:r>
        <w:br/>
        <w:t>Man fürchtet keine Strafe</w:t>
      </w:r>
      <w:r>
        <w:br/>
        <w:t>Im ganzen Lebenslauf;</w:t>
      </w:r>
      <w:r>
        <w:br/>
        <w:t>Man i</w:t>
      </w:r>
      <w:r w:rsidR="00A80FED">
        <w:t>ss</w:t>
      </w:r>
      <w:r>
        <w:t>t und trinkt in Liebe,</w:t>
      </w:r>
      <w:r>
        <w:br/>
        <w:t>Man hungerte wohl auch;</w:t>
      </w:r>
      <w:r>
        <w:br/>
        <w:t>Man hält im Gnadentriebe</w:t>
      </w:r>
      <w:r>
        <w:br/>
        <w:t>Beständig einen Brauch.</w:t>
      </w:r>
    </w:p>
    <w:p w14:paraId="4AF0C22D" w14:textId="77777777" w:rsidR="00584F78" w:rsidRDefault="00584F78" w:rsidP="00584F78">
      <w:pPr>
        <w:pStyle w:val="StandardWeb"/>
      </w:pPr>
      <w:r>
        <w:t>Wann man den Tag vollendet,</w:t>
      </w:r>
      <w:r>
        <w:br/>
        <w:t>So legt man sich zur Ruh;</w:t>
      </w:r>
      <w:r>
        <w:br/>
        <w:t>Von Christo unverwendet</w:t>
      </w:r>
      <w:r>
        <w:br/>
        <w:t>Tut man die Sinne zu,</w:t>
      </w:r>
      <w:r>
        <w:br/>
        <w:t>Und wünschet selbst den Träumen,</w:t>
      </w:r>
      <w:r>
        <w:br/>
        <w:t>Wenn’s ja geträumt soll sein,</w:t>
      </w:r>
      <w:r>
        <w:br/>
        <w:t>Nichts andres einzuräumen,</w:t>
      </w:r>
      <w:r>
        <w:br/>
        <w:t>Als Christi Wiederschein.</w:t>
      </w:r>
    </w:p>
    <w:p w14:paraId="11562825" w14:textId="77777777" w:rsidR="00584F78" w:rsidRDefault="00584F78" w:rsidP="00584F78">
      <w:pPr>
        <w:pStyle w:val="StandardWeb"/>
      </w:pPr>
      <w:r>
        <w:lastRenderedPageBreak/>
        <w:t>Man geht in einer Fassung</w:t>
      </w:r>
      <w:r>
        <w:br/>
        <w:t>Dahin bei Tag und Nacht,</w:t>
      </w:r>
      <w:r>
        <w:br/>
        <w:t>Und ist auf die Verlassung</w:t>
      </w:r>
      <w:r>
        <w:br/>
        <w:t>Der ganzen Welt bedacht:</w:t>
      </w:r>
      <w:r>
        <w:br/>
        <w:t>Man hört und sieht und fühlet,</w:t>
      </w:r>
      <w:r>
        <w:br/>
        <w:t>Hört, sieht und fühlt doch nicht,</w:t>
      </w:r>
      <w:r>
        <w:br/>
        <w:t>Und wenn uns Schmerz durchwühlet,</w:t>
      </w:r>
      <w:r>
        <w:br/>
        <w:t>Hat man doch Freudenlicht.</w:t>
      </w:r>
    </w:p>
    <w:p w14:paraId="314EC738" w14:textId="0F5B2AB5" w:rsidR="00584F78" w:rsidRDefault="00584F78" w:rsidP="00584F78">
      <w:pPr>
        <w:pStyle w:val="StandardWeb"/>
      </w:pPr>
      <w:r>
        <w:t>Gewiss, wer erst die Sünde</w:t>
      </w:r>
      <w:r>
        <w:br/>
        <w:t>In Christi Blut ertränkt,</w:t>
      </w:r>
      <w:r>
        <w:br/>
        <w:t>Und dann, gleich einem Kinde,</w:t>
      </w:r>
      <w:r>
        <w:br/>
        <w:t>Ihm unverrückt anhängt:</w:t>
      </w:r>
      <w:r>
        <w:br/>
        <w:t>Der wird auch heilig handeln,</w:t>
      </w:r>
      <w:r>
        <w:br/>
        <w:t>Und kann bald anders nicht</w:t>
      </w:r>
      <w:r>
        <w:rPr>
          <w:rStyle w:val="Funotenzeichen"/>
        </w:rPr>
        <w:footnoteReference w:id="23"/>
      </w:r>
      <w:r>
        <w:t xml:space="preserve">; </w:t>
      </w:r>
      <w:r>
        <w:br/>
      </w:r>
      <w:proofErr w:type="spellStart"/>
      <w:r>
        <w:t>HErr</w:t>
      </w:r>
      <w:proofErr w:type="spellEnd"/>
      <w:r>
        <w:t xml:space="preserve"> Jesu, lehr‘ uns wandeln</w:t>
      </w:r>
      <w:r>
        <w:br/>
        <w:t>In Deiner Augen Licht!</w:t>
      </w:r>
    </w:p>
    <w:p w14:paraId="363D7687" w14:textId="77777777" w:rsidR="00584F78" w:rsidRPr="00584F78" w:rsidRDefault="00584F78" w:rsidP="00584F78">
      <w:pPr>
        <w:pStyle w:val="StandardWeb"/>
        <w:rPr>
          <w:i/>
        </w:rPr>
      </w:pPr>
      <w:r w:rsidRPr="00584F78">
        <w:rPr>
          <w:i/>
        </w:rPr>
        <w:t>(1731.)</w:t>
      </w:r>
    </w:p>
    <w:p w14:paraId="409911AE" w14:textId="4B480D89" w:rsidR="003E727B" w:rsidRDefault="003E727B" w:rsidP="00EB71C2">
      <w:pPr>
        <w:pStyle w:val="berschrift1"/>
      </w:pPr>
      <w:r>
        <w:t>W</w:t>
      </w:r>
    </w:p>
    <w:p w14:paraId="01DBCC44" w14:textId="4CDC759E" w:rsidR="00EB71C2" w:rsidRDefault="00EB71C2" w:rsidP="00EB71C2">
      <w:pPr>
        <w:pStyle w:val="berschrift1"/>
      </w:pPr>
      <w:proofErr w:type="spellStart"/>
      <w:r>
        <w:t>Wand’rer</w:t>
      </w:r>
      <w:proofErr w:type="spellEnd"/>
      <w:r>
        <w:t xml:space="preserve"> auf dem Pfade</w:t>
      </w:r>
    </w:p>
    <w:p w14:paraId="68380486" w14:textId="77777777" w:rsidR="00EB71C2" w:rsidRDefault="00EB71C2" w:rsidP="00EB71C2">
      <w:pPr>
        <w:pStyle w:val="StandardWeb"/>
      </w:pPr>
      <w:proofErr w:type="spellStart"/>
      <w:r>
        <w:t>Wand’rer</w:t>
      </w:r>
      <w:proofErr w:type="spellEnd"/>
      <w:r>
        <w:t xml:space="preserve"> auf dem Pfade</w:t>
      </w:r>
      <w:r>
        <w:br/>
        <w:t>Der getreuen Gnade!</w:t>
      </w:r>
      <w:r>
        <w:br/>
        <w:t>Ein gebeugtes Herz</w:t>
      </w:r>
      <w:r>
        <w:br/>
        <w:t>Trägt des Lammes Retten,</w:t>
      </w:r>
      <w:r>
        <w:br/>
      </w:r>
      <w:proofErr w:type="spellStart"/>
      <w:r>
        <w:t>Lässet</w:t>
      </w:r>
      <w:proofErr w:type="spellEnd"/>
      <w:r>
        <w:t xml:space="preserve"> sich erretten,</w:t>
      </w:r>
      <w:r>
        <w:br/>
        <w:t>Ziehet himmelwärts.</w:t>
      </w:r>
      <w:r>
        <w:br/>
        <w:t>Weil uns Licht</w:t>
      </w:r>
      <w:r>
        <w:br/>
        <w:t>Und Kraft gebricht,</w:t>
      </w:r>
      <w:r>
        <w:br/>
        <w:t>So ersetzt des Freundes Lenken,</w:t>
      </w:r>
      <w:r>
        <w:br/>
        <w:t xml:space="preserve">Was wir nicht bedenken. </w:t>
      </w:r>
    </w:p>
    <w:p w14:paraId="48126EE2" w14:textId="77777777" w:rsidR="00EB71C2" w:rsidRDefault="00EB71C2" w:rsidP="00EB71C2">
      <w:pPr>
        <w:pStyle w:val="StandardWeb"/>
      </w:pPr>
      <w:r>
        <w:t>Wir sind gleich wie Kinder,</w:t>
      </w:r>
      <w:r>
        <w:br/>
        <w:t>Ja, wir sind noch blinder,</w:t>
      </w:r>
      <w:r>
        <w:br/>
        <w:t>Als ein Säugling ist;</w:t>
      </w:r>
      <w:r>
        <w:br/>
        <w:t>Wenn wir durch die Zeiten</w:t>
      </w:r>
      <w:r>
        <w:br/>
        <w:t>Uns selbst wollen leiten</w:t>
      </w:r>
      <w:r>
        <w:br/>
        <w:t>Ohne Jesum Christ;</w:t>
      </w:r>
      <w:r>
        <w:br/>
        <w:t>Wenn nicht er</w:t>
      </w:r>
      <w:r>
        <w:br/>
        <w:t>Von obenher</w:t>
      </w:r>
      <w:r>
        <w:br/>
        <w:t>Unsre Seelen lenkt und führet,</w:t>
      </w:r>
      <w:r>
        <w:br/>
        <w:t xml:space="preserve">Unsern Gang regieret. </w:t>
      </w:r>
    </w:p>
    <w:p w14:paraId="0634BBA8" w14:textId="77777777" w:rsidR="00EB71C2" w:rsidRDefault="00EB71C2" w:rsidP="00EB71C2">
      <w:pPr>
        <w:pStyle w:val="StandardWeb"/>
      </w:pPr>
      <w:r>
        <w:t>Bleibt dem HErrn gefangen,</w:t>
      </w:r>
      <w:r>
        <w:br/>
        <w:t>Dringet mit Verlangen</w:t>
      </w:r>
      <w:r>
        <w:br/>
      </w:r>
      <w:r>
        <w:lastRenderedPageBreak/>
        <w:t>In die Gnade ein;</w:t>
      </w:r>
      <w:r>
        <w:br/>
        <w:t>Lasst nicht ab zu beten</w:t>
      </w:r>
      <w:r>
        <w:br/>
        <w:t>Und zum HErrn zu treten;</w:t>
      </w:r>
      <w:r>
        <w:br/>
        <w:t>Lernet stille sein;</w:t>
      </w:r>
      <w:r>
        <w:br/>
        <w:t>Aber seid</w:t>
      </w:r>
      <w:r>
        <w:br/>
        <w:t xml:space="preserve">Auch treue </w:t>
      </w:r>
      <w:proofErr w:type="spellStart"/>
      <w:r>
        <w:t>Leut</w:t>
      </w:r>
      <w:proofErr w:type="spellEnd"/>
      <w:r>
        <w:t>,</w:t>
      </w:r>
      <w:r>
        <w:br/>
        <w:t>Und bewahret euch vor Dingen,</w:t>
      </w:r>
      <w:r>
        <w:br/>
        <w:t xml:space="preserve">Die nur Schwermut bringen! </w:t>
      </w:r>
    </w:p>
    <w:p w14:paraId="300FD08F" w14:textId="77777777" w:rsidR="00EB71C2" w:rsidRDefault="00EB71C2" w:rsidP="00EB71C2">
      <w:pPr>
        <w:pStyle w:val="StandardWeb"/>
      </w:pPr>
      <w:r>
        <w:t>Helfet Salem bauen,</w:t>
      </w:r>
      <w:r>
        <w:br/>
        <w:t>Lasset an euch schauen,</w:t>
      </w:r>
      <w:r>
        <w:br/>
        <w:t>Was der Heiland kann!</w:t>
      </w:r>
      <w:r>
        <w:br/>
        <w:t xml:space="preserve">Ihm, des Blut euch </w:t>
      </w:r>
      <w:proofErr w:type="spellStart"/>
      <w:r>
        <w:t>lös’te</w:t>
      </w:r>
      <w:proofErr w:type="spellEnd"/>
      <w:r>
        <w:t>,</w:t>
      </w:r>
      <w:r>
        <w:br/>
        <w:t>Leben auch einflößte,</w:t>
      </w:r>
      <w:r>
        <w:br/>
        <w:t>Ihm gehört ihr an.</w:t>
      </w:r>
      <w:r>
        <w:br/>
        <w:t>Folgt dem HErrn,</w:t>
      </w:r>
      <w:r>
        <w:br/>
        <w:t>Dem Morgenstern,</w:t>
      </w:r>
      <w:r>
        <w:br/>
        <w:t>Und Jerusalem, die Freie,</w:t>
      </w:r>
      <w:r>
        <w:br/>
        <w:t xml:space="preserve">Sei das Ziel </w:t>
      </w:r>
      <w:proofErr w:type="spellStart"/>
      <w:r>
        <w:t>auf’s</w:t>
      </w:r>
      <w:proofErr w:type="spellEnd"/>
      <w:r>
        <w:t xml:space="preserve"> Neue! </w:t>
      </w:r>
    </w:p>
    <w:p w14:paraId="69C0BE16" w14:textId="77777777" w:rsidR="00EB71C2" w:rsidRPr="00EB71C2" w:rsidRDefault="00EB71C2" w:rsidP="00EB71C2">
      <w:pPr>
        <w:pStyle w:val="StandardWeb"/>
        <w:rPr>
          <w:i/>
        </w:rPr>
      </w:pPr>
      <w:r w:rsidRPr="00EB71C2">
        <w:rPr>
          <w:i/>
        </w:rPr>
        <w:t>(6. Juni 1732.)</w:t>
      </w:r>
    </w:p>
    <w:p w14:paraId="2E8DE906" w14:textId="77777777" w:rsidR="00EB71C2" w:rsidRDefault="00EB71C2" w:rsidP="00EB71C2">
      <w:pPr>
        <w:pStyle w:val="berschrift1"/>
      </w:pPr>
      <w:r>
        <w:t>Warum gehet ihr so gerne</w:t>
      </w:r>
    </w:p>
    <w:p w14:paraId="1531451A" w14:textId="77777777" w:rsidR="00EB71C2" w:rsidRDefault="00EB71C2" w:rsidP="00EB71C2">
      <w:pPr>
        <w:pStyle w:val="StandardWeb"/>
      </w:pPr>
      <w:r>
        <w:t>Warum gehet ihr so gerne,</w:t>
      </w:r>
      <w:r>
        <w:br/>
        <w:t>Menschen, in Gesellschaft ein?</w:t>
      </w:r>
      <w:r>
        <w:br/>
        <w:t>Warum tretet ihr so ferne,</w:t>
      </w:r>
      <w:r>
        <w:br/>
        <w:t xml:space="preserve">Wenn ihr solltet einsam sein? </w:t>
      </w:r>
    </w:p>
    <w:p w14:paraId="1E34B995" w14:textId="77777777" w:rsidR="00EB71C2" w:rsidRDefault="00EB71C2" w:rsidP="00EB71C2">
      <w:pPr>
        <w:pStyle w:val="StandardWeb"/>
      </w:pPr>
      <w:r>
        <w:t>Weil ihr, ferne von den Andern,</w:t>
      </w:r>
      <w:r>
        <w:br/>
        <w:t>Schmalen Pfad betreten müsst,</w:t>
      </w:r>
      <w:r>
        <w:br/>
        <w:t>Und ihr möchtet lieber wandern,</w:t>
      </w:r>
      <w:r>
        <w:br/>
        <w:t xml:space="preserve">Wo der Weg am </w:t>
      </w:r>
      <w:proofErr w:type="spellStart"/>
      <w:r>
        <w:t>breitsten</w:t>
      </w:r>
      <w:proofErr w:type="spellEnd"/>
      <w:r>
        <w:t xml:space="preserve"> ist. </w:t>
      </w:r>
    </w:p>
    <w:p w14:paraId="67C05960" w14:textId="77777777" w:rsidR="00EB71C2" w:rsidRDefault="00EB71C2" w:rsidP="00EB71C2">
      <w:pPr>
        <w:pStyle w:val="StandardWeb"/>
      </w:pPr>
      <w:r>
        <w:t>Darum wird ein Kind des Höchsten</w:t>
      </w:r>
      <w:r>
        <w:br/>
        <w:t>Bei der Welt nicht auserwählt,</w:t>
      </w:r>
      <w:r>
        <w:br/>
        <w:t>Und man stehet Gott am nächsten,</w:t>
      </w:r>
      <w:r>
        <w:br/>
        <w:t xml:space="preserve">Wenn man wenig Freunde zählt. </w:t>
      </w:r>
    </w:p>
    <w:p w14:paraId="5931A651" w14:textId="77777777" w:rsidR="00EB71C2" w:rsidRDefault="00EB71C2" w:rsidP="00EB71C2">
      <w:pPr>
        <w:pStyle w:val="StandardWeb"/>
      </w:pPr>
      <w:r>
        <w:t>Wenn sich Herzen innig lieben,</w:t>
      </w:r>
      <w:r>
        <w:br/>
        <w:t>Ist oft Er der dritte Mann;</w:t>
      </w:r>
      <w:r>
        <w:br/>
        <w:t>Aber Er wird bald vertrieben,</w:t>
      </w:r>
      <w:r>
        <w:br/>
        <w:t xml:space="preserve">Wo man nicht recht lieben kann. </w:t>
      </w:r>
    </w:p>
    <w:p w14:paraId="60C66796" w14:textId="77777777" w:rsidR="00EB71C2" w:rsidRDefault="00EB71C2" w:rsidP="00EB71C2">
      <w:pPr>
        <w:pStyle w:val="StandardWeb"/>
      </w:pPr>
      <w:r>
        <w:t>Heißet das schon Lieb‘ und Treue,</w:t>
      </w:r>
      <w:r>
        <w:br/>
        <w:t>Wenn ich mich mit einem Freund</w:t>
      </w:r>
      <w:r>
        <w:br/>
        <w:t>Über seine Freud‘ erfreue,</w:t>
      </w:r>
      <w:r>
        <w:br/>
        <w:t xml:space="preserve">und mitweine, wenn er weint? </w:t>
      </w:r>
    </w:p>
    <w:p w14:paraId="3680D07E" w14:textId="77777777" w:rsidR="00EB71C2" w:rsidRDefault="00EB71C2" w:rsidP="00EB71C2">
      <w:pPr>
        <w:pStyle w:val="StandardWeb"/>
      </w:pPr>
      <w:r>
        <w:t>Tut das Herz mir gleich zerbrechen,</w:t>
      </w:r>
      <w:r>
        <w:br/>
        <w:t>Wenn man ihm wo widerspricht?</w:t>
      </w:r>
      <w:r>
        <w:br/>
      </w:r>
      <w:r>
        <w:lastRenderedPageBreak/>
        <w:t>Muss ich Ja zu Allem sprechen?</w:t>
      </w:r>
      <w:r>
        <w:br/>
        <w:t xml:space="preserve">Nein, so liebt der Höchste nicht! </w:t>
      </w:r>
    </w:p>
    <w:p w14:paraId="06CB33F0" w14:textId="77777777" w:rsidR="00EB71C2" w:rsidRDefault="00EB71C2" w:rsidP="00EB71C2">
      <w:pPr>
        <w:pStyle w:val="StandardWeb"/>
      </w:pPr>
      <w:r>
        <w:t>Lasset uns von Christo lernen,</w:t>
      </w:r>
      <w:r>
        <w:br/>
        <w:t>Dass wir uns von jedem Geist</w:t>
      </w:r>
      <w:r>
        <w:br/>
        <w:t xml:space="preserve">Weiter, als vom </w:t>
      </w:r>
      <w:proofErr w:type="spellStart"/>
      <w:r>
        <w:t>Feu’r</w:t>
      </w:r>
      <w:proofErr w:type="spellEnd"/>
      <w:r>
        <w:t>, entfernen,</w:t>
      </w:r>
      <w:r>
        <w:br/>
        <w:t xml:space="preserve">Der nur fromm mit Worten gleißt! </w:t>
      </w:r>
    </w:p>
    <w:p w14:paraId="3C944093" w14:textId="77777777" w:rsidR="00EB71C2" w:rsidRDefault="00EB71C2" w:rsidP="00EB71C2">
      <w:pPr>
        <w:pStyle w:val="StandardWeb"/>
      </w:pPr>
      <w:r>
        <w:t>Unser allererstes Fragen</w:t>
      </w:r>
      <w:r>
        <w:br/>
        <w:t>Muss an unsre Freunde sein:</w:t>
      </w:r>
      <w:r>
        <w:br/>
        <w:t>Könnt ihr Leib und Seele wagen?</w:t>
      </w:r>
      <w:r>
        <w:br/>
        <w:t xml:space="preserve">Sagt ihr redlich Ja und Nein? </w:t>
      </w:r>
    </w:p>
    <w:p w14:paraId="1E7E1EB2" w14:textId="77777777" w:rsidR="00EB71C2" w:rsidRDefault="00EB71C2" w:rsidP="00EB71C2">
      <w:pPr>
        <w:pStyle w:val="StandardWeb"/>
      </w:pPr>
      <w:r>
        <w:t>Petrus wärmte seine Glieder,</w:t>
      </w:r>
      <w:r>
        <w:br/>
        <w:t>Wo der Weltknecht Feuer schürt‘.</w:t>
      </w:r>
      <w:r>
        <w:br/>
        <w:t>Wer erwärmt die Seele wieder,</w:t>
      </w:r>
      <w:r>
        <w:br/>
        <w:t xml:space="preserve">Die vielleicht indes erfriert? </w:t>
      </w:r>
    </w:p>
    <w:p w14:paraId="676C5D97" w14:textId="77777777" w:rsidR="00EB71C2" w:rsidRDefault="00EB71C2" w:rsidP="00EB71C2">
      <w:pPr>
        <w:pStyle w:val="StandardWeb"/>
      </w:pPr>
      <w:r>
        <w:t>Ach, wir Armen! – seht, wir wärmen</w:t>
      </w:r>
      <w:r>
        <w:br/>
        <w:t>Fleißig bei der Welt uns auch,</w:t>
      </w:r>
      <w:r>
        <w:br/>
        <w:t>Doch sich um die Seele härmen</w:t>
      </w:r>
      <w:r>
        <w:br/>
        <w:t xml:space="preserve">Ist ein </w:t>
      </w:r>
      <w:proofErr w:type="spellStart"/>
      <w:r>
        <w:t>seltner</w:t>
      </w:r>
      <w:proofErr w:type="spellEnd"/>
      <w:r>
        <w:t xml:space="preserve"> Christenbrauch. </w:t>
      </w:r>
    </w:p>
    <w:p w14:paraId="434F5C45" w14:textId="77777777" w:rsidR="00EB71C2" w:rsidRDefault="00EB71C2" w:rsidP="00EB71C2">
      <w:pPr>
        <w:pStyle w:val="StandardWeb"/>
      </w:pPr>
      <w:r>
        <w:t>O du armer Staub der Erden,</w:t>
      </w:r>
      <w:r>
        <w:br/>
        <w:t>Warum sorgst du so für dich?</w:t>
      </w:r>
      <w:r>
        <w:br/>
        <w:t>Einer muss verleugnet werden,</w:t>
      </w:r>
      <w:r>
        <w:br/>
        <w:t xml:space="preserve">Es sei Jesus oder ich! </w:t>
      </w:r>
    </w:p>
    <w:p w14:paraId="5693AAEA" w14:textId="77777777" w:rsidR="00EB71C2" w:rsidRDefault="00EB71C2" w:rsidP="00EB71C2">
      <w:pPr>
        <w:pStyle w:val="StandardWeb"/>
      </w:pPr>
      <w:r>
        <w:t>Wer sich zu erhalten meinet,</w:t>
      </w:r>
      <w:r>
        <w:br/>
        <w:t>Der verlässt die Lebensbahn;</w:t>
      </w:r>
      <w:r>
        <w:br/>
        <w:t>Wer als Christ ein Heide scheinet,</w:t>
      </w:r>
      <w:r>
        <w:br/>
        <w:t xml:space="preserve">Ist ein </w:t>
      </w:r>
      <w:proofErr w:type="spellStart"/>
      <w:r>
        <w:t>halbbegrabner</w:t>
      </w:r>
      <w:proofErr w:type="spellEnd"/>
      <w:r>
        <w:t xml:space="preserve"> Mann. </w:t>
      </w:r>
    </w:p>
    <w:p w14:paraId="7A10C9C4" w14:textId="77777777" w:rsidR="00EB71C2" w:rsidRDefault="00EB71C2" w:rsidP="00EB71C2">
      <w:pPr>
        <w:pStyle w:val="StandardWeb"/>
      </w:pPr>
      <w:r>
        <w:t>Trifft die Heuchler in der Höllen</w:t>
      </w:r>
      <w:r>
        <w:br/>
        <w:t>Pein und Qual vom andern Tod,</w:t>
      </w:r>
      <w:r>
        <w:br/>
        <w:t>Die zu Satan sich gesellen,</w:t>
      </w:r>
      <w:r>
        <w:br/>
        <w:t>Und bekennen unsern Gott:</w:t>
      </w:r>
      <w:r>
        <w:br/>
        <w:t>Was wird die für Jammer schrecken,</w:t>
      </w:r>
      <w:r>
        <w:br/>
        <w:t>Die das wahre Christentum</w:t>
      </w:r>
      <w:r>
        <w:br/>
        <w:t>Unter einen Scheffel stecken,</w:t>
      </w:r>
      <w:r>
        <w:br/>
        <w:t xml:space="preserve">Suchen in der Sünde Ruhm! </w:t>
      </w:r>
    </w:p>
    <w:p w14:paraId="71196095" w14:textId="77777777" w:rsidR="00EB71C2" w:rsidRPr="00EB71C2" w:rsidRDefault="00EB71C2" w:rsidP="00EB71C2">
      <w:pPr>
        <w:pStyle w:val="StandardWeb"/>
        <w:rPr>
          <w:i/>
        </w:rPr>
      </w:pPr>
      <w:r w:rsidRPr="00EB71C2">
        <w:rPr>
          <w:i/>
        </w:rPr>
        <w:t>(1722.)</w:t>
      </w:r>
    </w:p>
    <w:p w14:paraId="254A8525" w14:textId="77777777" w:rsidR="00584F78" w:rsidRDefault="00584F78" w:rsidP="00584F78">
      <w:pPr>
        <w:pStyle w:val="berschrift1"/>
      </w:pPr>
      <w:r>
        <w:t>Weil der Mann mit fünf Wunden rot</w:t>
      </w:r>
    </w:p>
    <w:p w14:paraId="36E2B47C" w14:textId="77777777" w:rsidR="00584F78" w:rsidRDefault="00584F78" w:rsidP="00584F78">
      <w:pPr>
        <w:pStyle w:val="StandardWeb"/>
      </w:pPr>
      <w:r>
        <w:t>Weil der Mann mit fünf Wunden rot</w:t>
      </w:r>
      <w:r>
        <w:br/>
      </w:r>
      <w:proofErr w:type="spellStart"/>
      <w:r>
        <w:t>Verkünd’gen</w:t>
      </w:r>
      <w:proofErr w:type="spellEnd"/>
      <w:r>
        <w:t xml:space="preserve"> ließ den Seinen:</w:t>
      </w:r>
      <w:r>
        <w:br/>
        <w:t>Ich fahre auf zum Vater, Gott,</w:t>
      </w:r>
      <w:r>
        <w:br/>
        <w:t>Dem euren und dem meinen;</w:t>
      </w:r>
      <w:r>
        <w:br/>
        <w:t xml:space="preserve">So ruft die ganze </w:t>
      </w:r>
      <w:proofErr w:type="spellStart"/>
      <w:r>
        <w:t>Zeugenwolk</w:t>
      </w:r>
      <w:proofErr w:type="spellEnd"/>
      <w:r>
        <w:t>:</w:t>
      </w:r>
      <w:r>
        <w:br/>
      </w:r>
      <w:r>
        <w:lastRenderedPageBreak/>
        <w:t>Willkommen unter deinem Volk,</w:t>
      </w:r>
      <w:r>
        <w:br/>
        <w:t>Gott, Abba der Gemeinen!</w:t>
      </w:r>
    </w:p>
    <w:p w14:paraId="3232BCEF" w14:textId="77777777" w:rsidR="00584F78" w:rsidRDefault="00584F78" w:rsidP="00584F78">
      <w:pPr>
        <w:pStyle w:val="StandardWeb"/>
      </w:pPr>
      <w:r>
        <w:t>2. Wer nun aus unsers Herren Tod</w:t>
      </w:r>
      <w:r>
        <w:br/>
        <w:t>Erlangt ein neues Leben,</w:t>
      </w:r>
      <w:r>
        <w:br/>
        <w:t>Der folgt mit Freuden dem Gebot,</w:t>
      </w:r>
      <w:r>
        <w:br/>
        <w:t>Sein Herze zu erheben</w:t>
      </w:r>
      <w:r>
        <w:br/>
        <w:t>Zum Vater, der so herzlich liebt,</w:t>
      </w:r>
      <w:r>
        <w:br/>
        <w:t>Der alle gute Gaben gibt,</w:t>
      </w:r>
      <w:r>
        <w:br/>
        <w:t>Und uns durch Christum regnet.</w:t>
      </w:r>
    </w:p>
    <w:p w14:paraId="4FA3578E" w14:textId="77777777" w:rsidR="00584F78" w:rsidRDefault="00584F78" w:rsidP="00584F78">
      <w:pPr>
        <w:pStyle w:val="berschrift1"/>
      </w:pPr>
      <w:r>
        <w:t>Weil die Worte Wahrheit sind</w:t>
      </w:r>
    </w:p>
    <w:p w14:paraId="4862D141" w14:textId="77777777" w:rsidR="00584F78" w:rsidRDefault="00584F78" w:rsidP="00584F78">
      <w:pPr>
        <w:pStyle w:val="StandardWeb"/>
      </w:pPr>
      <w:r>
        <w:t>Weil die Worte Wahrheit sind:</w:t>
      </w:r>
      <w:r>
        <w:br/>
        <w:t>Dass man Nichts bei Gott gewinnt,</w:t>
      </w:r>
      <w:r>
        <w:br/>
        <w:t>Nichts durch des Gesetzes Werke,</w:t>
      </w:r>
      <w:r>
        <w:br/>
        <w:t xml:space="preserve">Nichts durch </w:t>
      </w:r>
      <w:proofErr w:type="spellStart"/>
      <w:r>
        <w:t>eig’ne</w:t>
      </w:r>
      <w:proofErr w:type="spellEnd"/>
      <w:r>
        <w:t xml:space="preserve"> Kraft und Stärke,</w:t>
      </w:r>
      <w:r>
        <w:br/>
        <w:t>Nichts durch eigenen Verstand,</w:t>
      </w:r>
      <w:r>
        <w:br/>
        <w:t>Nichts durch eine milde Hand;</w:t>
      </w:r>
    </w:p>
    <w:p w14:paraId="12028F52" w14:textId="77777777" w:rsidR="00584F78" w:rsidRDefault="00584F78" w:rsidP="00584F78">
      <w:pPr>
        <w:pStyle w:val="StandardWeb"/>
      </w:pPr>
      <w:r>
        <w:t xml:space="preserve">Nichts durch </w:t>
      </w:r>
      <w:proofErr w:type="spellStart"/>
      <w:r>
        <w:t>eig’nes</w:t>
      </w:r>
      <w:proofErr w:type="spellEnd"/>
      <w:r>
        <w:t xml:space="preserve"> Heiligsein,</w:t>
      </w:r>
      <w:r>
        <w:br/>
        <w:t>Wenn’s gleich mehr als Augenschein,</w:t>
      </w:r>
      <w:r>
        <w:br/>
        <w:t>Wenn’s gleich Kraft und Wesen wäre;</w:t>
      </w:r>
      <w:r>
        <w:br/>
        <w:t>Auch Nichts durch die reine Lehre:</w:t>
      </w:r>
      <w:r>
        <w:br/>
        <w:t>Dass kein Tugendbild die Gnad‘</w:t>
      </w:r>
      <w:r>
        <w:br/>
        <w:t>Näher, als ein Sünder, hat:</w:t>
      </w:r>
    </w:p>
    <w:p w14:paraId="0740F510" w14:textId="77777777" w:rsidR="00584F78" w:rsidRDefault="00584F78" w:rsidP="00584F78">
      <w:pPr>
        <w:pStyle w:val="StandardWeb"/>
      </w:pPr>
      <w:r>
        <w:t>So ist’s billig, dass man auch</w:t>
      </w:r>
      <w:r>
        <w:br/>
        <w:t>Jenen sonderbaren Brauch,</w:t>
      </w:r>
      <w:r>
        <w:br/>
        <w:t>Der in heil’ger Schrift zu lesen,</w:t>
      </w:r>
      <w:r>
        <w:br/>
        <w:t>Wohl bedenk‘ im tiefsten Wesen:</w:t>
      </w:r>
      <w:r>
        <w:br/>
        <w:t>Niemand geht zum Himmel ein,</w:t>
      </w:r>
      <w:r>
        <w:br/>
        <w:t>Als ein Kindlein, arm und klein!“</w:t>
      </w:r>
    </w:p>
    <w:p w14:paraId="62062A19" w14:textId="77777777" w:rsidR="00584F78" w:rsidRDefault="00584F78" w:rsidP="00584F78">
      <w:pPr>
        <w:pStyle w:val="StandardWeb"/>
      </w:pPr>
      <w:r>
        <w:t>Es ist Einem wahrlich gut,</w:t>
      </w:r>
      <w:r>
        <w:br/>
        <w:t>Wenn man Gottes Willen tut;</w:t>
      </w:r>
      <w:r>
        <w:br/>
        <w:t>Und ein Leidens-Beispiel werden,</w:t>
      </w:r>
      <w:r>
        <w:br/>
        <w:t>Das ist auch ein Glück auf Erden;</w:t>
      </w:r>
      <w:r>
        <w:br/>
        <w:t>Wenn du aber müde bist,</w:t>
      </w:r>
      <w:r>
        <w:br/>
        <w:t>Und dein Herz voll Wehmut ist:</w:t>
      </w:r>
    </w:p>
    <w:p w14:paraId="2189DF45" w14:textId="77777777" w:rsidR="00584F78" w:rsidRDefault="00584F78" w:rsidP="00584F78">
      <w:pPr>
        <w:pStyle w:val="StandardWeb"/>
      </w:pPr>
      <w:r>
        <w:t>Dann ist ein ganz leichter Rat</w:t>
      </w:r>
      <w:r>
        <w:br/>
        <w:t>Es bestärket ihn die Tat:</w:t>
      </w:r>
      <w:r>
        <w:br/>
        <w:t>Man geht und fällt Ihm zu Füßen,</w:t>
      </w:r>
      <w:r>
        <w:br/>
        <w:t>Und sagt Nichts von Tun noch Büßen,</w:t>
      </w:r>
      <w:r>
        <w:br/>
        <w:t>Sondern spricht zum Menschensohn:</w:t>
      </w:r>
      <w:r>
        <w:br/>
        <w:t>„Jesu! bin ich nicht Dein Lohn?</w:t>
      </w:r>
    </w:p>
    <w:p w14:paraId="414719E8" w14:textId="77777777" w:rsidR="00584F78" w:rsidRDefault="00584F78" w:rsidP="00584F78">
      <w:pPr>
        <w:pStyle w:val="StandardWeb"/>
      </w:pPr>
      <w:r>
        <w:t>Hast Du etwa mich allein</w:t>
      </w:r>
      <w:r>
        <w:br/>
        <w:t>Nicht erkauft, um Dein zu sein?</w:t>
      </w:r>
      <w:r>
        <w:br/>
        <w:t xml:space="preserve">Da Dir Deine Müh‘ und </w:t>
      </w:r>
      <w:proofErr w:type="spellStart"/>
      <w:r>
        <w:t>Frohnen</w:t>
      </w:r>
      <w:proofErr w:type="spellEnd"/>
      <w:r>
        <w:br/>
      </w:r>
      <w:r>
        <w:lastRenderedPageBreak/>
        <w:t>Ein unzählbar Heer soll lohnen,</w:t>
      </w:r>
      <w:r>
        <w:br/>
        <w:t>Würdest Du doch meiner froh,</w:t>
      </w:r>
      <w:r>
        <w:br/>
        <w:t>Und ich Deiner ebenso!</w:t>
      </w:r>
    </w:p>
    <w:p w14:paraId="5FB9A9D4" w14:textId="77777777" w:rsidR="00584F78" w:rsidRDefault="00584F78" w:rsidP="00584F78">
      <w:pPr>
        <w:pStyle w:val="StandardWeb"/>
      </w:pPr>
      <w:r>
        <w:t>Kommt mir etwa in den Sinn:</w:t>
      </w:r>
      <w:r>
        <w:br/>
        <w:t>Ob ich auch in Gnaden bin?</w:t>
      </w:r>
      <w:r>
        <w:br/>
        <w:t>So gedenk‘ ich an die Züge</w:t>
      </w:r>
      <w:r>
        <w:br/>
        <w:t>Deines Vaters, seit der Wiege,</w:t>
      </w:r>
      <w:r>
        <w:br/>
        <w:t>Und daneben denke ich:</w:t>
      </w:r>
      <w:r>
        <w:br/>
        <w:t>Willst Du, Jesu! richte mich!“</w:t>
      </w:r>
    </w:p>
    <w:p w14:paraId="70B50DF8" w14:textId="77777777" w:rsidR="00584F78" w:rsidRDefault="00584F78" w:rsidP="00584F78">
      <w:pPr>
        <w:pStyle w:val="StandardWeb"/>
      </w:pPr>
      <w:r>
        <w:t>Amen hat die Weise nicht</w:t>
      </w:r>
      <w:r>
        <w:rPr>
          <w:rStyle w:val="Funotenzeichen"/>
        </w:rPr>
        <w:footnoteReference w:id="24"/>
      </w:r>
      <w:r>
        <w:t xml:space="preserve">, </w:t>
      </w:r>
      <w:r>
        <w:br/>
        <w:t>Dass Er sich so widerspricht;</w:t>
      </w:r>
      <w:r>
        <w:br/>
        <w:t>Er, die Stirn voll Freudenöle,</w:t>
      </w:r>
      <w:r>
        <w:br/>
        <w:t>Spricht: „Ich richte keine Seele!“.</w:t>
      </w:r>
      <w:r>
        <w:br/>
        <w:t>Das muss, trotz dem Augenschein,</w:t>
      </w:r>
      <w:r>
        <w:br/>
        <w:t xml:space="preserve">Eine </w:t>
      </w:r>
      <w:proofErr w:type="spellStart"/>
      <w:r>
        <w:t>ew’ge</w:t>
      </w:r>
      <w:proofErr w:type="spellEnd"/>
      <w:r>
        <w:t xml:space="preserve"> Wahrheit sein!</w:t>
      </w:r>
    </w:p>
    <w:p w14:paraId="6CE5C8C5" w14:textId="77777777" w:rsidR="00584F78" w:rsidRDefault="00584F78" w:rsidP="00584F78">
      <w:pPr>
        <w:pStyle w:val="StandardWeb"/>
      </w:pPr>
      <w:r>
        <w:t>Aber wie kommt man dazu,</w:t>
      </w:r>
      <w:r>
        <w:br/>
        <w:t>Dass man in der Gnade ruh‘?</w:t>
      </w:r>
      <w:r>
        <w:br/>
        <w:t>Dass man nicht nur nicht verderbe,</w:t>
      </w:r>
      <w:r>
        <w:br/>
        <w:t>Sondern auch den Segen erbe?</w:t>
      </w:r>
      <w:r>
        <w:br/>
        <w:t>Das erfordert zweierlei:</w:t>
      </w:r>
      <w:r>
        <w:br/>
        <w:t>Dass man arm und sündig sei.</w:t>
      </w:r>
    </w:p>
    <w:p w14:paraId="46541A23" w14:textId="77777777" w:rsidR="00584F78" w:rsidRDefault="00584F78" w:rsidP="00584F78">
      <w:pPr>
        <w:pStyle w:val="StandardWeb"/>
      </w:pPr>
      <w:r>
        <w:t xml:space="preserve">Arm, das heißt: man </w:t>
      </w:r>
      <w:proofErr w:type="spellStart"/>
      <w:r>
        <w:t>siehet</w:t>
      </w:r>
      <w:proofErr w:type="spellEnd"/>
      <w:r>
        <w:t xml:space="preserve"> sich</w:t>
      </w:r>
      <w:r>
        <w:br/>
        <w:t>Elend, blind und jämmerlich,</w:t>
      </w:r>
      <w:r>
        <w:br/>
        <w:t>Und weiß nun an keiner Ecke,</w:t>
      </w:r>
      <w:r>
        <w:br/>
        <w:t>Wie man seine Blöße decke;</w:t>
      </w:r>
      <w:r>
        <w:br/>
        <w:t>Armut stellt sich selber ein:</w:t>
      </w:r>
      <w:r>
        <w:br/>
        <w:t>Doch man muss auch Sünder sein.</w:t>
      </w:r>
    </w:p>
    <w:p w14:paraId="237B9233" w14:textId="77777777" w:rsidR="00584F78" w:rsidRDefault="00584F78" w:rsidP="00584F78">
      <w:pPr>
        <w:pStyle w:val="StandardWeb"/>
      </w:pPr>
      <w:r>
        <w:t>Liebe Seelen, sucht’s nicht weit!</w:t>
      </w:r>
      <w:r>
        <w:br/>
        <w:t xml:space="preserve">Eure </w:t>
      </w:r>
      <w:proofErr w:type="spellStart"/>
      <w:r>
        <w:t>Kält</w:t>
      </w:r>
      <w:proofErr w:type="spellEnd"/>
      <w:r>
        <w:t xml:space="preserve">‘ und </w:t>
      </w:r>
      <w:proofErr w:type="spellStart"/>
      <w:r>
        <w:t>Fremdigkeit</w:t>
      </w:r>
      <w:proofErr w:type="spellEnd"/>
      <w:r>
        <w:br/>
        <w:t>Gegen Jesum seit der Jugend</w:t>
      </w:r>
      <w:r>
        <w:br/>
        <w:t>Macht den Strich durch eure Tugend!</w:t>
      </w:r>
      <w:r>
        <w:br/>
        <w:t>Fühlt doch eure Dürftigkeit,</w:t>
      </w:r>
      <w:r>
        <w:br/>
        <w:t>Und seht, dass ihr Sünder seid!</w:t>
      </w:r>
    </w:p>
    <w:p w14:paraId="56A46E11" w14:textId="77777777" w:rsidR="00584F78" w:rsidRDefault="00584F78" w:rsidP="00584F78">
      <w:pPr>
        <w:pStyle w:val="StandardWeb"/>
      </w:pPr>
      <w:r>
        <w:t>König Jesu! das ist wahr,</w:t>
      </w:r>
      <w:r>
        <w:br/>
        <w:t>Alles das ist sonnenklar;</w:t>
      </w:r>
      <w:r>
        <w:br/>
        <w:t>Eines fehlet Deiner Taube,</w:t>
      </w:r>
      <w:r>
        <w:br/>
        <w:t>Nur das einzige Wörtlein: Glaube!</w:t>
      </w:r>
      <w:r>
        <w:br/>
        <w:t>Ohne das kriegt Niemand Ruh,</w:t>
      </w:r>
      <w:r>
        <w:br/>
        <w:t>Und wer teilt es aus, als Du?</w:t>
      </w:r>
    </w:p>
    <w:p w14:paraId="7D1F5D36" w14:textId="77777777" w:rsidR="00584F78" w:rsidRDefault="00584F78" w:rsidP="00584F78">
      <w:pPr>
        <w:pStyle w:val="StandardWeb"/>
      </w:pPr>
      <w:r>
        <w:t>Nun, ich weiß: mein arm Gebet</w:t>
      </w:r>
      <w:r>
        <w:br/>
        <w:t>Wird vom Heiland nicht verschmäht.</w:t>
      </w:r>
      <w:r>
        <w:br/>
        <w:t>Seine Armut, seine Tränen</w:t>
      </w:r>
      <w:r>
        <w:br/>
      </w:r>
      <w:r>
        <w:lastRenderedPageBreak/>
        <w:t>Helfen auch dem stillsten Sehnen.</w:t>
      </w:r>
      <w:r>
        <w:br/>
        <w:t>Ich will kindlich weinen geh’n,</w:t>
      </w:r>
      <w:r>
        <w:br/>
        <w:t xml:space="preserve">Bis mir ewig wohl </w:t>
      </w:r>
      <w:proofErr w:type="spellStart"/>
      <w:r>
        <w:t>gescheh’n</w:t>
      </w:r>
      <w:proofErr w:type="spellEnd"/>
      <w:r>
        <w:t>.</w:t>
      </w:r>
    </w:p>
    <w:p w14:paraId="3747D50E" w14:textId="77777777" w:rsidR="00584F78" w:rsidRPr="00EB71C2" w:rsidRDefault="00584F78" w:rsidP="00584F78">
      <w:pPr>
        <w:pStyle w:val="StandardWeb"/>
        <w:rPr>
          <w:i/>
        </w:rPr>
      </w:pPr>
      <w:r w:rsidRPr="00EB71C2">
        <w:rPr>
          <w:i/>
        </w:rPr>
        <w:t>(In Berlin 1738 seiner Mutter gedichtet.)</w:t>
      </w:r>
    </w:p>
    <w:p w14:paraId="392D89C0" w14:textId="77777777" w:rsidR="00EB71C2" w:rsidRDefault="00EB71C2" w:rsidP="00EB71C2">
      <w:pPr>
        <w:pStyle w:val="berschrift1"/>
      </w:pPr>
      <w:r>
        <w:t>Welch ein eitles Tun</w:t>
      </w:r>
    </w:p>
    <w:p w14:paraId="230A6989" w14:textId="77777777" w:rsidR="00EB71C2" w:rsidRDefault="00EB71C2" w:rsidP="00EB71C2">
      <w:pPr>
        <w:pStyle w:val="StandardWeb"/>
      </w:pPr>
      <w:r>
        <w:t>Welch ein eitles Tun</w:t>
      </w:r>
      <w:r>
        <w:br/>
        <w:t xml:space="preserve">Ist’s </w:t>
      </w:r>
      <w:proofErr w:type="spellStart"/>
      <w:r>
        <w:t>um’s</w:t>
      </w:r>
      <w:proofErr w:type="spellEnd"/>
      <w:r>
        <w:t xml:space="preserve"> Lernen nun!</w:t>
      </w:r>
      <w:r>
        <w:br/>
        <w:t>Jesus wird dereinst nicht fragen,</w:t>
      </w:r>
      <w:r>
        <w:br/>
        <w:t>Was hier die Gelehrten sagen;</w:t>
      </w:r>
      <w:r>
        <w:br/>
        <w:t>Seine Frag‘ ist mehr:</w:t>
      </w:r>
      <w:r>
        <w:br/>
        <w:t xml:space="preserve">„Gabst du Mir Gehör?“ </w:t>
      </w:r>
    </w:p>
    <w:p w14:paraId="617F7DFD" w14:textId="77777777" w:rsidR="00EB71C2" w:rsidRDefault="00EB71C2" w:rsidP="00EB71C2">
      <w:pPr>
        <w:pStyle w:val="StandardWeb"/>
      </w:pPr>
      <w:r>
        <w:t>Jesus spricht mit dir,</w:t>
      </w:r>
      <w:r>
        <w:br/>
        <w:t>Seele, für und für;</w:t>
      </w:r>
      <w:r>
        <w:br/>
        <w:t>Jesus predigt dir im Worte</w:t>
      </w:r>
      <w:r>
        <w:br/>
        <w:t>Immerdar, an jedem Orte,</w:t>
      </w:r>
      <w:r>
        <w:br/>
        <w:t>Und wie Mancherlei</w:t>
      </w:r>
      <w:r>
        <w:br/>
        <w:t xml:space="preserve">Bringt Sein Geist dir bei! </w:t>
      </w:r>
    </w:p>
    <w:p w14:paraId="73114F37" w14:textId="77777777" w:rsidR="00EB71C2" w:rsidRDefault="00EB71C2" w:rsidP="00EB71C2">
      <w:pPr>
        <w:pStyle w:val="StandardWeb"/>
      </w:pPr>
      <w:r>
        <w:t>Geist von Gott herab,</w:t>
      </w:r>
      <w:r>
        <w:br/>
        <w:t>Schenk‘ mir Deine Gab‘,</w:t>
      </w:r>
      <w:r>
        <w:br/>
        <w:t>Ohne Dich liegt alles Wissen</w:t>
      </w:r>
      <w:r>
        <w:br/>
        <w:t>In den dicksten Finsternissen;</w:t>
      </w:r>
      <w:r>
        <w:br/>
        <w:t>Wirkst hingegen Du,</w:t>
      </w:r>
      <w:r>
        <w:br/>
        <w:t xml:space="preserve">Hab‘ ich Licht und Ruh‘. </w:t>
      </w:r>
    </w:p>
    <w:p w14:paraId="7A18D7EE" w14:textId="77777777" w:rsidR="00EB71C2" w:rsidRDefault="00EB71C2" w:rsidP="00EB71C2">
      <w:pPr>
        <w:pStyle w:val="StandardWeb"/>
      </w:pPr>
      <w:r>
        <w:t>Der ist hochgelehrt,</w:t>
      </w:r>
      <w:r>
        <w:br/>
        <w:t>Der sich selbst nicht hört;</w:t>
      </w:r>
      <w:r>
        <w:br/>
        <w:t>Denn die Weisheit dieser Erden</w:t>
      </w:r>
      <w:r>
        <w:br/>
        <w:t>Soll in Staub getreten werden,</w:t>
      </w:r>
      <w:r>
        <w:br/>
        <w:t>Und wir mit hinein:</w:t>
      </w:r>
      <w:r>
        <w:br/>
        <w:t xml:space="preserve">Gott will Alles sein! </w:t>
      </w:r>
    </w:p>
    <w:p w14:paraId="2620B57B" w14:textId="77777777" w:rsidR="00EB71C2" w:rsidRDefault="00EB71C2" w:rsidP="00EB71C2">
      <w:pPr>
        <w:pStyle w:val="StandardWeb"/>
      </w:pPr>
      <w:r>
        <w:t>Diese Wissenschaft</w:t>
      </w:r>
      <w:r>
        <w:br/>
        <w:t>Bringt alleine Kraft,</w:t>
      </w:r>
      <w:r>
        <w:br/>
        <w:t>Unsre Seele zu verlieren</w:t>
      </w:r>
      <w:r>
        <w:br/>
        <w:t>Und in Jesum einzuführen.</w:t>
      </w:r>
      <w:r>
        <w:br/>
        <w:t>Jesu, lass mich ein,</w:t>
      </w:r>
      <w:r>
        <w:br/>
        <w:t xml:space="preserve">Gib mir Sonnenschein! </w:t>
      </w:r>
    </w:p>
    <w:p w14:paraId="4FDEF870" w14:textId="77777777" w:rsidR="00EB71C2" w:rsidRPr="00EB71C2" w:rsidRDefault="00EB71C2" w:rsidP="00EB71C2">
      <w:pPr>
        <w:pStyle w:val="StandardWeb"/>
        <w:rPr>
          <w:i/>
        </w:rPr>
      </w:pPr>
      <w:r w:rsidRPr="00EB71C2">
        <w:rPr>
          <w:i/>
        </w:rPr>
        <w:t>(1727.)</w:t>
      </w:r>
    </w:p>
    <w:p w14:paraId="4ECC9254" w14:textId="77777777" w:rsidR="003C0074" w:rsidRDefault="003C0074" w:rsidP="003C0074">
      <w:pPr>
        <w:pStyle w:val="berschrift1"/>
      </w:pPr>
      <w:r>
        <w:t xml:space="preserve">Wem wollen wir, so lang‘ wir leben, </w:t>
      </w:r>
      <w:proofErr w:type="spellStart"/>
      <w:r>
        <w:t>gläuben</w:t>
      </w:r>
      <w:proofErr w:type="spellEnd"/>
    </w:p>
    <w:p w14:paraId="191680E0" w14:textId="77777777" w:rsidR="003C0074" w:rsidRDefault="003C0074" w:rsidP="003C0074">
      <w:pPr>
        <w:pStyle w:val="StandardWeb"/>
      </w:pPr>
      <w:r>
        <w:t xml:space="preserve">Wem wollen wir, so lang‘ wir leben, </w:t>
      </w:r>
      <w:proofErr w:type="spellStart"/>
      <w:r>
        <w:t>gläuben</w:t>
      </w:r>
      <w:proofErr w:type="spellEnd"/>
      <w:r>
        <w:t>?</w:t>
      </w:r>
      <w:r>
        <w:br/>
        <w:t xml:space="preserve">Bei wessen Lehre nun und ewig bleiben? </w:t>
      </w:r>
    </w:p>
    <w:p w14:paraId="0F5ADB7B" w14:textId="77777777" w:rsidR="003C0074" w:rsidRDefault="003C0074" w:rsidP="003C0074">
      <w:pPr>
        <w:pStyle w:val="StandardWeb"/>
      </w:pPr>
      <w:r>
        <w:lastRenderedPageBreak/>
        <w:t>Wem, Seele, sollst du Hut und Wache halten?</w:t>
      </w:r>
      <w:r>
        <w:br/>
        <w:t>Dem Gott allein der vierundzwanzig Alten</w:t>
      </w:r>
      <w:r>
        <w:rPr>
          <w:rStyle w:val="Funotenzeichen"/>
        </w:rPr>
        <w:footnoteReference w:id="25"/>
      </w:r>
      <w:r>
        <w:t xml:space="preserve">; </w:t>
      </w:r>
    </w:p>
    <w:p w14:paraId="2BA2C9D0" w14:textId="77777777" w:rsidR="003C0074" w:rsidRDefault="003C0074" w:rsidP="003C0074">
      <w:pPr>
        <w:pStyle w:val="StandardWeb"/>
      </w:pPr>
      <w:r>
        <w:t xml:space="preserve">Dem Gott und HErrn, in dessen </w:t>
      </w:r>
      <w:proofErr w:type="spellStart"/>
      <w:r>
        <w:t>heil’gen</w:t>
      </w:r>
      <w:proofErr w:type="spellEnd"/>
      <w:r>
        <w:t xml:space="preserve"> Wunden</w:t>
      </w:r>
      <w:r>
        <w:br/>
        <w:t>Die Thomaschristen all‘ ihr Heil gefunden</w:t>
      </w:r>
      <w:r>
        <w:rPr>
          <w:rStyle w:val="Funotenzeichen"/>
        </w:rPr>
        <w:footnoteReference w:id="26"/>
      </w:r>
      <w:r>
        <w:t xml:space="preserve">; </w:t>
      </w:r>
    </w:p>
    <w:p w14:paraId="1F24F905" w14:textId="77777777" w:rsidR="003C0074" w:rsidRDefault="003C0074" w:rsidP="003C0074">
      <w:pPr>
        <w:pStyle w:val="StandardWeb"/>
      </w:pPr>
      <w:r>
        <w:t>Dem Meister, welchem, als Er ihn erleuchtet,</w:t>
      </w:r>
      <w:r>
        <w:br/>
        <w:t xml:space="preserve">Nathanael sein ganzes Herz gebeichtet; </w:t>
      </w:r>
    </w:p>
    <w:p w14:paraId="68720117" w14:textId="77777777" w:rsidR="003C0074" w:rsidRDefault="003C0074" w:rsidP="003C0074">
      <w:pPr>
        <w:pStyle w:val="StandardWeb"/>
      </w:pPr>
      <w:r>
        <w:t xml:space="preserve">Dem Gottessohn, den jener </w:t>
      </w:r>
      <w:proofErr w:type="spellStart"/>
      <w:r>
        <w:t>Felsprophete</w:t>
      </w:r>
      <w:proofErr w:type="spellEnd"/>
      <w:r>
        <w:rPr>
          <w:rStyle w:val="Funotenzeichen"/>
        </w:rPr>
        <w:footnoteReference w:id="27"/>
      </w:r>
      <w:r>
        <w:t xml:space="preserve">, </w:t>
      </w:r>
      <w:r>
        <w:br/>
        <w:t xml:space="preserve">Von Gott gelehrt, als Gottes Sohn erhöhte; </w:t>
      </w:r>
    </w:p>
    <w:p w14:paraId="78A0CC1C" w14:textId="77777777" w:rsidR="003C0074" w:rsidRDefault="003C0074" w:rsidP="003C0074">
      <w:pPr>
        <w:pStyle w:val="StandardWeb"/>
      </w:pPr>
      <w:r>
        <w:t>Dem Seher, der den Jüngern durch Sein Lehren</w:t>
      </w:r>
      <w:r>
        <w:br/>
      </w:r>
      <w:proofErr w:type="spellStart"/>
      <w:r>
        <w:t>Dass</w:t>
      </w:r>
      <w:proofErr w:type="spellEnd"/>
      <w:r>
        <w:t xml:space="preserve"> Herz im Leibe wusste umzukehren, </w:t>
      </w:r>
    </w:p>
    <w:p w14:paraId="4BC33892" w14:textId="77777777" w:rsidR="003C0074" w:rsidRDefault="003C0074" w:rsidP="003C0074">
      <w:pPr>
        <w:pStyle w:val="StandardWeb"/>
      </w:pPr>
      <w:r>
        <w:t>Dass es entbrannte und doch nicht verbrannte,</w:t>
      </w:r>
      <w:r>
        <w:br/>
        <w:t xml:space="preserve">Und Ihn durch lauter Lieblichkeit erkannte. </w:t>
      </w:r>
    </w:p>
    <w:p w14:paraId="1B5E102F" w14:textId="77777777" w:rsidR="003C0074" w:rsidRDefault="003C0074" w:rsidP="003C0074">
      <w:pPr>
        <w:pStyle w:val="StandardWeb"/>
      </w:pPr>
      <w:r>
        <w:t>Dem, Seele, Dem gehörst du ganz alleine,</w:t>
      </w:r>
      <w:r>
        <w:br/>
        <w:t>O Seele, kleines Wesen, aber Seine!</w:t>
      </w:r>
    </w:p>
    <w:p w14:paraId="029F9812" w14:textId="77777777" w:rsidR="003C0074" w:rsidRDefault="003C0074" w:rsidP="003C0074">
      <w:pPr>
        <w:pStyle w:val="StandardWeb"/>
      </w:pPr>
      <w:r>
        <w:t>So lange Der sich Nichts will nehmen lassen,</w:t>
      </w:r>
      <w:r>
        <w:br/>
        <w:t xml:space="preserve">So lange kannst du Ihn </w:t>
      </w:r>
      <w:proofErr w:type="spellStart"/>
      <w:r>
        <w:t>bei’m</w:t>
      </w:r>
      <w:proofErr w:type="spellEnd"/>
      <w:r>
        <w:t xml:space="preserve"> Arme fassen, </w:t>
      </w:r>
    </w:p>
    <w:p w14:paraId="3F999878" w14:textId="77777777" w:rsidR="003C0074" w:rsidRDefault="003C0074" w:rsidP="003C0074">
      <w:pPr>
        <w:pStyle w:val="StandardWeb"/>
      </w:pPr>
      <w:r>
        <w:t>Und kannst die ganze Welt vergehen sehen</w:t>
      </w:r>
      <w:r>
        <w:br/>
        <w:t xml:space="preserve">Und glauben: „Mir kann doch kein Leid geschehen!“ </w:t>
      </w:r>
    </w:p>
    <w:p w14:paraId="1E74552C" w14:textId="77777777" w:rsidR="00A07C03" w:rsidRDefault="00A07C03" w:rsidP="00A07C03">
      <w:pPr>
        <w:pStyle w:val="berschrift1"/>
      </w:pPr>
      <w:r>
        <w:t>Wenn ich so meinen ganzen Lauf</w:t>
      </w:r>
    </w:p>
    <w:p w14:paraId="6FF43D17" w14:textId="77777777" w:rsidR="00A07C03" w:rsidRDefault="00A07C03" w:rsidP="00A07C03">
      <w:pPr>
        <w:pStyle w:val="StandardWeb"/>
      </w:pPr>
      <w:r>
        <w:t>Wenn ich so meinen ganzen Lauf</w:t>
      </w:r>
      <w:r>
        <w:br/>
      </w:r>
      <w:proofErr w:type="spellStart"/>
      <w:r>
        <w:t>Nehm</w:t>
      </w:r>
      <w:proofErr w:type="spellEnd"/>
      <w:r>
        <w:t>‘, wie in einem Blick,</w:t>
      </w:r>
      <w:r>
        <w:br/>
        <w:t>Und sinne herzbewegt darauf,</w:t>
      </w:r>
      <w:r>
        <w:br/>
        <w:t xml:space="preserve">So tritt mein Geist zurück: </w:t>
      </w:r>
    </w:p>
    <w:p w14:paraId="07D89FD5" w14:textId="77777777" w:rsidR="00A07C03" w:rsidRDefault="00A07C03" w:rsidP="00A07C03">
      <w:pPr>
        <w:pStyle w:val="StandardWeb"/>
      </w:pPr>
      <w:r>
        <w:t>Wo tu‘ ich alle Wunder hin?</w:t>
      </w:r>
      <w:r>
        <w:br/>
        <w:t xml:space="preserve">Wie </w:t>
      </w:r>
      <w:proofErr w:type="spellStart"/>
      <w:r>
        <w:t>schütt</w:t>
      </w:r>
      <w:proofErr w:type="spellEnd"/>
      <w:r>
        <w:t>‘ ich’s Herz nur aus?</w:t>
      </w:r>
      <w:r>
        <w:br/>
        <w:t>Was war ich, ward ich, und was bin</w:t>
      </w:r>
      <w:r>
        <w:br/>
        <w:t xml:space="preserve">Ich nun in Seinem Haus? </w:t>
      </w:r>
    </w:p>
    <w:p w14:paraId="1C786741" w14:textId="77777777" w:rsidR="00A07C03" w:rsidRDefault="00A07C03" w:rsidP="00A07C03">
      <w:pPr>
        <w:pStyle w:val="StandardWeb"/>
      </w:pPr>
      <w:r>
        <w:rPr>
          <w:rStyle w:val="Hervorhebung"/>
        </w:rPr>
        <w:t>(1754 veröffentlicht.)</w:t>
      </w:r>
    </w:p>
    <w:p w14:paraId="3F1E70CD" w14:textId="77777777" w:rsidR="003976FA" w:rsidRDefault="003976FA" w:rsidP="003976FA">
      <w:pPr>
        <w:pStyle w:val="berschrift1"/>
      </w:pPr>
      <w:r>
        <w:t>Wenn man ein armes Herze sieht</w:t>
      </w:r>
    </w:p>
    <w:p w14:paraId="0DDA3AF9" w14:textId="77777777" w:rsidR="003976FA" w:rsidRDefault="003976FA" w:rsidP="003976FA">
      <w:pPr>
        <w:pStyle w:val="StandardWeb"/>
      </w:pPr>
      <w:r>
        <w:t>Wenn man ein armes Herze sieht,</w:t>
      </w:r>
      <w:r>
        <w:br/>
        <w:t xml:space="preserve">Das sich </w:t>
      </w:r>
      <w:proofErr w:type="spellStart"/>
      <w:r>
        <w:t>um’s</w:t>
      </w:r>
      <w:proofErr w:type="spellEnd"/>
      <w:r>
        <w:t xml:space="preserve"> Seligsein bemüht:</w:t>
      </w:r>
      <w:r>
        <w:br/>
        <w:t>Was fiel‘ uns ihm zu sagen ein,</w:t>
      </w:r>
      <w:r>
        <w:br/>
        <w:t>Als von des Lammes Todespein?</w:t>
      </w:r>
      <w:r>
        <w:br/>
      </w:r>
      <w:r>
        <w:lastRenderedPageBreak/>
        <w:t>Man hat’s, man zeugt, und wider diesen Schmerz</w:t>
      </w:r>
      <w:r>
        <w:br/>
      </w:r>
      <w:proofErr w:type="spellStart"/>
      <w:r>
        <w:t>Verpanzert</w:t>
      </w:r>
      <w:proofErr w:type="spellEnd"/>
      <w:r>
        <w:t xml:space="preserve"> sich kein Herz, wär’s Stahl und Erz! </w:t>
      </w:r>
    </w:p>
    <w:p w14:paraId="08151569" w14:textId="77777777" w:rsidR="003976FA" w:rsidRDefault="003976FA" w:rsidP="003976FA">
      <w:pPr>
        <w:pStyle w:val="StandardWeb"/>
      </w:pPr>
      <w:r>
        <w:t>Du Kirche Gottes! unser Bund</w:t>
      </w:r>
      <w:r>
        <w:br/>
        <w:t>Beruht auf diesem Felsengrund:</w:t>
      </w:r>
      <w:r>
        <w:br/>
        <w:t>Die blutige Gnade ist’s allein,</w:t>
      </w:r>
      <w:r>
        <w:br/>
        <w:t>Durch die wir so verbunden sein.</w:t>
      </w:r>
      <w:r>
        <w:br/>
        <w:t xml:space="preserve">Das bleibt der Text, sowohl im </w:t>
      </w:r>
      <w:proofErr w:type="spellStart"/>
      <w:r>
        <w:t>eig’nen</w:t>
      </w:r>
      <w:proofErr w:type="spellEnd"/>
      <w:r>
        <w:t xml:space="preserve"> Haus,</w:t>
      </w:r>
      <w:r>
        <w:br/>
        <w:t xml:space="preserve">Als wenn wir zu den Heiden </w:t>
      </w:r>
      <w:proofErr w:type="spellStart"/>
      <w:r>
        <w:t>zieh’n</w:t>
      </w:r>
      <w:proofErr w:type="spellEnd"/>
      <w:r>
        <w:t xml:space="preserve"> hinaus. </w:t>
      </w:r>
    </w:p>
    <w:p w14:paraId="2BE32467" w14:textId="77777777" w:rsidR="003976FA" w:rsidRPr="003976FA" w:rsidRDefault="003976FA" w:rsidP="003976FA">
      <w:pPr>
        <w:pStyle w:val="StandardWeb"/>
        <w:rPr>
          <w:i/>
        </w:rPr>
      </w:pPr>
      <w:r w:rsidRPr="003976FA">
        <w:rPr>
          <w:i/>
        </w:rPr>
        <w:t>(um 1745.)</w:t>
      </w:r>
    </w:p>
    <w:p w14:paraId="1C7545F6" w14:textId="77777777" w:rsidR="00EB71C2" w:rsidRDefault="00EB71C2" w:rsidP="00EB71C2">
      <w:pPr>
        <w:pStyle w:val="berschrift1"/>
      </w:pPr>
      <w:r>
        <w:t xml:space="preserve">Wenn wir in der </w:t>
      </w:r>
      <w:proofErr w:type="spellStart"/>
      <w:r>
        <w:t>künft’gen</w:t>
      </w:r>
      <w:proofErr w:type="spellEnd"/>
      <w:r>
        <w:t xml:space="preserve"> Zeit</w:t>
      </w:r>
    </w:p>
    <w:p w14:paraId="5A09AB35" w14:textId="77777777" w:rsidR="00EB71C2" w:rsidRDefault="00EB71C2" w:rsidP="00EB71C2">
      <w:pPr>
        <w:pStyle w:val="StandardWeb"/>
      </w:pPr>
      <w:r>
        <w:t xml:space="preserve">Wenn wir in der </w:t>
      </w:r>
      <w:proofErr w:type="spellStart"/>
      <w:r>
        <w:t>künft’gen</w:t>
      </w:r>
      <w:proofErr w:type="spellEnd"/>
      <w:r>
        <w:t xml:space="preserve"> Zeit</w:t>
      </w:r>
      <w:r>
        <w:br/>
        <w:t>Was verrichten wollen,</w:t>
      </w:r>
      <w:r>
        <w:br/>
        <w:t>Das wir, Ihm zur Herzensfreud‘,</w:t>
      </w:r>
      <w:r>
        <w:br/>
        <w:t xml:space="preserve">Unternehmen sollen: </w:t>
      </w:r>
    </w:p>
    <w:p w14:paraId="3FF9FCFA" w14:textId="77777777" w:rsidR="00EB71C2" w:rsidRDefault="00EB71C2" w:rsidP="00EB71C2">
      <w:pPr>
        <w:pStyle w:val="StandardWeb"/>
      </w:pPr>
      <w:r>
        <w:t>Dann erreg‘, o Geist des HErrn,</w:t>
      </w:r>
      <w:r>
        <w:br/>
        <w:t>Uns um Jesu willen,</w:t>
      </w:r>
      <w:r>
        <w:br/>
        <w:t>Denn nur Du kannst nah und fern</w:t>
      </w:r>
      <w:r>
        <w:br/>
        <w:t xml:space="preserve">Uns die Hände füllen! </w:t>
      </w:r>
    </w:p>
    <w:p w14:paraId="746ACBCC" w14:textId="77777777" w:rsidR="00EB71C2" w:rsidRDefault="00EB71C2" w:rsidP="00EB71C2">
      <w:pPr>
        <w:pStyle w:val="StandardWeb"/>
      </w:pPr>
      <w:r>
        <w:t>Mache uns so klein gesinnt</w:t>
      </w:r>
      <w:r>
        <w:br/>
        <w:t>Bei den größten Sachen,</w:t>
      </w:r>
      <w:r>
        <w:br/>
        <w:t>Wie der Mutter wohl ein Kind</w:t>
      </w:r>
      <w:r>
        <w:br/>
        <w:t xml:space="preserve">Gern will Freude machen! </w:t>
      </w:r>
    </w:p>
    <w:p w14:paraId="40194E2A" w14:textId="77777777" w:rsidR="00EB71C2" w:rsidRDefault="00EB71C2" w:rsidP="00EB71C2">
      <w:pPr>
        <w:pStyle w:val="StandardWeb"/>
      </w:pPr>
      <w:r>
        <w:t>Führ‘ durch manche Kleinigkeit</w:t>
      </w:r>
      <w:r>
        <w:br/>
        <w:t>(Denn wir sind auch kleine)</w:t>
      </w:r>
      <w:r>
        <w:br/>
        <w:t>Alles aus zu Seiner Freud‘,</w:t>
      </w:r>
      <w:r>
        <w:br/>
        <w:t xml:space="preserve">Hüter der </w:t>
      </w:r>
      <w:proofErr w:type="spellStart"/>
      <w:r>
        <w:t>Gemeine</w:t>
      </w:r>
      <w:proofErr w:type="spellEnd"/>
      <w:r>
        <w:t xml:space="preserve">! </w:t>
      </w:r>
    </w:p>
    <w:p w14:paraId="25D8813E" w14:textId="77777777" w:rsidR="00EB71C2" w:rsidRDefault="00EB71C2" w:rsidP="00EB71C2">
      <w:pPr>
        <w:pStyle w:val="StandardWeb"/>
      </w:pPr>
      <w:r>
        <w:t>(um 1750.)</w:t>
      </w:r>
    </w:p>
    <w:p w14:paraId="3232B62A" w14:textId="370939CA" w:rsidR="00EB71C2" w:rsidRDefault="00EB71C2" w:rsidP="00EB71C2">
      <w:pPr>
        <w:pStyle w:val="berschrift1"/>
      </w:pPr>
      <w:r>
        <w:t>Wenn wir uns kindlich freuen</w:t>
      </w:r>
    </w:p>
    <w:p w14:paraId="29EEF93B" w14:textId="534C53AB" w:rsidR="009F3D5F" w:rsidRDefault="009F3D5F" w:rsidP="009F3D5F">
      <w:pPr>
        <w:pStyle w:val="StandardWeb"/>
      </w:pPr>
      <w:r>
        <w:t>Wenn wir uns kindlich freuen,</w:t>
      </w:r>
      <w:r>
        <w:br/>
        <w:t>Und in der täglich neuen</w:t>
      </w:r>
      <w:r>
        <w:br/>
        <w:t>Versorgung unsres Treuen</w:t>
      </w:r>
      <w:r>
        <w:br/>
        <w:t>Von Jahr zu Jahr gedeihen;</w:t>
      </w:r>
      <w:r>
        <w:br/>
        <w:t>In Seinem Heil uns weiden,</w:t>
      </w:r>
      <w:r>
        <w:br/>
        <w:t>Bis dass wir zu Ihm scheiden,</w:t>
      </w:r>
      <w:r>
        <w:br/>
        <w:t xml:space="preserve">Zu </w:t>
      </w:r>
      <w:proofErr w:type="spellStart"/>
      <w:r>
        <w:t>seh’n</w:t>
      </w:r>
      <w:proofErr w:type="spellEnd"/>
      <w:r>
        <w:t xml:space="preserve">, was wir </w:t>
      </w:r>
      <w:proofErr w:type="spellStart"/>
      <w:r>
        <w:t>gegläubet</w:t>
      </w:r>
      <w:proofErr w:type="spellEnd"/>
      <w:r>
        <w:t>,</w:t>
      </w:r>
      <w:r>
        <w:br/>
        <w:t>Wem wir uns einverleibet;</w:t>
      </w:r>
      <w:r>
        <w:br/>
        <w:t>Und wenn sich die Erlösten</w:t>
      </w:r>
      <w:r>
        <w:br/>
        <w:t>Stets mit der Hoffnung trösten:</w:t>
      </w:r>
      <w:r>
        <w:br/>
        <w:t>„Wir sind dazu geschaffen,</w:t>
      </w:r>
      <w:r>
        <w:br/>
        <w:t>In Seinem Arm zu schlafen;</w:t>
      </w:r>
      <w:r>
        <w:br/>
      </w:r>
      <w:r>
        <w:lastRenderedPageBreak/>
        <w:t>Durch Seines Blutes Segen</w:t>
      </w:r>
      <w:r>
        <w:br/>
        <w:t>Und Seines Geistes Pflegen</w:t>
      </w:r>
      <w:r>
        <w:br/>
        <w:t>Sind wir dahin gediehen,</w:t>
      </w:r>
      <w:r>
        <w:br/>
        <w:t>Bald zu Ihm heimzuziehen“:</w:t>
      </w:r>
      <w:r>
        <w:br/>
        <w:t>So denken sie daneben</w:t>
      </w:r>
      <w:r>
        <w:br/>
        <w:t>Nicht ans elende Leben;</w:t>
      </w:r>
      <w:r>
        <w:br/>
        <w:t>Ein selig Herz kann dessen</w:t>
      </w:r>
      <w:r>
        <w:br/>
        <w:t>Gar mit der Zeit vergessen.</w:t>
      </w:r>
      <w:r>
        <w:br/>
        <w:t>Der Priester mit dem Öle</w:t>
      </w:r>
      <w:r>
        <w:br/>
        <w:t>Der Freud‘ für Leib und Seele,</w:t>
      </w:r>
      <w:r>
        <w:br/>
        <w:t>Der naht sich stets zu ihnen,</w:t>
      </w:r>
      <w:r>
        <w:br/>
        <w:t>Sie treulich zu bedienen.</w:t>
      </w:r>
      <w:r>
        <w:br/>
        <w:t>Die Augen, die sich trüben,</w:t>
      </w:r>
      <w:r>
        <w:br/>
        <w:t>Die klärt Er auf zum Lieben,</w:t>
      </w:r>
      <w:r>
        <w:br/>
        <w:t>Und wischt, wo Tränen hangen,</w:t>
      </w:r>
      <w:r>
        <w:br/>
        <w:t>Sie liebreich von den Wangen.</w:t>
      </w:r>
      <w:r>
        <w:br/>
        <w:t>Das gleicht dem bunten Bogen,</w:t>
      </w:r>
      <w:r>
        <w:br/>
        <w:t>In Wolken aufgezogen.</w:t>
      </w:r>
      <w:r>
        <w:br/>
        <w:t>Wenn’s Erdreich nach dem Regen</w:t>
      </w:r>
      <w:r>
        <w:br/>
      </w:r>
      <w:proofErr w:type="spellStart"/>
      <w:r>
        <w:t>Aufduftet</w:t>
      </w:r>
      <w:proofErr w:type="spellEnd"/>
      <w:r>
        <w:t xml:space="preserve"> voller Segen.</w:t>
      </w:r>
      <w:r>
        <w:br/>
        <w:t>Wir haben uns auch Stunden</w:t>
      </w:r>
      <w:r>
        <w:br/>
        <w:t>Der Feier aufgefunden,</w:t>
      </w:r>
      <w:r>
        <w:br/>
        <w:t xml:space="preserve">Nach dem </w:t>
      </w:r>
      <w:proofErr w:type="spellStart"/>
      <w:r>
        <w:t>Sichabarbeiten</w:t>
      </w:r>
      <w:proofErr w:type="spellEnd"/>
      <w:r>
        <w:br/>
        <w:t>Stillklare Sabbatzeiten.</w:t>
      </w:r>
      <w:r>
        <w:br/>
        <w:t>Da schließen sich die Sinnen</w:t>
      </w:r>
      <w:r>
        <w:br/>
        <w:t>Der Knecht‘ und Dienerinnen,</w:t>
      </w:r>
      <w:r>
        <w:br/>
        <w:t>Als ob sie dort schon wären,</w:t>
      </w:r>
      <w:r>
        <w:br/>
        <w:t>Wo Seelen hingehören.</w:t>
      </w:r>
      <w:r>
        <w:br/>
        <w:t xml:space="preserve">Mit einem </w:t>
      </w:r>
      <w:proofErr w:type="spellStart"/>
      <w:r>
        <w:t>Sabbatsherzen</w:t>
      </w:r>
      <w:proofErr w:type="spellEnd"/>
      <w:r>
        <w:br/>
        <w:t>Lass uns all‘ unsre Schmerzen,</w:t>
      </w:r>
      <w:r>
        <w:br/>
        <w:t>Und was wir Schweres haben,</w:t>
      </w:r>
      <w:r>
        <w:br/>
        <w:t>In Jesu Herz begraben!</w:t>
      </w:r>
    </w:p>
    <w:p w14:paraId="4FDC23CD" w14:textId="77777777" w:rsidR="009F3D5F" w:rsidRPr="00EB71C2" w:rsidRDefault="009F3D5F" w:rsidP="009F3D5F">
      <w:pPr>
        <w:pStyle w:val="StandardWeb"/>
        <w:rPr>
          <w:i/>
        </w:rPr>
      </w:pPr>
      <w:r w:rsidRPr="00EB71C2">
        <w:rPr>
          <w:i/>
        </w:rPr>
        <w:t>(um 1750.)</w:t>
      </w:r>
    </w:p>
    <w:p w14:paraId="1BA01367" w14:textId="77777777" w:rsidR="003C0074" w:rsidRDefault="003C0074" w:rsidP="003C0074">
      <w:pPr>
        <w:pStyle w:val="berschrift1"/>
      </w:pPr>
      <w:r>
        <w:t xml:space="preserve">Wer Dein </w:t>
      </w:r>
      <w:proofErr w:type="spellStart"/>
      <w:r>
        <w:t>Porträte</w:t>
      </w:r>
      <w:proofErr w:type="spellEnd"/>
    </w:p>
    <w:p w14:paraId="67150BEA" w14:textId="77777777" w:rsidR="003C0074" w:rsidRDefault="003C0074" w:rsidP="003C0074">
      <w:pPr>
        <w:pStyle w:val="StandardWeb"/>
      </w:pPr>
      <w:r>
        <w:t xml:space="preserve">Wer Dein </w:t>
      </w:r>
      <w:proofErr w:type="spellStart"/>
      <w:r>
        <w:t>Porträte</w:t>
      </w:r>
      <w:proofErr w:type="spellEnd"/>
      <w:r>
        <w:br/>
        <w:t>Gesehen hätte,</w:t>
      </w:r>
      <w:r>
        <w:br/>
        <w:t>Und wer recht wüsste,</w:t>
      </w:r>
      <w:r>
        <w:br/>
        <w:t>O Jesu Christe!</w:t>
      </w:r>
      <w:r>
        <w:br/>
        <w:t>Wie Du auf Erden</w:t>
      </w:r>
      <w:r>
        <w:br/>
        <w:t>Warst an Gebärden,</w:t>
      </w:r>
      <w:r>
        <w:br/>
        <w:t>Der bliebe stehen,</w:t>
      </w:r>
      <w:r>
        <w:br/>
        <w:t xml:space="preserve">Wollt Nichts mehr sehen. </w:t>
      </w:r>
    </w:p>
    <w:p w14:paraId="2D77045F" w14:textId="77777777" w:rsidR="003C0074" w:rsidRDefault="003C0074" w:rsidP="003C0074">
      <w:pPr>
        <w:pStyle w:val="StandardWeb"/>
      </w:pPr>
      <w:r>
        <w:t>Doch ach, ich bleibe</w:t>
      </w:r>
      <w:r>
        <w:br/>
        <w:t>Nun noch im Leibe,</w:t>
      </w:r>
      <w:r>
        <w:br/>
        <w:t>Und sehe Glieder,</w:t>
      </w:r>
      <w:r>
        <w:br/>
        <w:t>Schwestern und Brüder.</w:t>
      </w:r>
      <w:r>
        <w:br/>
        <w:t>In diesen Chören</w:t>
      </w:r>
      <w:r>
        <w:br/>
      </w:r>
      <w:r>
        <w:lastRenderedPageBreak/>
        <w:t>Glänzt hinter Flören</w:t>
      </w:r>
      <w:r>
        <w:br/>
        <w:t>Nicht voll im Lichte</w:t>
      </w:r>
      <w:r>
        <w:br/>
        <w:t xml:space="preserve">Dein Angesichte. </w:t>
      </w:r>
    </w:p>
    <w:p w14:paraId="49EF8DB9" w14:textId="77777777" w:rsidR="003C0074" w:rsidRDefault="003C0074" w:rsidP="003C0074">
      <w:pPr>
        <w:pStyle w:val="StandardWeb"/>
      </w:pPr>
      <w:r>
        <w:t>Des Vaters Segen,</w:t>
      </w:r>
      <w:r>
        <w:br/>
        <w:t>Des Geistes Pflegen</w:t>
      </w:r>
      <w:r>
        <w:br/>
      </w:r>
      <w:proofErr w:type="spellStart"/>
      <w:r>
        <w:t>Woll</w:t>
      </w:r>
      <w:proofErr w:type="spellEnd"/>
      <w:r>
        <w:t xml:space="preserve">‘ uns zur </w:t>
      </w:r>
      <w:proofErr w:type="spellStart"/>
      <w:r>
        <w:t>G’nüge</w:t>
      </w:r>
      <w:proofErr w:type="spellEnd"/>
      <w:r>
        <w:t>,</w:t>
      </w:r>
      <w:r>
        <w:br/>
        <w:t>Lamm, Deine Züge</w:t>
      </w:r>
      <w:r>
        <w:br/>
        <w:t>und Dein Erblassen</w:t>
      </w:r>
      <w:r>
        <w:br/>
        <w:t>Anschauen lassen,</w:t>
      </w:r>
      <w:r>
        <w:br/>
        <w:t>Bis wir zu Füßen</w:t>
      </w:r>
      <w:r>
        <w:br/>
        <w:t xml:space="preserve">Einst dort Dich grüßen! </w:t>
      </w:r>
    </w:p>
    <w:p w14:paraId="5315AF15" w14:textId="77777777" w:rsidR="00EB71C2" w:rsidRDefault="00EB71C2" w:rsidP="00EB71C2">
      <w:pPr>
        <w:pStyle w:val="berschrift1"/>
      </w:pPr>
      <w:r>
        <w:t>Wer den Herren Jesum</w:t>
      </w:r>
    </w:p>
    <w:p w14:paraId="01EA8CED" w14:textId="77777777" w:rsidR="00EB71C2" w:rsidRDefault="00EB71C2" w:rsidP="00EB71C2">
      <w:pPr>
        <w:pStyle w:val="StandardWeb"/>
      </w:pPr>
      <w:r>
        <w:t>Wer den Herren Jesum</w:t>
      </w:r>
      <w:r>
        <w:br/>
        <w:t>Nicht recht innig liebet,</w:t>
      </w:r>
      <w:r>
        <w:br/>
        <w:t>Und doch zu verstehen gibet,</w:t>
      </w:r>
      <w:r>
        <w:br/>
        <w:t>Dass er’s Kreuz erwählet,</w:t>
      </w:r>
      <w:r>
        <w:br/>
        <w:t>Und ein Christe heißet,</w:t>
      </w:r>
      <w:r>
        <w:br/>
        <w:t>Und mit guten Werken gleißet:</w:t>
      </w:r>
      <w:r>
        <w:br/>
        <w:t>Solcher Mann</w:t>
      </w:r>
      <w:r>
        <w:br/>
        <w:t>Ist im Bann,</w:t>
      </w:r>
      <w:r>
        <w:br/>
        <w:t>Und hat Fluch und Wehe</w:t>
      </w:r>
      <w:r>
        <w:br/>
        <w:t>Ordentlich zur Ehe.</w:t>
      </w:r>
    </w:p>
    <w:p w14:paraId="1E2D20D7" w14:textId="77777777" w:rsidR="00EB71C2" w:rsidRDefault="00EB71C2" w:rsidP="00EB71C2">
      <w:pPr>
        <w:pStyle w:val="StandardWeb"/>
      </w:pPr>
      <w:r>
        <w:t>2. Wer den Heiland liebet,</w:t>
      </w:r>
      <w:r>
        <w:br/>
        <w:t>und für’s Haupt erkennet,</w:t>
      </w:r>
      <w:r>
        <w:br/>
        <w:t>Und sich Glied am Leibe nennet,</w:t>
      </w:r>
      <w:r>
        <w:br/>
        <w:t>Und will sich entziehen,</w:t>
      </w:r>
      <w:r>
        <w:br/>
        <w:t>Wenn das Haupt sich reget,</w:t>
      </w:r>
      <w:r>
        <w:br/>
        <w:t>Und den Leib ihm nach beweget:</w:t>
      </w:r>
      <w:r>
        <w:br/>
        <w:t>Der verdirbt</w:t>
      </w:r>
      <w:r>
        <w:br/>
        <w:t>Und er stirbt,</w:t>
      </w:r>
      <w:r>
        <w:br/>
        <w:t>Wie die dürren Blätter</w:t>
      </w:r>
      <w:r>
        <w:br/>
        <w:t>Bei dem rauen Wetter.</w:t>
      </w:r>
    </w:p>
    <w:p w14:paraId="44518930" w14:textId="77777777" w:rsidR="00EB71C2" w:rsidRDefault="00EB71C2" w:rsidP="00EB71C2">
      <w:pPr>
        <w:pStyle w:val="StandardWeb"/>
      </w:pPr>
      <w:r>
        <w:t>3. Sollen und nicht wollen,</w:t>
      </w:r>
      <w:r>
        <w:br/>
        <w:t>Das ist eine Schande</w:t>
      </w:r>
      <w:r>
        <w:br/>
        <w:t>In dem ew’gen Vaterlande.</w:t>
      </w:r>
      <w:r>
        <w:br/>
        <w:t>Will man ehrlich bleiben,</w:t>
      </w:r>
      <w:r>
        <w:br/>
        <w:t>Und vor Gottes Herden</w:t>
      </w:r>
      <w:r>
        <w:br/>
        <w:t>Nicht ein böser Bube werden,</w:t>
      </w:r>
      <w:r>
        <w:br/>
        <w:t>Muss man sich</w:t>
      </w:r>
      <w:r>
        <w:br/>
        <w:t>Lediglich</w:t>
      </w:r>
      <w:r>
        <w:br/>
        <w:t>Dem zum Knecht ergeben,</w:t>
      </w:r>
      <w:r>
        <w:br/>
        <w:t xml:space="preserve">Dem sie Alle leben. </w:t>
      </w:r>
    </w:p>
    <w:p w14:paraId="0708BFF2" w14:textId="77777777" w:rsidR="00EB71C2" w:rsidRDefault="00EB71C2" w:rsidP="00EB71C2">
      <w:pPr>
        <w:pStyle w:val="StandardWeb"/>
      </w:pPr>
      <w:r>
        <w:t>4. Spricht ein Ton zum Töpfer:</w:t>
      </w:r>
      <w:r>
        <w:br/>
        <w:t>Was willst du für Sachen</w:t>
      </w:r>
      <w:r>
        <w:br/>
        <w:t>Aus mir oder mit mir machen?</w:t>
      </w:r>
      <w:r>
        <w:br/>
      </w:r>
      <w:r>
        <w:lastRenderedPageBreak/>
        <w:t>So verwirrt ist eines,</w:t>
      </w:r>
      <w:r>
        <w:br/>
        <w:t>Das sich nicht geschaffen,</w:t>
      </w:r>
      <w:r>
        <w:br/>
        <w:t>Und doch will in’s Weite gaffen,</w:t>
      </w:r>
      <w:r>
        <w:br/>
        <w:t>Oder nur</w:t>
      </w:r>
      <w:r>
        <w:br/>
        <w:t>Von der Spur,</w:t>
      </w:r>
      <w:r>
        <w:br/>
        <w:t>Die zum Ziel soll führen,</w:t>
      </w:r>
      <w:r>
        <w:br/>
        <w:t>Nebenaus spazieren.</w:t>
      </w:r>
    </w:p>
    <w:p w14:paraId="75B861A8" w14:textId="77777777" w:rsidR="00EB71C2" w:rsidRDefault="00EB71C2" w:rsidP="00EB71C2">
      <w:pPr>
        <w:pStyle w:val="StandardWeb"/>
      </w:pPr>
      <w:r>
        <w:t>5. Darum war der Juden</w:t>
      </w:r>
      <w:r>
        <w:br/>
        <w:t>Heilige Regierung</w:t>
      </w:r>
      <w:r>
        <w:br/>
        <w:t>Und noch so beglückte Führung</w:t>
      </w:r>
      <w:r>
        <w:br/>
        <w:t>Nur ein prächtig’s Elend,</w:t>
      </w:r>
      <w:r>
        <w:br/>
        <w:t>Ein gelehrter Jammer</w:t>
      </w:r>
      <w:r>
        <w:br/>
        <w:t>Und geschmückte Marterkammer,</w:t>
      </w:r>
      <w:r>
        <w:br/>
        <w:t>Weil man da</w:t>
      </w:r>
      <w:r>
        <w:br/>
        <w:t>Doch nichts sah,</w:t>
      </w:r>
      <w:r>
        <w:br/>
        <w:t>Als ein ewigs Sollen</w:t>
      </w:r>
      <w:r>
        <w:br/>
        <w:t>Ohne Kraft und Wollen.</w:t>
      </w:r>
    </w:p>
    <w:p w14:paraId="3D875375" w14:textId="77777777" w:rsidR="00EB71C2" w:rsidRDefault="00EB71C2" w:rsidP="00EB71C2">
      <w:pPr>
        <w:pStyle w:val="StandardWeb"/>
      </w:pPr>
      <w:r>
        <w:t>6. Aber unsre Schule</w:t>
      </w:r>
      <w:r>
        <w:br/>
        <w:t>Bei dem liebsten Meister</w:t>
      </w:r>
      <w:r>
        <w:br/>
        <w:t>Ist ein Glück für edle Geister.</w:t>
      </w:r>
      <w:r>
        <w:br/>
        <w:t>Was er uns befiehlet,</w:t>
      </w:r>
      <w:r>
        <w:br/>
        <w:t>Das sind lauter Sachen,</w:t>
      </w:r>
      <w:r>
        <w:br/>
        <w:t>Die man gerne wollte machen,</w:t>
      </w:r>
      <w:r>
        <w:br/>
        <w:t>Und die man</w:t>
      </w:r>
      <w:r>
        <w:br/>
        <w:t>Machen kann.</w:t>
      </w:r>
      <w:r>
        <w:br/>
        <w:t>Drum ist nichts so heiter,</w:t>
      </w:r>
      <w:r>
        <w:br/>
        <w:t>Als ein Jesus-Streiter.</w:t>
      </w:r>
    </w:p>
    <w:p w14:paraId="0B9978DD" w14:textId="77777777" w:rsidR="00EB71C2" w:rsidRDefault="00EB71C2" w:rsidP="00EB71C2">
      <w:pPr>
        <w:pStyle w:val="StandardWeb"/>
      </w:pPr>
      <w:r>
        <w:t>7. Wir sind keine Sklaven,</w:t>
      </w:r>
      <w:r>
        <w:br/>
        <w:t>Sondern freie Diener</w:t>
      </w:r>
      <w:r>
        <w:br/>
        <w:t>Von dem blutigen Versühner,</w:t>
      </w:r>
      <w:r>
        <w:br/>
        <w:t>Der uns zwingen könnte,</w:t>
      </w:r>
      <w:r>
        <w:br/>
        <w:t>Und nicht will vor Liebe,</w:t>
      </w:r>
      <w:r>
        <w:br/>
        <w:t>Sondern fordert Herzenstriebe.</w:t>
      </w:r>
      <w:r>
        <w:br/>
        <w:t>Aber dies</w:t>
      </w:r>
      <w:r>
        <w:br/>
        <w:t>Ist gewiss:</w:t>
      </w:r>
      <w:r>
        <w:br/>
        <w:t>Seiner Liebe Dringen</w:t>
      </w:r>
      <w:r>
        <w:br/>
        <w:t>Kann am besten zwingen.</w:t>
      </w:r>
    </w:p>
    <w:p w14:paraId="19BE6318" w14:textId="77777777" w:rsidR="00EB71C2" w:rsidRDefault="00EB71C2" w:rsidP="00EB71C2">
      <w:pPr>
        <w:pStyle w:val="StandardWeb"/>
      </w:pPr>
      <w:r>
        <w:t>8. Geht dann wohlgemut,</w:t>
      </w:r>
      <w:r>
        <w:br/>
        <w:t>Wollt und könnt in Allem,</w:t>
      </w:r>
      <w:r>
        <w:br/>
        <w:t>Was dem Lamme wird gefallen,</w:t>
      </w:r>
      <w:r>
        <w:br/>
        <w:t>Und zu allem Andern</w:t>
      </w:r>
      <w:r>
        <w:br/>
        <w:t>Seid durchaus nicht tüchtig;</w:t>
      </w:r>
      <w:r>
        <w:br/>
        <w:t>Haltet eure Gnade wichtig;</w:t>
      </w:r>
      <w:r>
        <w:br/>
        <w:t>Geht im Sinn</w:t>
      </w:r>
      <w:r>
        <w:br/>
        <w:t>Christi hin</w:t>
      </w:r>
      <w:r>
        <w:br/>
        <w:t>Auf dem Gnadenpfade,</w:t>
      </w:r>
      <w:r>
        <w:br/>
        <w:t>Munter und gerade.</w:t>
      </w:r>
    </w:p>
    <w:p w14:paraId="2561F1B5" w14:textId="77777777" w:rsidR="00A07C03" w:rsidRDefault="00A07C03" w:rsidP="00A07C03">
      <w:pPr>
        <w:pStyle w:val="berschrift1"/>
      </w:pPr>
      <w:r>
        <w:lastRenderedPageBreak/>
        <w:t>Wie schwer ist’s, kennen lernen</w:t>
      </w:r>
    </w:p>
    <w:p w14:paraId="39826BEB" w14:textId="77777777" w:rsidR="00A07C03" w:rsidRDefault="00A07C03" w:rsidP="00A07C03">
      <w:pPr>
        <w:pStyle w:val="StandardWeb"/>
      </w:pPr>
      <w:r>
        <w:t>Wie schwer ist’s, kennen lernen,</w:t>
      </w:r>
      <w:r>
        <w:br/>
        <w:t>Was hier auf Erden ist,</w:t>
      </w:r>
      <w:r>
        <w:br/>
        <w:t>Und Alles auszukernen,</w:t>
      </w:r>
      <w:r>
        <w:br/>
        <w:t>Was ihr Gelehrten wisst:</w:t>
      </w:r>
      <w:r>
        <w:br/>
        <w:t>Doch ist nicht auszugründen,</w:t>
      </w:r>
      <w:r>
        <w:br/>
        <w:t>Wie schwer die Schule fällt,</w:t>
      </w:r>
      <w:r>
        <w:br/>
        <w:t>Das edle Nichts zu finden,</w:t>
      </w:r>
      <w:r>
        <w:br/>
        <w:t>Das Nichts, das Gott erwählt</w:t>
      </w:r>
      <w:r>
        <w:rPr>
          <w:rStyle w:val="Funotenzeichen"/>
        </w:rPr>
        <w:footnoteReference w:id="28"/>
      </w:r>
      <w:r>
        <w:t>.</w:t>
      </w:r>
    </w:p>
    <w:p w14:paraId="5B72F4EE" w14:textId="77777777" w:rsidR="00A07C03" w:rsidRDefault="00A07C03" w:rsidP="00A07C03">
      <w:pPr>
        <w:pStyle w:val="StandardWeb"/>
      </w:pPr>
      <w:r>
        <w:t>Soll man solch Nichts beschreiben,</w:t>
      </w:r>
      <w:r>
        <w:br/>
        <w:t xml:space="preserve">So </w:t>
      </w:r>
      <w:proofErr w:type="spellStart"/>
      <w:r>
        <w:t>kömmt</w:t>
      </w:r>
      <w:proofErr w:type="spellEnd"/>
      <w:r>
        <w:t xml:space="preserve"> es darauf an,</w:t>
      </w:r>
      <w:r>
        <w:br/>
        <w:t xml:space="preserve">Von sich gewiss zu </w:t>
      </w:r>
      <w:proofErr w:type="spellStart"/>
      <w:r>
        <w:t>gläuben</w:t>
      </w:r>
      <w:proofErr w:type="spellEnd"/>
      <w:r>
        <w:t>,</w:t>
      </w:r>
      <w:r>
        <w:br/>
        <w:t>Dass man Nichts ist noch kann,</w:t>
      </w:r>
      <w:r>
        <w:br/>
        <w:t>Und dass man nicht begehret,</w:t>
      </w:r>
      <w:r>
        <w:br/>
      </w:r>
      <w:proofErr w:type="spellStart"/>
      <w:r>
        <w:t>Hochangeseh’n</w:t>
      </w:r>
      <w:proofErr w:type="spellEnd"/>
      <w:r>
        <w:t xml:space="preserve"> zu sein,</w:t>
      </w:r>
      <w:r>
        <w:br/>
        <w:t>Sich über Nichts beschweret,</w:t>
      </w:r>
      <w:r>
        <w:br/>
        <w:t xml:space="preserve">Und sieht sein Elend ein. </w:t>
      </w:r>
    </w:p>
    <w:p w14:paraId="642B3124" w14:textId="77777777" w:rsidR="00A07C03" w:rsidRDefault="00A07C03" w:rsidP="00A07C03">
      <w:pPr>
        <w:pStyle w:val="StandardWeb"/>
      </w:pPr>
      <w:r>
        <w:t xml:space="preserve">Dies wird das Nichts </w:t>
      </w:r>
      <w:proofErr w:type="spellStart"/>
      <w:r>
        <w:t>genennet</w:t>
      </w:r>
      <w:proofErr w:type="spellEnd"/>
      <w:r>
        <w:t>,</w:t>
      </w:r>
      <w:r>
        <w:br/>
        <w:t>Erst, weil es Niemand hat,</w:t>
      </w:r>
      <w:r>
        <w:br/>
        <w:t>Und wo man Menschen kennet,</w:t>
      </w:r>
      <w:r>
        <w:br/>
        <w:t xml:space="preserve">Gibt ihm fast Keiner </w:t>
      </w:r>
      <w:proofErr w:type="spellStart"/>
      <w:r>
        <w:t>Statt</w:t>
      </w:r>
      <w:proofErr w:type="spellEnd"/>
      <w:r>
        <w:t>;</w:t>
      </w:r>
      <w:r>
        <w:br/>
        <w:t>Zum Andern, weil die Sinnen</w:t>
      </w:r>
      <w:r>
        <w:br/>
        <w:t>Des, der so werden will,</w:t>
      </w:r>
      <w:r>
        <w:br/>
        <w:t>Ganz leer zu sein beginnen,</w:t>
      </w:r>
      <w:r>
        <w:br/>
        <w:t xml:space="preserve">Damit sie Gott erfüll. </w:t>
      </w:r>
    </w:p>
    <w:p w14:paraId="68091462" w14:textId="77777777" w:rsidR="00A07C03" w:rsidRDefault="00A07C03" w:rsidP="00A07C03">
      <w:pPr>
        <w:pStyle w:val="StandardWeb"/>
      </w:pPr>
      <w:r>
        <w:t>Die Menschen sind beschaffen</w:t>
      </w:r>
      <w:r>
        <w:br/>
        <w:t>Gleich einem Bettelmann,</w:t>
      </w:r>
      <w:r>
        <w:br/>
        <w:t>Dem, wenn er eingeschlafen,</w:t>
      </w:r>
      <w:r>
        <w:br/>
        <w:t>Von Wollust träumen kann,</w:t>
      </w:r>
      <w:r>
        <w:br/>
        <w:t>Von königlichen Thronen,</w:t>
      </w:r>
      <w:r>
        <w:br/>
        <w:t>Sieht aber, jetzt erwacht,</w:t>
      </w:r>
      <w:r>
        <w:br/>
        <w:t>Sich in der Hürde wohnen,</w:t>
      </w:r>
      <w:r>
        <w:br/>
        <w:t xml:space="preserve">Verhungert und </w:t>
      </w:r>
      <w:proofErr w:type="spellStart"/>
      <w:r>
        <w:t>veracht’t</w:t>
      </w:r>
      <w:proofErr w:type="spellEnd"/>
      <w:r>
        <w:t xml:space="preserve">. </w:t>
      </w:r>
    </w:p>
    <w:p w14:paraId="3F5FD96E" w14:textId="77777777" w:rsidR="00A07C03" w:rsidRDefault="00A07C03" w:rsidP="00A07C03">
      <w:pPr>
        <w:pStyle w:val="StandardWeb"/>
      </w:pPr>
      <w:r>
        <w:t>So meinen auch die Seelen,</w:t>
      </w:r>
      <w:r>
        <w:br/>
        <w:t>So lange sie sich noch</w:t>
      </w:r>
      <w:r>
        <w:br/>
        <w:t>Mit Phantasien quälen,</w:t>
      </w:r>
      <w:r>
        <w:br/>
        <w:t>lind fliehen Christi Joch,</w:t>
      </w:r>
      <w:r>
        <w:br/>
        <w:t>Sie seien hochgeboren,</w:t>
      </w:r>
      <w:r>
        <w:br/>
        <w:t>Sie seien sehr gelehrt,</w:t>
      </w:r>
      <w:r>
        <w:br/>
        <w:t>Und sind im Pfuhl verloren,</w:t>
      </w:r>
      <w:r>
        <w:br/>
        <w:t xml:space="preserve">Und sind im Geist verkehrt. </w:t>
      </w:r>
    </w:p>
    <w:p w14:paraId="5B252507" w14:textId="77777777" w:rsidR="00A07C03" w:rsidRDefault="00A07C03" w:rsidP="00A07C03">
      <w:pPr>
        <w:pStyle w:val="StandardWeb"/>
      </w:pPr>
      <w:r>
        <w:t>Wenn aber Christi Liebe,</w:t>
      </w:r>
      <w:r>
        <w:br/>
        <w:t>Die sich nach Seelen sehnt,</w:t>
      </w:r>
      <w:r>
        <w:br/>
      </w:r>
      <w:r>
        <w:lastRenderedPageBreak/>
        <w:t>Durch Auferweckungstriebe</w:t>
      </w:r>
      <w:r>
        <w:br/>
        <w:t>Die Augenlieder dehnt,</w:t>
      </w:r>
      <w:r>
        <w:br/>
        <w:t>und lässt durch schmale Ritzen</w:t>
      </w:r>
      <w:r>
        <w:br/>
        <w:t>Nur einen matten Schein</w:t>
      </w:r>
      <w:r>
        <w:br/>
        <w:t>In diese Höhlen blitzen:</w:t>
      </w:r>
      <w:r>
        <w:br/>
        <w:t xml:space="preserve">Dann fühlen sie die Pein. </w:t>
      </w:r>
    </w:p>
    <w:p w14:paraId="3B0A761A" w14:textId="77777777" w:rsidR="00A07C03" w:rsidRDefault="00A07C03" w:rsidP="00A07C03">
      <w:pPr>
        <w:pStyle w:val="StandardWeb"/>
      </w:pPr>
      <w:r>
        <w:t>Das Licht der Ewigkeiten</w:t>
      </w:r>
      <w:r>
        <w:br/>
        <w:t>Darf nur mit voller Macht</w:t>
      </w:r>
      <w:r>
        <w:br/>
        <w:t>Sich eine Bahn bereiten</w:t>
      </w:r>
      <w:r>
        <w:br/>
        <w:t>Durch die Verstockungsnacht:</w:t>
      </w:r>
      <w:r>
        <w:br/>
        <w:t xml:space="preserve">So </w:t>
      </w:r>
      <w:proofErr w:type="spellStart"/>
      <w:r>
        <w:t>siehet</w:t>
      </w:r>
      <w:proofErr w:type="spellEnd"/>
      <w:r>
        <w:t xml:space="preserve"> sich die Seele</w:t>
      </w:r>
      <w:r>
        <w:br/>
        <w:t>In einem schnellen Blick</w:t>
      </w:r>
      <w:r>
        <w:br/>
        <w:t>Entrückt der finstern Höhle,</w:t>
      </w:r>
      <w:r>
        <w:br/>
        <w:t xml:space="preserve">und sehnt sich nicht zurück. </w:t>
      </w:r>
    </w:p>
    <w:p w14:paraId="1B61A741" w14:textId="77777777" w:rsidR="00A07C03" w:rsidRDefault="00A07C03" w:rsidP="00A07C03">
      <w:pPr>
        <w:pStyle w:val="StandardWeb"/>
      </w:pPr>
      <w:r>
        <w:t>Da lernet sie erkennen</w:t>
      </w:r>
      <w:r>
        <w:br/>
        <w:t>Die arme Kreatur,</w:t>
      </w:r>
      <w:r>
        <w:br/>
        <w:t>Dass sie ein Nichts zu nennen</w:t>
      </w:r>
      <w:r>
        <w:br/>
        <w:t>In eigener Natur:</w:t>
      </w:r>
      <w:r>
        <w:br/>
        <w:t>Und soll ihr Tod und Hölle</w:t>
      </w:r>
      <w:r>
        <w:br/>
        <w:t xml:space="preserve">Nicht stets entgegen </w:t>
      </w:r>
      <w:proofErr w:type="spellStart"/>
      <w:r>
        <w:t>zieh’n</w:t>
      </w:r>
      <w:proofErr w:type="spellEnd"/>
      <w:r>
        <w:t>,</w:t>
      </w:r>
      <w:r>
        <w:br/>
      </w:r>
      <w:proofErr w:type="spellStart"/>
      <w:r>
        <w:t>So</w:t>
      </w:r>
      <w:proofErr w:type="spellEnd"/>
      <w:r>
        <w:t xml:space="preserve"> muss sie auf der Stelle</w:t>
      </w:r>
      <w:r>
        <w:br/>
        <w:t xml:space="preserve">Ihr eigen Wesen </w:t>
      </w:r>
      <w:proofErr w:type="spellStart"/>
      <w:r>
        <w:t>flieh’n</w:t>
      </w:r>
      <w:proofErr w:type="spellEnd"/>
      <w:r>
        <w:t xml:space="preserve">. </w:t>
      </w:r>
    </w:p>
    <w:p w14:paraId="0C5A19FF" w14:textId="77777777" w:rsidR="00A07C03" w:rsidRDefault="00A07C03" w:rsidP="00A07C03">
      <w:pPr>
        <w:pStyle w:val="StandardWeb"/>
      </w:pPr>
      <w:r>
        <w:t>Ach, ohne Jesu Liebe,</w:t>
      </w:r>
      <w:r>
        <w:br/>
        <w:t>Dem Lichte alles Lichts,</w:t>
      </w:r>
      <w:r>
        <w:br/>
        <w:t>Sind alle meine Triebe</w:t>
      </w:r>
      <w:r>
        <w:br/>
        <w:t>Und ich selbst lauter Nichts!</w:t>
      </w:r>
      <w:r>
        <w:br/>
        <w:t>So rufet die entblößte,</w:t>
      </w:r>
      <w:r>
        <w:br/>
        <w:t>Die arme Seele aus;</w:t>
      </w:r>
      <w:r>
        <w:br/>
        <w:t>Dann winket die Erlöste</w:t>
      </w:r>
      <w:r>
        <w:br/>
        <w:t xml:space="preserve">Der Heiland in Sein Haus. </w:t>
      </w:r>
    </w:p>
    <w:p w14:paraId="77A3F3A5" w14:textId="77777777" w:rsidR="00A07C03" w:rsidRDefault="00A07C03" w:rsidP="00A07C03">
      <w:pPr>
        <w:pStyle w:val="StandardWeb"/>
      </w:pPr>
      <w:r>
        <w:t>Da mag nun Jemand sagen,</w:t>
      </w:r>
      <w:r>
        <w:br/>
        <w:t>Ob’s ihr noch möglich ist,</w:t>
      </w:r>
      <w:r>
        <w:br/>
        <w:t>Auf eigne Kraft was wagen,</w:t>
      </w:r>
      <w:r>
        <w:br/>
        <w:t>Und ohne Jesum Christ!</w:t>
      </w:r>
      <w:r>
        <w:br/>
        <w:t>Nein, sie ist zu erfahren,</w:t>
      </w:r>
      <w:r>
        <w:br/>
        <w:t>Sie weiß, was Ruhe kost‘,</w:t>
      </w:r>
      <w:r>
        <w:br/>
        <w:t>Und sucht sich zu bewahren,</w:t>
      </w:r>
      <w:r>
        <w:br/>
        <w:t xml:space="preserve">Und hält an Christi Trost. </w:t>
      </w:r>
    </w:p>
    <w:p w14:paraId="67C700FE" w14:textId="77777777" w:rsidR="00A07C03" w:rsidRDefault="00A07C03" w:rsidP="00A07C03">
      <w:pPr>
        <w:pStyle w:val="StandardWeb"/>
      </w:pPr>
      <w:r>
        <w:t xml:space="preserve">Will sie was </w:t>
      </w:r>
      <w:proofErr w:type="spellStart"/>
      <w:r>
        <w:t>Gut’s</w:t>
      </w:r>
      <w:proofErr w:type="spellEnd"/>
      <w:r>
        <w:t xml:space="preserve"> beginnen,</w:t>
      </w:r>
      <w:r>
        <w:br/>
      </w:r>
      <w:proofErr w:type="spellStart"/>
      <w:r>
        <w:t>So</w:t>
      </w:r>
      <w:proofErr w:type="spellEnd"/>
      <w:r>
        <w:t xml:space="preserve"> ruft sie Jesum an:</w:t>
      </w:r>
      <w:r>
        <w:br/>
        <w:t>Der wirkt in ihren Sinnen,</w:t>
      </w:r>
      <w:r>
        <w:br/>
      </w:r>
      <w:proofErr w:type="spellStart"/>
      <w:r>
        <w:t>Eh’s</w:t>
      </w:r>
      <w:proofErr w:type="spellEnd"/>
      <w:r>
        <w:t xml:space="preserve"> ihre Hand getan;</w:t>
      </w:r>
      <w:r>
        <w:br/>
        <w:t>Ist’s nun zum Vorschein kommen,</w:t>
      </w:r>
      <w:r>
        <w:br/>
        <w:t>So weiß die Seele wohl,</w:t>
      </w:r>
      <w:r>
        <w:br/>
        <w:t>Wo sie es hergenommen,</w:t>
      </w:r>
      <w:r>
        <w:br/>
        <w:t xml:space="preserve">Und Wem sie’s danken soll. </w:t>
      </w:r>
    </w:p>
    <w:p w14:paraId="587DFA72" w14:textId="77777777" w:rsidR="00A07C03" w:rsidRDefault="00A07C03" w:rsidP="00A07C03">
      <w:pPr>
        <w:pStyle w:val="StandardWeb"/>
      </w:pPr>
      <w:r>
        <w:lastRenderedPageBreak/>
        <w:t xml:space="preserve">Ist dieser Grund </w:t>
      </w:r>
      <w:proofErr w:type="spellStart"/>
      <w:r>
        <w:t>geleget</w:t>
      </w:r>
      <w:proofErr w:type="spellEnd"/>
      <w:r>
        <w:t>,</w:t>
      </w:r>
      <w:r>
        <w:br/>
        <w:t>So brauchet man nicht mehr,</w:t>
      </w:r>
      <w:r>
        <w:br/>
        <w:t>Dass man das Herz beweget,</w:t>
      </w:r>
      <w:r>
        <w:br/>
        <w:t>Zu fliehen eigne Ehr‘,</w:t>
      </w:r>
      <w:r>
        <w:br/>
        <w:t>Dass man von Demut sage,</w:t>
      </w:r>
      <w:r>
        <w:br/>
        <w:t>Und was es sei, das Nichts:</w:t>
      </w:r>
      <w:r>
        <w:br/>
        <w:t>Die Antwort auf die Frage</w:t>
      </w:r>
      <w:r>
        <w:br/>
        <w:t xml:space="preserve">Ist jedes Kind des Lichts! </w:t>
      </w:r>
    </w:p>
    <w:p w14:paraId="73FDD003" w14:textId="77777777" w:rsidR="00A07C03" w:rsidRDefault="00A07C03" w:rsidP="00A07C03">
      <w:pPr>
        <w:pStyle w:val="StandardWeb"/>
      </w:pPr>
      <w:r>
        <w:rPr>
          <w:rStyle w:val="Hervorhebung"/>
        </w:rPr>
        <w:t>(1726.)</w:t>
      </w:r>
    </w:p>
    <w:p w14:paraId="26722DED" w14:textId="77777777" w:rsidR="00EB71C2" w:rsidRDefault="00EB71C2" w:rsidP="00EB71C2">
      <w:pPr>
        <w:pStyle w:val="berschrift1"/>
      </w:pPr>
      <w:r>
        <w:t>Wir erheben Gott</w:t>
      </w:r>
    </w:p>
    <w:p w14:paraId="0558972C" w14:textId="77777777" w:rsidR="00EB71C2" w:rsidRDefault="00EB71C2" w:rsidP="00EB71C2">
      <w:pPr>
        <w:pStyle w:val="StandardWeb"/>
      </w:pPr>
      <w:r>
        <w:t>Wir erheben Gott,</w:t>
      </w:r>
      <w:r>
        <w:br/>
        <w:t>Der in aller Not</w:t>
      </w:r>
      <w:r>
        <w:br/>
        <w:t>Mächtig bleibet zu beschützen,</w:t>
      </w:r>
      <w:r>
        <w:br/>
        <w:t>Die in Seinem Schirme sitzen,</w:t>
      </w:r>
      <w:r>
        <w:br/>
        <w:t>Und sie in der Tat</w:t>
      </w:r>
      <w:r>
        <w:br/>
        <w:t xml:space="preserve">Oft errettet hat. </w:t>
      </w:r>
    </w:p>
    <w:p w14:paraId="32AC1DB2" w14:textId="77777777" w:rsidR="00EB71C2" w:rsidRDefault="00EB71C2" w:rsidP="00EB71C2">
      <w:pPr>
        <w:pStyle w:val="StandardWeb"/>
      </w:pPr>
      <w:r>
        <w:t>Dank sei Deiner Huld,</w:t>
      </w:r>
      <w:r>
        <w:br/>
        <w:t>Welche mit Geduld</w:t>
      </w:r>
      <w:r>
        <w:br/>
        <w:t xml:space="preserve">Unsre große Schwachheit </w:t>
      </w:r>
      <w:proofErr w:type="spellStart"/>
      <w:r>
        <w:t>träget</w:t>
      </w:r>
      <w:proofErr w:type="spellEnd"/>
      <w:r>
        <w:t>,</w:t>
      </w:r>
      <w:r>
        <w:br/>
        <w:t>Die sich oft zu Tage leget,</w:t>
      </w:r>
      <w:r>
        <w:br/>
        <w:t>Und uns noch zur Zeit</w:t>
      </w:r>
      <w:r>
        <w:br/>
        <w:t xml:space="preserve">Immer benedeit! </w:t>
      </w:r>
    </w:p>
    <w:p w14:paraId="0FFBFDAC" w14:textId="77777777" w:rsidR="00EB71C2" w:rsidRDefault="00EB71C2" w:rsidP="00EB71C2">
      <w:pPr>
        <w:pStyle w:val="StandardWeb"/>
      </w:pPr>
      <w:r>
        <w:t>Wenn wir Alle nicht</w:t>
      </w:r>
      <w:r>
        <w:br/>
        <w:t>Für Dein Gnadenlicht</w:t>
      </w:r>
      <w:r>
        <w:br/>
        <w:t>Deine Wundergüte priesen,</w:t>
      </w:r>
      <w:r>
        <w:br/>
        <w:t>Sondern uns noch stumm erwiesen,</w:t>
      </w:r>
      <w:r>
        <w:br/>
        <w:t>Wären wir nicht wert,</w:t>
      </w:r>
      <w:r>
        <w:br/>
        <w:t xml:space="preserve">Dass Du uns erhört. </w:t>
      </w:r>
    </w:p>
    <w:p w14:paraId="513F7850" w14:textId="77777777" w:rsidR="00EB71C2" w:rsidRDefault="00EB71C2" w:rsidP="00EB71C2">
      <w:pPr>
        <w:pStyle w:val="StandardWeb"/>
      </w:pPr>
      <w:r>
        <w:t xml:space="preserve">Drum in dieser </w:t>
      </w:r>
      <w:proofErr w:type="spellStart"/>
      <w:r>
        <w:t>Stund</w:t>
      </w:r>
      <w:proofErr w:type="spellEnd"/>
      <w:r>
        <w:t>‘</w:t>
      </w:r>
      <w:r>
        <w:br/>
        <w:t>Wollest Du den Bund,</w:t>
      </w:r>
      <w:r>
        <w:br/>
        <w:t>HErr, mit unserm Geist erneuen,</w:t>
      </w:r>
      <w:r>
        <w:br/>
        <w:t>Und mit Deinem Geist und Treuen</w:t>
      </w:r>
      <w:r>
        <w:br/>
        <w:t>Fahre hier und dort</w:t>
      </w:r>
      <w:r>
        <w:br/>
        <w:t xml:space="preserve">Uns zu segnen fort! </w:t>
      </w:r>
    </w:p>
    <w:p w14:paraId="0AF7842F" w14:textId="77777777" w:rsidR="00EB71C2" w:rsidRPr="00EA2908" w:rsidRDefault="00EB71C2" w:rsidP="00EB71C2">
      <w:pPr>
        <w:pStyle w:val="StandardWeb"/>
        <w:rPr>
          <w:i/>
        </w:rPr>
      </w:pPr>
      <w:r w:rsidRPr="00EA2908">
        <w:rPr>
          <w:i/>
        </w:rPr>
        <w:t>(1720.)</w:t>
      </w:r>
    </w:p>
    <w:p w14:paraId="24B9A29D" w14:textId="77777777" w:rsidR="00A07C03" w:rsidRDefault="00A07C03" w:rsidP="00A07C03">
      <w:pPr>
        <w:pStyle w:val="berschrift1"/>
      </w:pPr>
      <w:r>
        <w:t xml:space="preserve">Wir </w:t>
      </w:r>
      <w:proofErr w:type="spellStart"/>
      <w:r>
        <w:t>flieh’n</w:t>
      </w:r>
      <w:proofErr w:type="spellEnd"/>
      <w:r>
        <w:t xml:space="preserve"> zu Jesu Armen</w:t>
      </w:r>
    </w:p>
    <w:p w14:paraId="00A01A36" w14:textId="77777777" w:rsidR="00A07C03" w:rsidRDefault="00A07C03" w:rsidP="00A07C03">
      <w:pPr>
        <w:pStyle w:val="StandardWeb"/>
      </w:pPr>
      <w:r>
        <w:t xml:space="preserve">Wir </w:t>
      </w:r>
      <w:proofErr w:type="spellStart"/>
      <w:r>
        <w:t>flieh’n</w:t>
      </w:r>
      <w:proofErr w:type="spellEnd"/>
      <w:r>
        <w:t xml:space="preserve"> zu Jesu Armen;</w:t>
      </w:r>
      <w:r>
        <w:br/>
        <w:t>Wer hilft uns denn dahin?</w:t>
      </w:r>
      <w:r>
        <w:br/>
        <w:t>Ach, einzig Sein Erbarmen,</w:t>
      </w:r>
      <w:r>
        <w:br/>
        <w:t>Sein treuer Liebessinn!</w:t>
      </w:r>
      <w:r>
        <w:br/>
        <w:t>So folgen wir dem Triebe,</w:t>
      </w:r>
      <w:r>
        <w:br/>
      </w:r>
      <w:r>
        <w:lastRenderedPageBreak/>
        <w:t>Den Er uns selbst verleiht,</w:t>
      </w:r>
      <w:r>
        <w:br/>
        <w:t>Und schmecken Seine Liebe</w:t>
      </w:r>
      <w:r>
        <w:br/>
        <w:t xml:space="preserve">und Seine Freundlichkeit. </w:t>
      </w:r>
    </w:p>
    <w:p w14:paraId="191A2D70" w14:textId="77777777" w:rsidR="00A07C03" w:rsidRDefault="00A07C03" w:rsidP="00A07C03">
      <w:pPr>
        <w:pStyle w:val="StandardWeb"/>
      </w:pPr>
      <w:r>
        <w:t xml:space="preserve">Er </w:t>
      </w:r>
      <w:proofErr w:type="spellStart"/>
      <w:r>
        <w:t>segn</w:t>
      </w:r>
      <w:proofErr w:type="spellEnd"/>
      <w:r>
        <w:t>‘ uns Eins beim Andern</w:t>
      </w:r>
      <w:r>
        <w:br/>
        <w:t>Nach Seiner freien Lieb‘,</w:t>
      </w:r>
      <w:r>
        <w:br/>
        <w:t xml:space="preserve">Und </w:t>
      </w:r>
      <w:proofErr w:type="spellStart"/>
      <w:r>
        <w:t>helf</w:t>
      </w:r>
      <w:proofErr w:type="spellEnd"/>
      <w:r>
        <w:t>‘ uns fröhlich wandern</w:t>
      </w:r>
      <w:r>
        <w:br/>
      </w:r>
      <w:proofErr w:type="spellStart"/>
      <w:r>
        <w:t>Durch</w:t>
      </w:r>
      <w:proofErr w:type="spellEnd"/>
      <w:r>
        <w:t xml:space="preserve"> Seinen Gnadentrieb;</w:t>
      </w:r>
      <w:r>
        <w:br/>
        <w:t xml:space="preserve">Sein Haupt, mit Blut </w:t>
      </w:r>
      <w:proofErr w:type="spellStart"/>
      <w:r>
        <w:t>beflossen</w:t>
      </w:r>
      <w:proofErr w:type="spellEnd"/>
      <w:r>
        <w:t>,</w:t>
      </w:r>
      <w:r>
        <w:br/>
        <w:t>Bleib‘ uns stets im Gesicht;</w:t>
      </w:r>
      <w:r>
        <w:br/>
        <w:t>Das Blut, so Er vergossen,</w:t>
      </w:r>
      <w:r>
        <w:br/>
        <w:t xml:space="preserve">Geleite uns im Licht! </w:t>
      </w:r>
    </w:p>
    <w:p w14:paraId="1C4DCE6C" w14:textId="77777777" w:rsidR="00A07C03" w:rsidRDefault="00A07C03" w:rsidP="00A07C03">
      <w:pPr>
        <w:pStyle w:val="StandardWeb"/>
      </w:pPr>
      <w:r>
        <w:t>Sein Kreuz, die Schmach, die Ängsten</w:t>
      </w:r>
      <w:r>
        <w:br/>
        <w:t>Erfreuen unser Herz,</w:t>
      </w:r>
      <w:r>
        <w:br/>
        <w:t>Wie Ihn am allerbängsten</w:t>
      </w:r>
      <w:r>
        <w:br/>
        <w:t>Durchdrang der Todeschmerz;</w:t>
      </w:r>
      <w:r>
        <w:br/>
        <w:t>Da lag Er, der Durchbrecher,</w:t>
      </w:r>
      <w:r>
        <w:br/>
        <w:t>Für uns in Not und Graus,</w:t>
      </w:r>
      <w:r>
        <w:br/>
        <w:t xml:space="preserve">Und trank den </w:t>
      </w:r>
      <w:proofErr w:type="spellStart"/>
      <w:r>
        <w:t>bittern</w:t>
      </w:r>
      <w:proofErr w:type="spellEnd"/>
      <w:r>
        <w:t xml:space="preserve"> Becher</w:t>
      </w:r>
      <w:r>
        <w:br/>
        <w:t xml:space="preserve">Bis auf den Boden aus. </w:t>
      </w:r>
    </w:p>
    <w:p w14:paraId="6FF4D511" w14:textId="77777777" w:rsidR="00A07C03" w:rsidRDefault="00A07C03" w:rsidP="00A07C03">
      <w:pPr>
        <w:pStyle w:val="StandardWeb"/>
      </w:pPr>
      <w:r>
        <w:t>Verwundert euch nicht, Kinder,</w:t>
      </w:r>
      <w:r>
        <w:br/>
        <w:t xml:space="preserve">Dass wir euch </w:t>
      </w:r>
      <w:proofErr w:type="spellStart"/>
      <w:r>
        <w:t>abermal</w:t>
      </w:r>
      <w:proofErr w:type="spellEnd"/>
      <w:r>
        <w:br/>
        <w:t>Hier reden von der Sünder</w:t>
      </w:r>
      <w:r>
        <w:br/>
        <w:t xml:space="preserve">Geliebtem </w:t>
      </w:r>
      <w:proofErr w:type="spellStart"/>
      <w:r>
        <w:t>Wundenmal</w:t>
      </w:r>
      <w:proofErr w:type="spellEnd"/>
      <w:r>
        <w:t>;</w:t>
      </w:r>
      <w:r>
        <w:br/>
        <w:t xml:space="preserve">Denn, wir </w:t>
      </w:r>
      <w:proofErr w:type="spellStart"/>
      <w:r>
        <w:t>gestehn’s</w:t>
      </w:r>
      <w:proofErr w:type="spellEnd"/>
      <w:r>
        <w:t>, wir wüssten,</w:t>
      </w:r>
      <w:r>
        <w:br/>
        <w:t>Und wenn eins sterben müsst‘,</w:t>
      </w:r>
      <w:r>
        <w:br/>
        <w:t>(Wir wären sonst nicht Christen)</w:t>
      </w:r>
      <w:r>
        <w:br/>
        <w:t xml:space="preserve">Nur vom </w:t>
      </w:r>
      <w:proofErr w:type="spellStart"/>
      <w:r>
        <w:t>verwund’ten</w:t>
      </w:r>
      <w:proofErr w:type="spellEnd"/>
      <w:r>
        <w:t xml:space="preserve"> Christ! </w:t>
      </w:r>
    </w:p>
    <w:p w14:paraId="1E9EEED7" w14:textId="77777777" w:rsidR="00A07C03" w:rsidRDefault="00A07C03" w:rsidP="00A07C03">
      <w:pPr>
        <w:pStyle w:val="StandardWeb"/>
      </w:pPr>
      <w:r>
        <w:t>Gib, Heiland, unsern Kindern,</w:t>
      </w:r>
      <w:r>
        <w:br/>
        <w:t>Dass Deines Kreuzes Macht,</w:t>
      </w:r>
      <w:r>
        <w:br/>
        <w:t>Daran so viel sich hindern</w:t>
      </w:r>
      <w:r>
        <w:br/>
        <w:t>In ihrer Trägheitsnacht,</w:t>
      </w:r>
      <w:r>
        <w:br/>
        <w:t>Ihr ganzes Herz hinnehme,</w:t>
      </w:r>
      <w:r>
        <w:br/>
        <w:t xml:space="preserve">Bis Du als </w:t>
      </w:r>
      <w:proofErr w:type="spellStart"/>
      <w:r>
        <w:t>Perlenreih’n</w:t>
      </w:r>
      <w:proofErr w:type="spellEnd"/>
      <w:r>
        <w:br/>
        <w:t>In Deinem Diademe</w:t>
      </w:r>
      <w:r>
        <w:br/>
        <w:t xml:space="preserve">Sie fügst auf ewig ein! </w:t>
      </w:r>
    </w:p>
    <w:p w14:paraId="523D8180" w14:textId="6F44563A" w:rsidR="00A07C03" w:rsidRDefault="00A07C03" w:rsidP="00A07C03">
      <w:pPr>
        <w:pStyle w:val="StandardWeb"/>
      </w:pPr>
      <w:r>
        <w:t>Wir wünschen uns die Gnade,</w:t>
      </w:r>
      <w:r>
        <w:br/>
        <w:t xml:space="preserve">Das Lamm am Kreuz zu </w:t>
      </w:r>
      <w:proofErr w:type="spellStart"/>
      <w:r>
        <w:t>seh’n</w:t>
      </w:r>
      <w:proofErr w:type="spellEnd"/>
      <w:r>
        <w:t>,</w:t>
      </w:r>
      <w:r>
        <w:br/>
        <w:t>Und von dem schmalen Pfade</w:t>
      </w:r>
      <w:r>
        <w:br/>
        <w:t xml:space="preserve">Nie wieder </w:t>
      </w:r>
      <w:proofErr w:type="spellStart"/>
      <w:r>
        <w:t>abzugeh’n</w:t>
      </w:r>
      <w:proofErr w:type="spellEnd"/>
      <w:r>
        <w:t>.</w:t>
      </w:r>
      <w:r>
        <w:br/>
        <w:t>Er, der bei uns in Stillen</w:t>
      </w:r>
      <w:r>
        <w:br/>
        <w:t>Gern wohnt und Gutes schafft,</w:t>
      </w:r>
      <w:r>
        <w:br/>
      </w:r>
      <w:proofErr w:type="spellStart"/>
      <w:r>
        <w:t>Geb</w:t>
      </w:r>
      <w:proofErr w:type="spellEnd"/>
      <w:r>
        <w:t>‘, auch bei kleinen Willen,</w:t>
      </w:r>
      <w:r>
        <w:br/>
        <w:t>Der Seele große Kraft</w:t>
      </w:r>
      <w:r w:rsidR="00E123C5">
        <w:rPr>
          <w:rStyle w:val="Funotenzeichen"/>
        </w:rPr>
        <w:footnoteReference w:id="29"/>
      </w:r>
      <w:r>
        <w:t xml:space="preserve">! </w:t>
      </w:r>
    </w:p>
    <w:p w14:paraId="1C9DEBB6" w14:textId="77777777" w:rsidR="00A07C03" w:rsidRPr="00A07C03" w:rsidRDefault="00A07C03" w:rsidP="00A07C03">
      <w:pPr>
        <w:pStyle w:val="StandardWeb"/>
        <w:rPr>
          <w:i/>
        </w:rPr>
      </w:pPr>
      <w:r w:rsidRPr="00A07C03">
        <w:rPr>
          <w:i/>
        </w:rPr>
        <w:lastRenderedPageBreak/>
        <w:t>(Zu Genf 1741 gedichtet.)</w:t>
      </w:r>
    </w:p>
    <w:p w14:paraId="659995E4" w14:textId="77777777" w:rsidR="00A07C03" w:rsidRDefault="00A07C03" w:rsidP="00A07C03">
      <w:pPr>
        <w:pStyle w:val="berschrift1"/>
      </w:pPr>
      <w:r>
        <w:t>Wir sind dem Priesterkönig</w:t>
      </w:r>
    </w:p>
    <w:p w14:paraId="50184237" w14:textId="77777777" w:rsidR="00A07C03" w:rsidRDefault="00A07C03" w:rsidP="00A07C03">
      <w:pPr>
        <w:pStyle w:val="StandardWeb"/>
      </w:pPr>
      <w:r>
        <w:t>Wir sind dem Priesterkönig</w:t>
      </w:r>
      <w:r>
        <w:br/>
        <w:t>Von Herzen untertänig:</w:t>
      </w:r>
      <w:r>
        <w:br/>
        <w:t>Bei Ihm wir alles haben</w:t>
      </w:r>
      <w:r>
        <w:br/>
        <w:t xml:space="preserve">An Recht, Verdienst und Gaben. </w:t>
      </w:r>
    </w:p>
    <w:p w14:paraId="4DB11185" w14:textId="77777777" w:rsidR="00A07C03" w:rsidRDefault="00A07C03" w:rsidP="00A07C03">
      <w:pPr>
        <w:pStyle w:val="StandardWeb"/>
      </w:pPr>
      <w:r>
        <w:t>Die Allmacht ohne Schranken,</w:t>
      </w:r>
      <w:r>
        <w:br/>
        <w:t>Der Tugend Grundgedanken,</w:t>
      </w:r>
      <w:r>
        <w:br/>
        <w:t>Die sieben Gottesgeister,</w:t>
      </w:r>
      <w:r>
        <w:br/>
        <w:t xml:space="preserve">Die </w:t>
      </w:r>
      <w:proofErr w:type="spellStart"/>
      <w:r>
        <w:t>ruh’n</w:t>
      </w:r>
      <w:proofErr w:type="spellEnd"/>
      <w:r>
        <w:t xml:space="preserve"> auf unsrem Meister. </w:t>
      </w:r>
    </w:p>
    <w:p w14:paraId="1CF9F77B" w14:textId="77777777" w:rsidR="00A07C03" w:rsidRDefault="00A07C03" w:rsidP="00A07C03">
      <w:pPr>
        <w:pStyle w:val="StandardWeb"/>
      </w:pPr>
      <w:r>
        <w:rPr>
          <w:rStyle w:val="Hervorhebung"/>
        </w:rPr>
        <w:t>(1754 veröffentlicht.)</w:t>
      </w:r>
    </w:p>
    <w:p w14:paraId="62B6C5AF" w14:textId="77777777" w:rsidR="00A07C03" w:rsidRDefault="00A07C03" w:rsidP="00A07C03">
      <w:pPr>
        <w:pStyle w:val="berschrift1"/>
      </w:pPr>
      <w:r>
        <w:t>Wir wünschen, dass du Fleisch und Blut</w:t>
      </w:r>
    </w:p>
    <w:p w14:paraId="18CAB50D" w14:textId="77777777" w:rsidR="00A07C03" w:rsidRDefault="00A07C03" w:rsidP="00A07C03">
      <w:pPr>
        <w:pStyle w:val="StandardWeb"/>
      </w:pPr>
      <w:r>
        <w:t>Wir wünschen, dass du Fleisch und Blut</w:t>
      </w:r>
      <w:r>
        <w:br/>
        <w:t>An Jesu raues Kreuze schlügest,</w:t>
      </w:r>
      <w:r>
        <w:br/>
        <w:t>Und dich mit keinem Tand mehr trügest:</w:t>
      </w:r>
      <w:r>
        <w:br/>
        <w:t xml:space="preserve">So würde noch dein Ende gut. </w:t>
      </w:r>
    </w:p>
    <w:p w14:paraId="33906B78" w14:textId="77777777" w:rsidR="00A07C03" w:rsidRDefault="00A07C03" w:rsidP="00A07C03">
      <w:pPr>
        <w:pStyle w:val="StandardWeb"/>
      </w:pPr>
      <w:r>
        <w:t xml:space="preserve">Ergib dich ganz mit Leib und </w:t>
      </w:r>
      <w:proofErr w:type="spellStart"/>
      <w:r>
        <w:t>Seel</w:t>
      </w:r>
      <w:proofErr w:type="spellEnd"/>
      <w:r>
        <w:br/>
        <w:t>An unsern und an deinen Heiland,</w:t>
      </w:r>
      <w:r>
        <w:br/>
        <w:t>Und träume nimmermehr wie weiland,</w:t>
      </w:r>
      <w:r>
        <w:br/>
        <w:t xml:space="preserve">Und denk‘ an den Immanuel: </w:t>
      </w:r>
    </w:p>
    <w:p w14:paraId="4677B9D4" w14:textId="77777777" w:rsidR="00A07C03" w:rsidRDefault="00A07C03" w:rsidP="00A07C03">
      <w:pPr>
        <w:pStyle w:val="StandardWeb"/>
      </w:pPr>
      <w:r>
        <w:t>Damit dir, wann dein müdes Haupt</w:t>
      </w:r>
      <w:r>
        <w:br/>
        <w:t>Einmal das letzte Kissen brauchet,</w:t>
      </w:r>
      <w:r>
        <w:br/>
        <w:t xml:space="preserve">Und hier dein Feuer </w:t>
      </w:r>
      <w:proofErr w:type="spellStart"/>
      <w:r>
        <w:t>ausgerauchet</w:t>
      </w:r>
      <w:proofErr w:type="spellEnd"/>
      <w:r>
        <w:t>,</w:t>
      </w:r>
      <w:r>
        <w:br/>
        <w:t xml:space="preserve">Sein Arm und Schoß dort </w:t>
      </w:r>
      <w:proofErr w:type="spellStart"/>
      <w:r>
        <w:t>werd</w:t>
      </w:r>
      <w:proofErr w:type="spellEnd"/>
      <w:r>
        <w:t xml:space="preserve">‘ erlaubt. </w:t>
      </w:r>
    </w:p>
    <w:p w14:paraId="7CEEE698" w14:textId="741140AA" w:rsidR="00EB71C2" w:rsidRDefault="00EB71C2" w:rsidP="00EB71C2">
      <w:pPr>
        <w:pStyle w:val="berschrift1"/>
      </w:pPr>
      <w:r>
        <w:t>Wohlauf, mein Geist, zum höchsten Licht erhoben</w:t>
      </w:r>
    </w:p>
    <w:p w14:paraId="0779F4AC" w14:textId="5B5592D5" w:rsidR="009F3D5F" w:rsidRDefault="009F3D5F" w:rsidP="009F3D5F">
      <w:pPr>
        <w:pStyle w:val="StandardWeb"/>
      </w:pPr>
      <w:r>
        <w:t>Wohlauf, mein Geist, zum höchsten Licht erhoben,</w:t>
      </w:r>
      <w:r>
        <w:br/>
        <w:t>Das wahre Gut aus aller Kraft zu loben!</w:t>
      </w:r>
      <w:r>
        <w:br/>
        <w:t>Gedenkst du nicht so vieler großen Taten,</w:t>
      </w:r>
      <w:r>
        <w:br/>
        <w:t>Die Seiner Kraft zu Deinem Heil geraten?</w:t>
      </w:r>
      <w:r>
        <w:br/>
        <w:t>Befindest du dich nicht auf Liebeswegen,</w:t>
      </w:r>
      <w:r>
        <w:br/>
        <w:t>Da sich so viele tausend Wunder regen?</w:t>
      </w:r>
      <w:r>
        <w:br/>
        <w:t>Es zeugt von Ihm der Sammelplatz der Meere,</w:t>
      </w:r>
      <w:r>
        <w:br/>
        <w:t>Die Veste, die der Thron der Himmelsheere.</w:t>
      </w:r>
      <w:r>
        <w:br/>
        <w:t>Und was ist nicht der Mensch? der Fürst der Dinge;</w:t>
      </w:r>
      <w:r>
        <w:br/>
        <w:t>Doch sei dir das und Alles zu geringe!</w:t>
      </w:r>
      <w:r>
        <w:br/>
        <w:t>Dein König ist, von wegen Seiner Liebe,</w:t>
      </w:r>
      <w:r>
        <w:br/>
        <w:t>Schon würdig aller Dank- und Liebestriebe.</w:t>
      </w:r>
      <w:r>
        <w:br/>
        <w:t>Nicht außer Ihm, nein, in Ihm selber wohnet,</w:t>
      </w:r>
      <w:r>
        <w:br/>
        <w:t>Was wert ist, dass es über Allem thronet.</w:t>
      </w:r>
      <w:r>
        <w:br/>
        <w:t>Drum magst du nur, anstatt dich einzuschränken</w:t>
      </w:r>
      <w:r>
        <w:br/>
      </w:r>
      <w:r>
        <w:lastRenderedPageBreak/>
        <w:t>Mit freiem Flug an Seine Fülle denken;</w:t>
      </w:r>
      <w:r>
        <w:br/>
        <w:t>Und dich zum Lob des HErrn recht aufzuwecken,</w:t>
      </w:r>
      <w:r>
        <w:br/>
        <w:t>So lerne Ihn durch viel Erfahrung schmecken;</w:t>
      </w:r>
      <w:r>
        <w:br/>
        <w:t>Dann wirst du bei dem kräftigen Empfinden</w:t>
      </w:r>
      <w:r>
        <w:br/>
        <w:t xml:space="preserve">Ihn zu </w:t>
      </w:r>
      <w:proofErr w:type="spellStart"/>
      <w:r>
        <w:t>erhöh’n</w:t>
      </w:r>
      <w:proofErr w:type="spellEnd"/>
      <w:r>
        <w:t xml:space="preserve"> stets neuen Anlass finden.</w:t>
      </w:r>
      <w:r>
        <w:br/>
        <w:t xml:space="preserve">So dringet denn hinauf, ihr </w:t>
      </w:r>
      <w:proofErr w:type="spellStart"/>
      <w:r>
        <w:t>inn’ren</w:t>
      </w:r>
      <w:proofErr w:type="spellEnd"/>
      <w:r>
        <w:t xml:space="preserve"> Triebe!</w:t>
      </w:r>
      <w:r>
        <w:br/>
        <w:t xml:space="preserve">Geht, opfert euch der auserwählten Liebe! </w:t>
      </w:r>
    </w:p>
    <w:p w14:paraId="75463868" w14:textId="59D204C8" w:rsidR="00BD71A4" w:rsidRPr="00E123C5" w:rsidRDefault="009F3D5F" w:rsidP="00E123C5">
      <w:pPr>
        <w:pStyle w:val="StandardWeb"/>
        <w:rPr>
          <w:i/>
        </w:rPr>
      </w:pPr>
      <w:r w:rsidRPr="00EA2908">
        <w:rPr>
          <w:i/>
        </w:rPr>
        <w:t>(1725.)</w:t>
      </w:r>
    </w:p>
    <w:p w14:paraId="21EEF2EE" w14:textId="77777777" w:rsidR="00BD71A4" w:rsidRDefault="00BD71A4" w:rsidP="009F3D5F">
      <w:pPr>
        <w:spacing w:after="0" w:line="240" w:lineRule="auto"/>
        <w:rPr>
          <w:rFonts w:eastAsia="Times New Roman"/>
          <w:b/>
          <w:bCs/>
          <w:color w:val="000000"/>
          <w:kern w:val="36"/>
          <w:sz w:val="36"/>
          <w:szCs w:val="48"/>
          <w:lang w:eastAsia="de-DE"/>
        </w:rPr>
      </w:pPr>
      <w:r>
        <w:br w:type="page"/>
      </w:r>
    </w:p>
    <w:p w14:paraId="66EA65C2" w14:textId="77777777" w:rsidR="00D5498D" w:rsidRPr="00D5498D" w:rsidRDefault="00D5498D" w:rsidP="009F3D5F">
      <w:pPr>
        <w:pStyle w:val="berschrift1"/>
      </w:pPr>
      <w:r w:rsidRPr="00D5498D">
        <w:lastRenderedPageBreak/>
        <w:t>Quellen:</w:t>
      </w:r>
    </w:p>
    <w:p w14:paraId="494EA063" w14:textId="77777777" w:rsidR="00BD71A4" w:rsidRDefault="00D5498D" w:rsidP="009F3D5F">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4"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686BD8CB" w14:textId="77777777" w:rsidR="00BD71A4" w:rsidRDefault="00A36A60" w:rsidP="009F3D5F">
      <w:pPr>
        <w:spacing w:before="100" w:beforeAutospacing="1" w:after="119" w:line="240" w:lineRule="auto"/>
        <w:rPr>
          <w:rFonts w:eastAsia="Times New Roman"/>
          <w:color w:val="0000FF"/>
          <w:szCs w:val="24"/>
          <w:u w:val="single"/>
          <w:lang w:eastAsia="de-DE"/>
        </w:rPr>
      </w:pPr>
      <w:hyperlink r:id="rId15"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C68D3FE" w14:textId="77777777" w:rsidR="00BD71A4" w:rsidRDefault="00A36A60" w:rsidP="009F3D5F">
      <w:pPr>
        <w:spacing w:before="100" w:beforeAutospacing="1" w:after="119" w:line="240" w:lineRule="auto"/>
        <w:rPr>
          <w:rFonts w:eastAsia="Times New Roman"/>
          <w:color w:val="000000"/>
          <w:szCs w:val="24"/>
          <w:lang w:eastAsia="de-DE"/>
        </w:rPr>
      </w:pPr>
      <w:hyperlink r:id="rId16" w:history="1">
        <w:r w:rsidR="00BD71A4">
          <w:rPr>
            <w:rFonts w:eastAsia="Times New Roman"/>
            <w:color w:val="0000FF"/>
            <w:szCs w:val="24"/>
            <w:u w:val="single"/>
            <w:lang w:eastAsia="de-DE"/>
          </w:rPr>
          <w:t>Briefe der Reformationszeit</w:t>
        </w:r>
      </w:hyperlink>
    </w:p>
    <w:p w14:paraId="2C996E7F" w14:textId="77777777" w:rsidR="00BD71A4" w:rsidRDefault="00A36A60" w:rsidP="009F3D5F">
      <w:pPr>
        <w:spacing w:before="100" w:beforeAutospacing="1" w:after="119" w:line="240" w:lineRule="auto"/>
        <w:rPr>
          <w:rFonts w:eastAsia="Times New Roman"/>
          <w:color w:val="0000FF"/>
          <w:szCs w:val="24"/>
          <w:u w:val="single"/>
          <w:lang w:eastAsia="de-DE"/>
        </w:rPr>
      </w:pPr>
      <w:hyperlink r:id="rId17" w:history="1">
        <w:r w:rsidR="00BD71A4">
          <w:rPr>
            <w:rFonts w:eastAsia="Times New Roman"/>
            <w:color w:val="0000FF"/>
            <w:szCs w:val="24"/>
            <w:u w:val="single"/>
            <w:lang w:eastAsia="de-DE"/>
          </w:rPr>
          <w:t>Gebete</w:t>
        </w:r>
      </w:hyperlink>
    </w:p>
    <w:p w14:paraId="1530D2F5" w14:textId="77777777" w:rsidR="00BD71A4" w:rsidRDefault="00A36A60" w:rsidP="009F3D5F">
      <w:pPr>
        <w:spacing w:before="100" w:beforeAutospacing="1" w:after="119" w:line="240" w:lineRule="auto"/>
        <w:rPr>
          <w:rFonts w:eastAsia="Times New Roman"/>
          <w:color w:val="0000FF"/>
          <w:szCs w:val="24"/>
          <w:u w:val="single"/>
          <w:lang w:eastAsia="de-DE"/>
        </w:rPr>
      </w:pPr>
      <w:hyperlink r:id="rId18" w:history="1">
        <w:r w:rsidR="00BD71A4">
          <w:rPr>
            <w:rFonts w:eastAsia="Times New Roman"/>
            <w:color w:val="0000FF"/>
            <w:szCs w:val="24"/>
            <w:u w:val="single"/>
            <w:lang w:eastAsia="de-DE"/>
          </w:rPr>
          <w:t>Zeugen Christi</w:t>
        </w:r>
      </w:hyperlink>
    </w:p>
    <w:p w14:paraId="0D19CC29" w14:textId="77777777" w:rsidR="00D5498D" w:rsidRPr="00D5498D" w:rsidRDefault="00BD71A4" w:rsidP="009F3D5F">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1B9FB7D" w14:textId="77777777" w:rsidR="00D5498D" w:rsidRPr="00D5498D" w:rsidRDefault="00D5498D" w:rsidP="009F3D5F">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6F1C5E6" w14:textId="77777777" w:rsidR="008E63BE" w:rsidRDefault="00D05DFD" w:rsidP="009F3D5F">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D05BC" w14:textId="77777777" w:rsidR="00A36A60" w:rsidRDefault="00A36A60" w:rsidP="00CA68D9">
      <w:pPr>
        <w:spacing w:after="0" w:line="240" w:lineRule="auto"/>
      </w:pPr>
      <w:r>
        <w:separator/>
      </w:r>
    </w:p>
  </w:endnote>
  <w:endnote w:type="continuationSeparator" w:id="0">
    <w:p w14:paraId="549E666A" w14:textId="77777777" w:rsidR="00A36A60" w:rsidRDefault="00A36A6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77826" w14:textId="77777777" w:rsidR="00A36A60" w:rsidRDefault="00A36A60" w:rsidP="00CA68D9">
      <w:pPr>
        <w:spacing w:after="0" w:line="240" w:lineRule="auto"/>
      </w:pPr>
      <w:r>
        <w:separator/>
      </w:r>
    </w:p>
  </w:footnote>
  <w:footnote w:type="continuationSeparator" w:id="0">
    <w:p w14:paraId="7150372C" w14:textId="77777777" w:rsidR="00A36A60" w:rsidRDefault="00A36A60" w:rsidP="00CA68D9">
      <w:pPr>
        <w:spacing w:after="0" w:line="240" w:lineRule="auto"/>
      </w:pPr>
      <w:r>
        <w:continuationSeparator/>
      </w:r>
    </w:p>
  </w:footnote>
  <w:footnote w:id="1">
    <w:p w14:paraId="30C52B45" w14:textId="4BABCC45" w:rsidR="00E123C5" w:rsidRDefault="00E123C5">
      <w:pPr>
        <w:pStyle w:val="Funotentext"/>
      </w:pPr>
      <w:r>
        <w:rPr>
          <w:rStyle w:val="Funotenzeichen"/>
        </w:rPr>
        <w:footnoteRef/>
      </w:r>
      <w:r>
        <w:t xml:space="preserve"> (Joh. 20,27.)</w:t>
      </w:r>
    </w:p>
  </w:footnote>
  <w:footnote w:id="2">
    <w:p w14:paraId="3D8DE643" w14:textId="77777777" w:rsidR="003E727B" w:rsidRDefault="003E727B" w:rsidP="003E727B">
      <w:pPr>
        <w:pStyle w:val="Funotentext"/>
      </w:pPr>
      <w:r>
        <w:rPr>
          <w:rStyle w:val="Funotenzeichen"/>
        </w:rPr>
        <w:footnoteRef/>
      </w:r>
      <w:r>
        <w:t xml:space="preserve"> </w:t>
      </w:r>
      <w:r>
        <w:rPr>
          <w:rStyle w:val="modern-footnotes-footnotenote"/>
        </w:rPr>
        <w:t>Ursprünglicher Anfang: Ein Menschenmund an Gottesmund</w:t>
      </w:r>
    </w:p>
  </w:footnote>
  <w:footnote w:id="3">
    <w:p w14:paraId="591A93D6" w14:textId="77777777" w:rsidR="003C0074" w:rsidRDefault="003C0074" w:rsidP="003C0074">
      <w:pPr>
        <w:pStyle w:val="Funotentext"/>
      </w:pPr>
      <w:r>
        <w:rPr>
          <w:rStyle w:val="Funotenzeichen"/>
        </w:rPr>
        <w:footnoteRef/>
      </w:r>
      <w:r>
        <w:t xml:space="preserve">  (Joh. 3, 15.)</w:t>
      </w:r>
    </w:p>
  </w:footnote>
  <w:footnote w:id="4">
    <w:p w14:paraId="7384B5E4" w14:textId="60323763" w:rsidR="00E123C5" w:rsidRDefault="00E123C5">
      <w:pPr>
        <w:pStyle w:val="Funotentext"/>
      </w:pPr>
      <w:r>
        <w:rPr>
          <w:rStyle w:val="Funotenzeichen"/>
        </w:rPr>
        <w:footnoteRef/>
      </w:r>
      <w:r>
        <w:t xml:space="preserve"> (Zach. 11,9.)</w:t>
      </w:r>
    </w:p>
  </w:footnote>
  <w:footnote w:id="5">
    <w:p w14:paraId="35B95A77" w14:textId="77777777" w:rsidR="003E727B" w:rsidRDefault="003E727B" w:rsidP="003E727B">
      <w:pPr>
        <w:pStyle w:val="Funotentext"/>
      </w:pPr>
      <w:r>
        <w:rPr>
          <w:rStyle w:val="Funotenzeichen"/>
        </w:rPr>
        <w:footnoteRef/>
      </w:r>
      <w:r>
        <w:t xml:space="preserve"> (1. </w:t>
      </w:r>
      <w:r>
        <w:t>Ptr. 1,12.)</w:t>
      </w:r>
    </w:p>
  </w:footnote>
  <w:footnote w:id="6">
    <w:p w14:paraId="22D0603F" w14:textId="77777777" w:rsidR="003E727B" w:rsidRDefault="003E727B" w:rsidP="003E727B">
      <w:pPr>
        <w:pStyle w:val="Funotentext"/>
      </w:pPr>
      <w:r>
        <w:rPr>
          <w:rStyle w:val="Funotenzeichen"/>
        </w:rPr>
        <w:footnoteRef/>
      </w:r>
      <w:r>
        <w:t xml:space="preserve"> (Eph. 3,10.)</w:t>
      </w:r>
    </w:p>
  </w:footnote>
  <w:footnote w:id="7">
    <w:p w14:paraId="2DF09D31" w14:textId="6E7F4C3B" w:rsidR="00E123C5" w:rsidRDefault="00E123C5">
      <w:pPr>
        <w:pStyle w:val="Funotentext"/>
      </w:pPr>
      <w:r>
        <w:rPr>
          <w:rStyle w:val="Funotenzeichen"/>
        </w:rPr>
        <w:footnoteRef/>
      </w:r>
      <w:r>
        <w:t xml:space="preserve"> (Ps. 121.)</w:t>
      </w:r>
    </w:p>
  </w:footnote>
  <w:footnote w:id="8">
    <w:p w14:paraId="0750D094" w14:textId="087C8965" w:rsidR="00E123C5" w:rsidRDefault="00E123C5">
      <w:pPr>
        <w:pStyle w:val="Funotentext"/>
      </w:pPr>
      <w:r>
        <w:rPr>
          <w:rStyle w:val="Funotenzeichen"/>
        </w:rPr>
        <w:footnoteRef/>
      </w:r>
      <w:r>
        <w:t xml:space="preserve"> (Jes. 62,2; Offb. 2,17.)</w:t>
      </w:r>
    </w:p>
  </w:footnote>
  <w:footnote w:id="9">
    <w:p w14:paraId="24B1CEEB" w14:textId="77777777" w:rsidR="003E727B" w:rsidRDefault="003E727B" w:rsidP="003E727B">
      <w:pPr>
        <w:pStyle w:val="Funotentext"/>
      </w:pPr>
      <w:r>
        <w:rPr>
          <w:rStyle w:val="Funotenzeichen"/>
        </w:rPr>
        <w:footnoteRef/>
      </w:r>
      <w:r>
        <w:t xml:space="preserve">  (Ebr. 4,37.)</w:t>
      </w:r>
    </w:p>
  </w:footnote>
  <w:footnote w:id="10">
    <w:p w14:paraId="56339355" w14:textId="34CA0C52" w:rsidR="00E123C5" w:rsidRDefault="00E123C5">
      <w:pPr>
        <w:pStyle w:val="Funotentext"/>
      </w:pPr>
      <w:r>
        <w:rPr>
          <w:rStyle w:val="Funotenzeichen"/>
        </w:rPr>
        <w:footnoteRef/>
      </w:r>
      <w:r>
        <w:t xml:space="preserve"> (Off. 3,14.)</w:t>
      </w:r>
    </w:p>
  </w:footnote>
  <w:footnote w:id="11">
    <w:p w14:paraId="65EB85C3" w14:textId="77777777" w:rsidR="003C0074" w:rsidRDefault="003C0074" w:rsidP="003C0074">
      <w:pPr>
        <w:pStyle w:val="Funotentext"/>
      </w:pPr>
      <w:r>
        <w:rPr>
          <w:rStyle w:val="Funotenzeichen"/>
        </w:rPr>
        <w:footnoteRef/>
      </w:r>
      <w:r>
        <w:t xml:space="preserve"> (2. Petr. 2, 7.)</w:t>
      </w:r>
    </w:p>
  </w:footnote>
  <w:footnote w:id="12">
    <w:p w14:paraId="1FA44525" w14:textId="77777777" w:rsidR="003C0074" w:rsidRDefault="003C0074" w:rsidP="003C0074">
      <w:pPr>
        <w:pStyle w:val="Funotentext"/>
      </w:pPr>
      <w:r>
        <w:rPr>
          <w:rStyle w:val="Funotenzeichen"/>
        </w:rPr>
        <w:footnoteRef/>
      </w:r>
      <w:r>
        <w:t xml:space="preserve"> </w:t>
      </w:r>
      <w:r w:rsidRPr="003C0074">
        <w:rPr>
          <w:rStyle w:val="Hervorhebung"/>
          <w:i w:val="0"/>
        </w:rPr>
        <w:t>(Hohel. 5,14; Jes. 49,16.)</w:t>
      </w:r>
    </w:p>
  </w:footnote>
  <w:footnote w:id="13">
    <w:p w14:paraId="7BFD5AEE" w14:textId="77777777" w:rsidR="003C0074" w:rsidRDefault="003C0074" w:rsidP="003C0074">
      <w:pPr>
        <w:pStyle w:val="Funotentext"/>
      </w:pPr>
      <w:r>
        <w:rPr>
          <w:rStyle w:val="Funotenzeichen"/>
        </w:rPr>
        <w:footnoteRef/>
      </w:r>
      <w:r>
        <w:t xml:space="preserve"> </w:t>
      </w:r>
      <w:r w:rsidRPr="003C0074">
        <w:t xml:space="preserve"> </w:t>
      </w:r>
      <w:r w:rsidRPr="003C0074">
        <w:rPr>
          <w:rStyle w:val="Hervorhebung"/>
        </w:rPr>
        <w:t>(Jes. 6.)</w:t>
      </w:r>
    </w:p>
  </w:footnote>
  <w:footnote w:id="14">
    <w:p w14:paraId="0510506A" w14:textId="182DB642" w:rsidR="00E123C5" w:rsidRDefault="00E123C5">
      <w:pPr>
        <w:pStyle w:val="Funotentext"/>
      </w:pPr>
      <w:r>
        <w:rPr>
          <w:rStyle w:val="Funotenzeichen"/>
        </w:rPr>
        <w:footnoteRef/>
      </w:r>
      <w:r>
        <w:t xml:space="preserve"> (Offb. Joh. 1, 10 ff.)</w:t>
      </w:r>
    </w:p>
  </w:footnote>
  <w:footnote w:id="15">
    <w:p w14:paraId="1BB668FF" w14:textId="53A14422" w:rsidR="00E123C5" w:rsidRDefault="00E123C5">
      <w:pPr>
        <w:pStyle w:val="Funotentext"/>
      </w:pPr>
      <w:r>
        <w:rPr>
          <w:rStyle w:val="Funotenzeichen"/>
        </w:rPr>
        <w:footnoteRef/>
      </w:r>
      <w:r>
        <w:t xml:space="preserve"> (Offb. 4,4-8.)</w:t>
      </w:r>
    </w:p>
  </w:footnote>
  <w:footnote w:id="16">
    <w:p w14:paraId="5CD1053E" w14:textId="77777777" w:rsidR="003976FA" w:rsidRDefault="003976FA" w:rsidP="003976FA">
      <w:pPr>
        <w:pStyle w:val="Funotentext"/>
      </w:pPr>
      <w:r>
        <w:rPr>
          <w:rStyle w:val="Funotenzeichen"/>
        </w:rPr>
        <w:footnoteRef/>
      </w:r>
      <w:r>
        <w:t xml:space="preserve"> (Joh. 4, 34.)</w:t>
      </w:r>
    </w:p>
  </w:footnote>
  <w:footnote w:id="17">
    <w:p w14:paraId="1F1F8FF5" w14:textId="39A1E579" w:rsidR="00E123C5" w:rsidRDefault="00E123C5">
      <w:pPr>
        <w:pStyle w:val="Funotentext"/>
      </w:pPr>
      <w:r>
        <w:rPr>
          <w:rStyle w:val="Funotenzeichen"/>
        </w:rPr>
        <w:footnoteRef/>
      </w:r>
      <w:r>
        <w:t xml:space="preserve"> (Luk. 7,37 ff.)</w:t>
      </w:r>
    </w:p>
  </w:footnote>
  <w:footnote w:id="18">
    <w:p w14:paraId="1F29930B" w14:textId="25904586" w:rsidR="00E123C5" w:rsidRDefault="00E123C5">
      <w:pPr>
        <w:pStyle w:val="Funotentext"/>
      </w:pPr>
      <w:r>
        <w:rPr>
          <w:rStyle w:val="Funotenzeichen"/>
        </w:rPr>
        <w:footnoteRef/>
      </w:r>
      <w:r>
        <w:t xml:space="preserve"> (Luk. 10,20.)</w:t>
      </w:r>
    </w:p>
  </w:footnote>
  <w:footnote w:id="19">
    <w:p w14:paraId="43676790" w14:textId="67DB20D7" w:rsidR="00E123C5" w:rsidRDefault="00E123C5">
      <w:pPr>
        <w:pStyle w:val="Funotentext"/>
      </w:pPr>
      <w:r>
        <w:rPr>
          <w:rStyle w:val="Funotenzeichen"/>
        </w:rPr>
        <w:footnoteRef/>
      </w:r>
      <w:r>
        <w:t xml:space="preserve"> (Gal. 1, 8. 9.)</w:t>
      </w:r>
    </w:p>
  </w:footnote>
  <w:footnote w:id="20">
    <w:p w14:paraId="1CF5A2D3" w14:textId="0FF9C8C7" w:rsidR="00E123C5" w:rsidRDefault="00E123C5">
      <w:pPr>
        <w:pStyle w:val="Funotentext"/>
      </w:pPr>
      <w:r>
        <w:rPr>
          <w:rStyle w:val="Funotenzeichen"/>
        </w:rPr>
        <w:footnoteRef/>
      </w:r>
      <w:r>
        <w:t xml:space="preserve"> (Luk. 19, 40.)</w:t>
      </w:r>
    </w:p>
  </w:footnote>
  <w:footnote w:id="21">
    <w:p w14:paraId="4EF045C0" w14:textId="77777777" w:rsidR="003C0074" w:rsidRDefault="003C0074" w:rsidP="003C0074">
      <w:pPr>
        <w:pStyle w:val="Funotentext"/>
      </w:pPr>
      <w:r>
        <w:rPr>
          <w:rStyle w:val="Funotenzeichen"/>
        </w:rPr>
        <w:footnoteRef/>
      </w:r>
      <w:r>
        <w:t xml:space="preserve"> (1. Joh. 2, 13.)</w:t>
      </w:r>
    </w:p>
  </w:footnote>
  <w:footnote w:id="22">
    <w:p w14:paraId="72B0C8B7" w14:textId="77777777" w:rsidR="003C0074" w:rsidRDefault="003C0074" w:rsidP="003C0074">
      <w:pPr>
        <w:pStyle w:val="Funotentext"/>
      </w:pPr>
      <w:r>
        <w:rPr>
          <w:rStyle w:val="Funotenzeichen"/>
        </w:rPr>
        <w:footnoteRef/>
      </w:r>
      <w:r>
        <w:t xml:space="preserve"> (Hohel. 5, 10.)</w:t>
      </w:r>
    </w:p>
  </w:footnote>
  <w:footnote w:id="23">
    <w:p w14:paraId="6EF8E1F2" w14:textId="77777777" w:rsidR="00584F78" w:rsidRDefault="00584F78" w:rsidP="00584F78">
      <w:pPr>
        <w:pStyle w:val="Funotentext"/>
      </w:pPr>
      <w:r>
        <w:rPr>
          <w:rStyle w:val="Funotenzeichen"/>
        </w:rPr>
        <w:footnoteRef/>
      </w:r>
      <w:r>
        <w:t xml:space="preserve"> (1. Joh. 3,8.)</w:t>
      </w:r>
    </w:p>
  </w:footnote>
  <w:footnote w:id="24">
    <w:p w14:paraId="59C55E6A" w14:textId="77777777" w:rsidR="00584F78" w:rsidRDefault="00584F78" w:rsidP="00584F78">
      <w:pPr>
        <w:pStyle w:val="Funotentext"/>
      </w:pPr>
      <w:r>
        <w:rPr>
          <w:rStyle w:val="Funotenzeichen"/>
        </w:rPr>
        <w:footnoteRef/>
      </w:r>
      <w:r>
        <w:t xml:space="preserve"> (Offb. 3,14.)</w:t>
      </w:r>
    </w:p>
  </w:footnote>
  <w:footnote w:id="25">
    <w:p w14:paraId="027B1AB4" w14:textId="77777777" w:rsidR="003C0074" w:rsidRDefault="003C0074" w:rsidP="003C0074">
      <w:pPr>
        <w:pStyle w:val="Funotentext"/>
      </w:pPr>
      <w:r>
        <w:rPr>
          <w:rStyle w:val="Funotenzeichen"/>
        </w:rPr>
        <w:footnoteRef/>
      </w:r>
      <w:r>
        <w:t xml:space="preserve"> (Offb. 4.)</w:t>
      </w:r>
    </w:p>
  </w:footnote>
  <w:footnote w:id="26">
    <w:p w14:paraId="47BC0D1C" w14:textId="77777777" w:rsidR="003C0074" w:rsidRDefault="003C0074" w:rsidP="003C0074">
      <w:pPr>
        <w:pStyle w:val="Funotentext"/>
      </w:pPr>
      <w:r>
        <w:rPr>
          <w:rStyle w:val="Funotenzeichen"/>
        </w:rPr>
        <w:footnoteRef/>
      </w:r>
      <w:r>
        <w:t xml:space="preserve"> (Joh. 20,27.)</w:t>
      </w:r>
    </w:p>
  </w:footnote>
  <w:footnote w:id="27">
    <w:p w14:paraId="144FBAFA" w14:textId="77777777" w:rsidR="003C0074" w:rsidRDefault="003C0074" w:rsidP="003C0074">
      <w:pPr>
        <w:pStyle w:val="Funotentext"/>
      </w:pPr>
      <w:r>
        <w:rPr>
          <w:rStyle w:val="Funotenzeichen"/>
        </w:rPr>
        <w:footnoteRef/>
      </w:r>
      <w:r>
        <w:t xml:space="preserve"> (</w:t>
      </w:r>
      <w:r>
        <w:t>Mtth. 16,16.)</w:t>
      </w:r>
    </w:p>
  </w:footnote>
  <w:footnote w:id="28">
    <w:p w14:paraId="6B21F2CE" w14:textId="77777777" w:rsidR="00A07C03" w:rsidRDefault="00A07C03" w:rsidP="00A07C03">
      <w:pPr>
        <w:pStyle w:val="Funotentext"/>
      </w:pPr>
      <w:r>
        <w:rPr>
          <w:rStyle w:val="Funotenzeichen"/>
        </w:rPr>
        <w:footnoteRef/>
      </w:r>
      <w:r>
        <w:t xml:space="preserve"> (1. Kor. 1, 29.)</w:t>
      </w:r>
    </w:p>
  </w:footnote>
  <w:footnote w:id="29">
    <w:p w14:paraId="2BACD4FA" w14:textId="7144071E" w:rsidR="00E123C5" w:rsidRDefault="00E123C5">
      <w:pPr>
        <w:pStyle w:val="Funotentext"/>
      </w:pPr>
      <w:r>
        <w:rPr>
          <w:rStyle w:val="Funotenzeichen"/>
        </w:rPr>
        <w:footnoteRef/>
      </w:r>
      <w:r>
        <w:t xml:space="preserve"> (Ps. 138,3.)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95E"/>
    <w:rsid w:val="00031AA5"/>
    <w:rsid w:val="000700B0"/>
    <w:rsid w:val="00082307"/>
    <w:rsid w:val="000C66E5"/>
    <w:rsid w:val="000D088F"/>
    <w:rsid w:val="00122BD9"/>
    <w:rsid w:val="001407CE"/>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976FA"/>
    <w:rsid w:val="003C0074"/>
    <w:rsid w:val="003C50EA"/>
    <w:rsid w:val="003E100C"/>
    <w:rsid w:val="003E727B"/>
    <w:rsid w:val="003F151C"/>
    <w:rsid w:val="003F7978"/>
    <w:rsid w:val="00426D7D"/>
    <w:rsid w:val="00493B65"/>
    <w:rsid w:val="0050276E"/>
    <w:rsid w:val="00537F59"/>
    <w:rsid w:val="0055492C"/>
    <w:rsid w:val="00584F78"/>
    <w:rsid w:val="00600F14"/>
    <w:rsid w:val="0060595E"/>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3D5F"/>
    <w:rsid w:val="009F720B"/>
    <w:rsid w:val="00A07C03"/>
    <w:rsid w:val="00A36A60"/>
    <w:rsid w:val="00A80FED"/>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123C5"/>
    <w:rsid w:val="00E4178F"/>
    <w:rsid w:val="00E66E2E"/>
    <w:rsid w:val="00EA2908"/>
    <w:rsid w:val="00EB71C2"/>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444F4"/>
  <w15:chartTrackingRefBased/>
  <w15:docId w15:val="{902EE637-70A5-45C7-942C-DB24BE7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9F3D5F"/>
  </w:style>
  <w:style w:type="character" w:customStyle="1" w:styleId="cat-links">
    <w:name w:val="cat-links"/>
    <w:basedOn w:val="Absatz-Standardschriftart"/>
    <w:rsid w:val="009F3D5F"/>
  </w:style>
  <w:style w:type="character" w:customStyle="1" w:styleId="tags-links">
    <w:name w:val="tags-links"/>
    <w:basedOn w:val="Absatz-Standardschriftart"/>
    <w:rsid w:val="009F3D5F"/>
  </w:style>
  <w:style w:type="character" w:styleId="Hervorhebung">
    <w:name w:val="Emphasis"/>
    <w:basedOn w:val="Absatz-Standardschriftart"/>
    <w:uiPriority w:val="20"/>
    <w:qFormat/>
    <w:rsid w:val="009F3D5F"/>
    <w:rPr>
      <w:i/>
      <w:iCs/>
    </w:rPr>
  </w:style>
  <w:style w:type="character" w:customStyle="1" w:styleId="comments-link">
    <w:name w:val="comments-link"/>
    <w:basedOn w:val="Absatz-Standardschriftart"/>
    <w:rsid w:val="009F3D5F"/>
  </w:style>
  <w:style w:type="character" w:customStyle="1" w:styleId="modern-footnotes-footnotenote">
    <w:name w:val="modern-footnotes-footnote__note"/>
    <w:basedOn w:val="Absatz-Standardschriftart"/>
    <w:rsid w:val="003E7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87186484">
      <w:bodyDiv w:val="1"/>
      <w:marLeft w:val="0"/>
      <w:marRight w:val="0"/>
      <w:marTop w:val="0"/>
      <w:marBottom w:val="0"/>
      <w:divBdr>
        <w:top w:val="none" w:sz="0" w:space="0" w:color="auto"/>
        <w:left w:val="none" w:sz="0" w:space="0" w:color="auto"/>
        <w:bottom w:val="none" w:sz="0" w:space="0" w:color="auto"/>
        <w:right w:val="none" w:sz="0" w:space="0" w:color="auto"/>
      </w:divBdr>
      <w:divsChild>
        <w:div w:id="1055930791">
          <w:marLeft w:val="0"/>
          <w:marRight w:val="0"/>
          <w:marTop w:val="0"/>
          <w:marBottom w:val="0"/>
          <w:divBdr>
            <w:top w:val="none" w:sz="0" w:space="0" w:color="auto"/>
            <w:left w:val="none" w:sz="0" w:space="0" w:color="auto"/>
            <w:bottom w:val="none" w:sz="0" w:space="0" w:color="auto"/>
            <w:right w:val="none" w:sz="0" w:space="0" w:color="auto"/>
          </w:divBdr>
        </w:div>
        <w:div w:id="1485779100">
          <w:marLeft w:val="0"/>
          <w:marRight w:val="0"/>
          <w:marTop w:val="0"/>
          <w:marBottom w:val="0"/>
          <w:divBdr>
            <w:top w:val="none" w:sz="0" w:space="0" w:color="auto"/>
            <w:left w:val="none" w:sz="0" w:space="0" w:color="auto"/>
            <w:bottom w:val="none" w:sz="0" w:space="0" w:color="auto"/>
            <w:right w:val="none" w:sz="0" w:space="0" w:color="auto"/>
          </w:divBdr>
        </w:div>
        <w:div w:id="1502895125">
          <w:marLeft w:val="0"/>
          <w:marRight w:val="0"/>
          <w:marTop w:val="0"/>
          <w:marBottom w:val="0"/>
          <w:divBdr>
            <w:top w:val="none" w:sz="0" w:space="0" w:color="auto"/>
            <w:left w:val="none" w:sz="0" w:space="0" w:color="auto"/>
            <w:bottom w:val="none" w:sz="0" w:space="0" w:color="auto"/>
            <w:right w:val="none" w:sz="0" w:space="0" w:color="auto"/>
          </w:divBdr>
        </w:div>
        <w:div w:id="627128772">
          <w:marLeft w:val="0"/>
          <w:marRight w:val="0"/>
          <w:marTop w:val="0"/>
          <w:marBottom w:val="0"/>
          <w:divBdr>
            <w:top w:val="none" w:sz="0" w:space="0" w:color="auto"/>
            <w:left w:val="none" w:sz="0" w:space="0" w:color="auto"/>
            <w:bottom w:val="none" w:sz="0" w:space="0" w:color="auto"/>
            <w:right w:val="none" w:sz="0" w:space="0" w:color="auto"/>
          </w:divBdr>
        </w:div>
        <w:div w:id="1022511307">
          <w:marLeft w:val="0"/>
          <w:marRight w:val="0"/>
          <w:marTop w:val="0"/>
          <w:marBottom w:val="0"/>
          <w:divBdr>
            <w:top w:val="none" w:sz="0" w:space="0" w:color="auto"/>
            <w:left w:val="none" w:sz="0" w:space="0" w:color="auto"/>
            <w:bottom w:val="none" w:sz="0" w:space="0" w:color="auto"/>
            <w:right w:val="none" w:sz="0" w:space="0" w:color="auto"/>
          </w:divBdr>
        </w:div>
        <w:div w:id="725418641">
          <w:marLeft w:val="0"/>
          <w:marRight w:val="0"/>
          <w:marTop w:val="0"/>
          <w:marBottom w:val="0"/>
          <w:divBdr>
            <w:top w:val="none" w:sz="0" w:space="0" w:color="auto"/>
            <w:left w:val="none" w:sz="0" w:space="0" w:color="auto"/>
            <w:bottom w:val="none" w:sz="0" w:space="0" w:color="auto"/>
            <w:right w:val="none" w:sz="0" w:space="0" w:color="auto"/>
          </w:divBdr>
        </w:div>
        <w:div w:id="1998727211">
          <w:marLeft w:val="0"/>
          <w:marRight w:val="0"/>
          <w:marTop w:val="0"/>
          <w:marBottom w:val="0"/>
          <w:divBdr>
            <w:top w:val="none" w:sz="0" w:space="0" w:color="auto"/>
            <w:left w:val="none" w:sz="0" w:space="0" w:color="auto"/>
            <w:bottom w:val="none" w:sz="0" w:space="0" w:color="auto"/>
            <w:right w:val="none" w:sz="0" w:space="0" w:color="auto"/>
          </w:divBdr>
        </w:div>
        <w:div w:id="109013997">
          <w:marLeft w:val="0"/>
          <w:marRight w:val="0"/>
          <w:marTop w:val="0"/>
          <w:marBottom w:val="0"/>
          <w:divBdr>
            <w:top w:val="none" w:sz="0" w:space="0" w:color="auto"/>
            <w:left w:val="none" w:sz="0" w:space="0" w:color="auto"/>
            <w:bottom w:val="none" w:sz="0" w:space="0" w:color="auto"/>
            <w:right w:val="none" w:sz="0" w:space="0" w:color="auto"/>
          </w:divBdr>
        </w:div>
        <w:div w:id="2146508172">
          <w:marLeft w:val="0"/>
          <w:marRight w:val="0"/>
          <w:marTop w:val="0"/>
          <w:marBottom w:val="0"/>
          <w:divBdr>
            <w:top w:val="none" w:sz="0" w:space="0" w:color="auto"/>
            <w:left w:val="none" w:sz="0" w:space="0" w:color="auto"/>
            <w:bottom w:val="none" w:sz="0" w:space="0" w:color="auto"/>
            <w:right w:val="none" w:sz="0" w:space="0" w:color="auto"/>
          </w:divBdr>
        </w:div>
        <w:div w:id="1218735987">
          <w:marLeft w:val="0"/>
          <w:marRight w:val="0"/>
          <w:marTop w:val="0"/>
          <w:marBottom w:val="0"/>
          <w:divBdr>
            <w:top w:val="none" w:sz="0" w:space="0" w:color="auto"/>
            <w:left w:val="none" w:sz="0" w:space="0" w:color="auto"/>
            <w:bottom w:val="none" w:sz="0" w:space="0" w:color="auto"/>
            <w:right w:val="none" w:sz="0" w:space="0" w:color="auto"/>
          </w:divBdr>
          <w:divsChild>
            <w:div w:id="624383631">
              <w:marLeft w:val="0"/>
              <w:marRight w:val="0"/>
              <w:marTop w:val="0"/>
              <w:marBottom w:val="0"/>
              <w:divBdr>
                <w:top w:val="none" w:sz="0" w:space="0" w:color="auto"/>
                <w:left w:val="none" w:sz="0" w:space="0" w:color="auto"/>
                <w:bottom w:val="none" w:sz="0" w:space="0" w:color="auto"/>
                <w:right w:val="none" w:sz="0" w:space="0" w:color="auto"/>
              </w:divBdr>
            </w:div>
          </w:divsChild>
        </w:div>
        <w:div w:id="752045523">
          <w:marLeft w:val="0"/>
          <w:marRight w:val="0"/>
          <w:marTop w:val="0"/>
          <w:marBottom w:val="0"/>
          <w:divBdr>
            <w:top w:val="none" w:sz="0" w:space="0" w:color="auto"/>
            <w:left w:val="none" w:sz="0" w:space="0" w:color="auto"/>
            <w:bottom w:val="none" w:sz="0" w:space="0" w:color="auto"/>
            <w:right w:val="none" w:sz="0" w:space="0" w:color="auto"/>
          </w:divBdr>
        </w:div>
        <w:div w:id="1256011657">
          <w:marLeft w:val="0"/>
          <w:marRight w:val="0"/>
          <w:marTop w:val="0"/>
          <w:marBottom w:val="0"/>
          <w:divBdr>
            <w:top w:val="none" w:sz="0" w:space="0" w:color="auto"/>
            <w:left w:val="none" w:sz="0" w:space="0" w:color="auto"/>
            <w:bottom w:val="none" w:sz="0" w:space="0" w:color="auto"/>
            <w:right w:val="none" w:sz="0" w:space="0" w:color="auto"/>
          </w:divBdr>
          <w:divsChild>
            <w:div w:id="811748292">
              <w:marLeft w:val="0"/>
              <w:marRight w:val="0"/>
              <w:marTop w:val="0"/>
              <w:marBottom w:val="0"/>
              <w:divBdr>
                <w:top w:val="none" w:sz="0" w:space="0" w:color="auto"/>
                <w:left w:val="none" w:sz="0" w:space="0" w:color="auto"/>
                <w:bottom w:val="none" w:sz="0" w:space="0" w:color="auto"/>
                <w:right w:val="none" w:sz="0" w:space="0" w:color="auto"/>
              </w:divBdr>
            </w:div>
          </w:divsChild>
        </w:div>
        <w:div w:id="295837748">
          <w:marLeft w:val="0"/>
          <w:marRight w:val="0"/>
          <w:marTop w:val="0"/>
          <w:marBottom w:val="0"/>
          <w:divBdr>
            <w:top w:val="none" w:sz="0" w:space="0" w:color="auto"/>
            <w:left w:val="none" w:sz="0" w:space="0" w:color="auto"/>
            <w:bottom w:val="none" w:sz="0" w:space="0" w:color="auto"/>
            <w:right w:val="none" w:sz="0" w:space="0" w:color="auto"/>
          </w:divBdr>
        </w:div>
        <w:div w:id="705910443">
          <w:marLeft w:val="0"/>
          <w:marRight w:val="0"/>
          <w:marTop w:val="0"/>
          <w:marBottom w:val="0"/>
          <w:divBdr>
            <w:top w:val="none" w:sz="0" w:space="0" w:color="auto"/>
            <w:left w:val="none" w:sz="0" w:space="0" w:color="auto"/>
            <w:bottom w:val="none" w:sz="0" w:space="0" w:color="auto"/>
            <w:right w:val="none" w:sz="0" w:space="0" w:color="auto"/>
          </w:divBdr>
          <w:divsChild>
            <w:div w:id="2127965261">
              <w:marLeft w:val="0"/>
              <w:marRight w:val="0"/>
              <w:marTop w:val="0"/>
              <w:marBottom w:val="0"/>
              <w:divBdr>
                <w:top w:val="none" w:sz="0" w:space="0" w:color="auto"/>
                <w:left w:val="none" w:sz="0" w:space="0" w:color="auto"/>
                <w:bottom w:val="none" w:sz="0" w:space="0" w:color="auto"/>
                <w:right w:val="none" w:sz="0" w:space="0" w:color="auto"/>
              </w:divBdr>
            </w:div>
          </w:divsChild>
        </w:div>
        <w:div w:id="52629647">
          <w:marLeft w:val="0"/>
          <w:marRight w:val="0"/>
          <w:marTop w:val="0"/>
          <w:marBottom w:val="0"/>
          <w:divBdr>
            <w:top w:val="none" w:sz="0" w:space="0" w:color="auto"/>
            <w:left w:val="none" w:sz="0" w:space="0" w:color="auto"/>
            <w:bottom w:val="none" w:sz="0" w:space="0" w:color="auto"/>
            <w:right w:val="none" w:sz="0" w:space="0" w:color="auto"/>
          </w:divBdr>
        </w:div>
        <w:div w:id="1725908364">
          <w:marLeft w:val="0"/>
          <w:marRight w:val="0"/>
          <w:marTop w:val="0"/>
          <w:marBottom w:val="0"/>
          <w:divBdr>
            <w:top w:val="none" w:sz="0" w:space="0" w:color="auto"/>
            <w:left w:val="none" w:sz="0" w:space="0" w:color="auto"/>
            <w:bottom w:val="none" w:sz="0" w:space="0" w:color="auto"/>
            <w:right w:val="none" w:sz="0" w:space="0" w:color="auto"/>
          </w:divBdr>
          <w:divsChild>
            <w:div w:id="958026770">
              <w:marLeft w:val="0"/>
              <w:marRight w:val="0"/>
              <w:marTop w:val="0"/>
              <w:marBottom w:val="0"/>
              <w:divBdr>
                <w:top w:val="none" w:sz="0" w:space="0" w:color="auto"/>
                <w:left w:val="none" w:sz="0" w:space="0" w:color="auto"/>
                <w:bottom w:val="none" w:sz="0" w:space="0" w:color="auto"/>
                <w:right w:val="none" w:sz="0" w:space="0" w:color="auto"/>
              </w:divBdr>
            </w:div>
          </w:divsChild>
        </w:div>
        <w:div w:id="517042781">
          <w:marLeft w:val="0"/>
          <w:marRight w:val="0"/>
          <w:marTop w:val="0"/>
          <w:marBottom w:val="0"/>
          <w:divBdr>
            <w:top w:val="none" w:sz="0" w:space="0" w:color="auto"/>
            <w:left w:val="none" w:sz="0" w:space="0" w:color="auto"/>
            <w:bottom w:val="none" w:sz="0" w:space="0" w:color="auto"/>
            <w:right w:val="none" w:sz="0" w:space="0" w:color="auto"/>
          </w:divBdr>
        </w:div>
        <w:div w:id="994996841">
          <w:marLeft w:val="0"/>
          <w:marRight w:val="0"/>
          <w:marTop w:val="0"/>
          <w:marBottom w:val="0"/>
          <w:divBdr>
            <w:top w:val="none" w:sz="0" w:space="0" w:color="auto"/>
            <w:left w:val="none" w:sz="0" w:space="0" w:color="auto"/>
            <w:bottom w:val="none" w:sz="0" w:space="0" w:color="auto"/>
            <w:right w:val="none" w:sz="0" w:space="0" w:color="auto"/>
          </w:divBdr>
          <w:divsChild>
            <w:div w:id="351995782">
              <w:marLeft w:val="0"/>
              <w:marRight w:val="0"/>
              <w:marTop w:val="0"/>
              <w:marBottom w:val="0"/>
              <w:divBdr>
                <w:top w:val="none" w:sz="0" w:space="0" w:color="auto"/>
                <w:left w:val="none" w:sz="0" w:space="0" w:color="auto"/>
                <w:bottom w:val="none" w:sz="0" w:space="0" w:color="auto"/>
                <w:right w:val="none" w:sz="0" w:space="0" w:color="auto"/>
              </w:divBdr>
            </w:div>
          </w:divsChild>
        </w:div>
        <w:div w:id="1091199899">
          <w:marLeft w:val="0"/>
          <w:marRight w:val="0"/>
          <w:marTop w:val="0"/>
          <w:marBottom w:val="0"/>
          <w:divBdr>
            <w:top w:val="none" w:sz="0" w:space="0" w:color="auto"/>
            <w:left w:val="none" w:sz="0" w:space="0" w:color="auto"/>
            <w:bottom w:val="none" w:sz="0" w:space="0" w:color="auto"/>
            <w:right w:val="none" w:sz="0" w:space="0" w:color="auto"/>
          </w:divBdr>
        </w:div>
        <w:div w:id="915819018">
          <w:marLeft w:val="0"/>
          <w:marRight w:val="0"/>
          <w:marTop w:val="0"/>
          <w:marBottom w:val="0"/>
          <w:divBdr>
            <w:top w:val="none" w:sz="0" w:space="0" w:color="auto"/>
            <w:left w:val="none" w:sz="0" w:space="0" w:color="auto"/>
            <w:bottom w:val="none" w:sz="0" w:space="0" w:color="auto"/>
            <w:right w:val="none" w:sz="0" w:space="0" w:color="auto"/>
          </w:divBdr>
          <w:divsChild>
            <w:div w:id="131428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12872169">
      <w:bodyDiv w:val="1"/>
      <w:marLeft w:val="0"/>
      <w:marRight w:val="0"/>
      <w:marTop w:val="0"/>
      <w:marBottom w:val="0"/>
      <w:divBdr>
        <w:top w:val="none" w:sz="0" w:space="0" w:color="auto"/>
        <w:left w:val="none" w:sz="0" w:space="0" w:color="auto"/>
        <w:bottom w:val="none" w:sz="0" w:space="0" w:color="auto"/>
        <w:right w:val="none" w:sz="0" w:space="0" w:color="auto"/>
      </w:divBdr>
      <w:divsChild>
        <w:div w:id="772282965">
          <w:marLeft w:val="0"/>
          <w:marRight w:val="0"/>
          <w:marTop w:val="0"/>
          <w:marBottom w:val="0"/>
          <w:divBdr>
            <w:top w:val="none" w:sz="0" w:space="0" w:color="auto"/>
            <w:left w:val="none" w:sz="0" w:space="0" w:color="auto"/>
            <w:bottom w:val="none" w:sz="0" w:space="0" w:color="auto"/>
            <w:right w:val="none" w:sz="0" w:space="0" w:color="auto"/>
          </w:divBdr>
        </w:div>
        <w:div w:id="842622203">
          <w:marLeft w:val="0"/>
          <w:marRight w:val="0"/>
          <w:marTop w:val="0"/>
          <w:marBottom w:val="0"/>
          <w:divBdr>
            <w:top w:val="none" w:sz="0" w:space="0" w:color="auto"/>
            <w:left w:val="none" w:sz="0" w:space="0" w:color="auto"/>
            <w:bottom w:val="none" w:sz="0" w:space="0" w:color="auto"/>
            <w:right w:val="none" w:sz="0" w:space="0" w:color="auto"/>
          </w:divBdr>
        </w:div>
        <w:div w:id="349113180">
          <w:marLeft w:val="0"/>
          <w:marRight w:val="0"/>
          <w:marTop w:val="0"/>
          <w:marBottom w:val="0"/>
          <w:divBdr>
            <w:top w:val="none" w:sz="0" w:space="0" w:color="auto"/>
            <w:left w:val="none" w:sz="0" w:space="0" w:color="auto"/>
            <w:bottom w:val="none" w:sz="0" w:space="0" w:color="auto"/>
            <w:right w:val="none" w:sz="0" w:space="0" w:color="auto"/>
          </w:divBdr>
        </w:div>
        <w:div w:id="1375085363">
          <w:marLeft w:val="0"/>
          <w:marRight w:val="0"/>
          <w:marTop w:val="0"/>
          <w:marBottom w:val="0"/>
          <w:divBdr>
            <w:top w:val="none" w:sz="0" w:space="0" w:color="auto"/>
            <w:left w:val="none" w:sz="0" w:space="0" w:color="auto"/>
            <w:bottom w:val="none" w:sz="0" w:space="0" w:color="auto"/>
            <w:right w:val="none" w:sz="0" w:space="0" w:color="auto"/>
          </w:divBdr>
        </w:div>
        <w:div w:id="1648506907">
          <w:marLeft w:val="0"/>
          <w:marRight w:val="0"/>
          <w:marTop w:val="0"/>
          <w:marBottom w:val="0"/>
          <w:divBdr>
            <w:top w:val="none" w:sz="0" w:space="0" w:color="auto"/>
            <w:left w:val="none" w:sz="0" w:space="0" w:color="auto"/>
            <w:bottom w:val="none" w:sz="0" w:space="0" w:color="auto"/>
            <w:right w:val="none" w:sz="0" w:space="0" w:color="auto"/>
          </w:divBdr>
        </w:div>
        <w:div w:id="1865903155">
          <w:marLeft w:val="0"/>
          <w:marRight w:val="0"/>
          <w:marTop w:val="0"/>
          <w:marBottom w:val="0"/>
          <w:divBdr>
            <w:top w:val="none" w:sz="0" w:space="0" w:color="auto"/>
            <w:left w:val="none" w:sz="0" w:space="0" w:color="auto"/>
            <w:bottom w:val="none" w:sz="0" w:space="0" w:color="auto"/>
            <w:right w:val="none" w:sz="0" w:space="0" w:color="auto"/>
          </w:divBdr>
        </w:div>
        <w:div w:id="464541730">
          <w:marLeft w:val="0"/>
          <w:marRight w:val="0"/>
          <w:marTop w:val="0"/>
          <w:marBottom w:val="0"/>
          <w:divBdr>
            <w:top w:val="none" w:sz="0" w:space="0" w:color="auto"/>
            <w:left w:val="none" w:sz="0" w:space="0" w:color="auto"/>
            <w:bottom w:val="none" w:sz="0" w:space="0" w:color="auto"/>
            <w:right w:val="none" w:sz="0" w:space="0" w:color="auto"/>
          </w:divBdr>
        </w:div>
        <w:div w:id="918173267">
          <w:marLeft w:val="0"/>
          <w:marRight w:val="0"/>
          <w:marTop w:val="0"/>
          <w:marBottom w:val="0"/>
          <w:divBdr>
            <w:top w:val="none" w:sz="0" w:space="0" w:color="auto"/>
            <w:left w:val="none" w:sz="0" w:space="0" w:color="auto"/>
            <w:bottom w:val="none" w:sz="0" w:space="0" w:color="auto"/>
            <w:right w:val="none" w:sz="0" w:space="0" w:color="auto"/>
          </w:divBdr>
        </w:div>
        <w:div w:id="524637540">
          <w:marLeft w:val="0"/>
          <w:marRight w:val="0"/>
          <w:marTop w:val="0"/>
          <w:marBottom w:val="0"/>
          <w:divBdr>
            <w:top w:val="none" w:sz="0" w:space="0" w:color="auto"/>
            <w:left w:val="none" w:sz="0" w:space="0" w:color="auto"/>
            <w:bottom w:val="none" w:sz="0" w:space="0" w:color="auto"/>
            <w:right w:val="none" w:sz="0" w:space="0" w:color="auto"/>
          </w:divBdr>
        </w:div>
        <w:div w:id="27872330">
          <w:marLeft w:val="0"/>
          <w:marRight w:val="0"/>
          <w:marTop w:val="0"/>
          <w:marBottom w:val="0"/>
          <w:divBdr>
            <w:top w:val="none" w:sz="0" w:space="0" w:color="auto"/>
            <w:left w:val="none" w:sz="0" w:space="0" w:color="auto"/>
            <w:bottom w:val="none" w:sz="0" w:space="0" w:color="auto"/>
            <w:right w:val="none" w:sz="0" w:space="0" w:color="auto"/>
          </w:divBdr>
        </w:div>
        <w:div w:id="1458718921">
          <w:marLeft w:val="0"/>
          <w:marRight w:val="0"/>
          <w:marTop w:val="0"/>
          <w:marBottom w:val="0"/>
          <w:divBdr>
            <w:top w:val="none" w:sz="0" w:space="0" w:color="auto"/>
            <w:left w:val="none" w:sz="0" w:space="0" w:color="auto"/>
            <w:bottom w:val="none" w:sz="0" w:space="0" w:color="auto"/>
            <w:right w:val="none" w:sz="0" w:space="0" w:color="auto"/>
          </w:divBdr>
        </w:div>
        <w:div w:id="1767535658">
          <w:marLeft w:val="0"/>
          <w:marRight w:val="0"/>
          <w:marTop w:val="0"/>
          <w:marBottom w:val="0"/>
          <w:divBdr>
            <w:top w:val="none" w:sz="0" w:space="0" w:color="auto"/>
            <w:left w:val="none" w:sz="0" w:space="0" w:color="auto"/>
            <w:bottom w:val="none" w:sz="0" w:space="0" w:color="auto"/>
            <w:right w:val="none" w:sz="0" w:space="0" w:color="auto"/>
          </w:divBdr>
        </w:div>
        <w:div w:id="407383315">
          <w:marLeft w:val="0"/>
          <w:marRight w:val="0"/>
          <w:marTop w:val="0"/>
          <w:marBottom w:val="0"/>
          <w:divBdr>
            <w:top w:val="none" w:sz="0" w:space="0" w:color="auto"/>
            <w:left w:val="none" w:sz="0" w:space="0" w:color="auto"/>
            <w:bottom w:val="none" w:sz="0" w:space="0" w:color="auto"/>
            <w:right w:val="none" w:sz="0" w:space="0" w:color="auto"/>
          </w:divBdr>
        </w:div>
        <w:div w:id="1460951139">
          <w:marLeft w:val="0"/>
          <w:marRight w:val="0"/>
          <w:marTop w:val="0"/>
          <w:marBottom w:val="0"/>
          <w:divBdr>
            <w:top w:val="none" w:sz="0" w:space="0" w:color="auto"/>
            <w:left w:val="none" w:sz="0" w:space="0" w:color="auto"/>
            <w:bottom w:val="none" w:sz="0" w:space="0" w:color="auto"/>
            <w:right w:val="none" w:sz="0" w:space="0" w:color="auto"/>
          </w:divBdr>
        </w:div>
        <w:div w:id="19933952">
          <w:marLeft w:val="0"/>
          <w:marRight w:val="0"/>
          <w:marTop w:val="0"/>
          <w:marBottom w:val="0"/>
          <w:divBdr>
            <w:top w:val="none" w:sz="0" w:space="0" w:color="auto"/>
            <w:left w:val="none" w:sz="0" w:space="0" w:color="auto"/>
            <w:bottom w:val="none" w:sz="0" w:space="0" w:color="auto"/>
            <w:right w:val="none" w:sz="0" w:space="0" w:color="auto"/>
          </w:divBdr>
        </w:div>
        <w:div w:id="1109616751">
          <w:marLeft w:val="0"/>
          <w:marRight w:val="0"/>
          <w:marTop w:val="0"/>
          <w:marBottom w:val="0"/>
          <w:divBdr>
            <w:top w:val="none" w:sz="0" w:space="0" w:color="auto"/>
            <w:left w:val="none" w:sz="0" w:space="0" w:color="auto"/>
            <w:bottom w:val="none" w:sz="0" w:space="0" w:color="auto"/>
            <w:right w:val="none" w:sz="0" w:space="0" w:color="auto"/>
          </w:divBdr>
        </w:div>
        <w:div w:id="600256636">
          <w:marLeft w:val="0"/>
          <w:marRight w:val="0"/>
          <w:marTop w:val="0"/>
          <w:marBottom w:val="0"/>
          <w:divBdr>
            <w:top w:val="none" w:sz="0" w:space="0" w:color="auto"/>
            <w:left w:val="none" w:sz="0" w:space="0" w:color="auto"/>
            <w:bottom w:val="none" w:sz="0" w:space="0" w:color="auto"/>
            <w:right w:val="none" w:sz="0" w:space="0" w:color="auto"/>
          </w:divBdr>
        </w:div>
        <w:div w:id="390544146">
          <w:marLeft w:val="0"/>
          <w:marRight w:val="0"/>
          <w:marTop w:val="0"/>
          <w:marBottom w:val="0"/>
          <w:divBdr>
            <w:top w:val="none" w:sz="0" w:space="0" w:color="auto"/>
            <w:left w:val="none" w:sz="0" w:space="0" w:color="auto"/>
            <w:bottom w:val="none" w:sz="0" w:space="0" w:color="auto"/>
            <w:right w:val="none" w:sz="0" w:space="0" w:color="auto"/>
          </w:divBdr>
        </w:div>
        <w:div w:id="1203397668">
          <w:marLeft w:val="0"/>
          <w:marRight w:val="0"/>
          <w:marTop w:val="0"/>
          <w:marBottom w:val="0"/>
          <w:divBdr>
            <w:top w:val="none" w:sz="0" w:space="0" w:color="auto"/>
            <w:left w:val="none" w:sz="0" w:space="0" w:color="auto"/>
            <w:bottom w:val="none" w:sz="0" w:space="0" w:color="auto"/>
            <w:right w:val="none" w:sz="0" w:space="0" w:color="auto"/>
          </w:divBdr>
        </w:div>
        <w:div w:id="1444957640">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1680139">
      <w:bodyDiv w:val="1"/>
      <w:marLeft w:val="0"/>
      <w:marRight w:val="0"/>
      <w:marTop w:val="0"/>
      <w:marBottom w:val="0"/>
      <w:divBdr>
        <w:top w:val="none" w:sz="0" w:space="0" w:color="auto"/>
        <w:left w:val="none" w:sz="0" w:space="0" w:color="auto"/>
        <w:bottom w:val="none" w:sz="0" w:space="0" w:color="auto"/>
        <w:right w:val="none" w:sz="0" w:space="0" w:color="auto"/>
      </w:divBdr>
      <w:divsChild>
        <w:div w:id="497187394">
          <w:marLeft w:val="0"/>
          <w:marRight w:val="0"/>
          <w:marTop w:val="0"/>
          <w:marBottom w:val="0"/>
          <w:divBdr>
            <w:top w:val="none" w:sz="0" w:space="0" w:color="auto"/>
            <w:left w:val="none" w:sz="0" w:space="0" w:color="auto"/>
            <w:bottom w:val="none" w:sz="0" w:space="0" w:color="auto"/>
            <w:right w:val="none" w:sz="0" w:space="0" w:color="auto"/>
          </w:divBdr>
        </w:div>
        <w:div w:id="1742605266">
          <w:marLeft w:val="0"/>
          <w:marRight w:val="0"/>
          <w:marTop w:val="0"/>
          <w:marBottom w:val="0"/>
          <w:divBdr>
            <w:top w:val="none" w:sz="0" w:space="0" w:color="auto"/>
            <w:left w:val="none" w:sz="0" w:space="0" w:color="auto"/>
            <w:bottom w:val="none" w:sz="0" w:space="0" w:color="auto"/>
            <w:right w:val="none" w:sz="0" w:space="0" w:color="auto"/>
          </w:divBdr>
        </w:div>
        <w:div w:id="2078042750">
          <w:marLeft w:val="0"/>
          <w:marRight w:val="0"/>
          <w:marTop w:val="0"/>
          <w:marBottom w:val="0"/>
          <w:divBdr>
            <w:top w:val="none" w:sz="0" w:space="0" w:color="auto"/>
            <w:left w:val="none" w:sz="0" w:space="0" w:color="auto"/>
            <w:bottom w:val="none" w:sz="0" w:space="0" w:color="auto"/>
            <w:right w:val="none" w:sz="0" w:space="0" w:color="auto"/>
          </w:divBdr>
        </w:div>
        <w:div w:id="2139251409">
          <w:marLeft w:val="0"/>
          <w:marRight w:val="0"/>
          <w:marTop w:val="0"/>
          <w:marBottom w:val="0"/>
          <w:divBdr>
            <w:top w:val="none" w:sz="0" w:space="0" w:color="auto"/>
            <w:left w:val="none" w:sz="0" w:space="0" w:color="auto"/>
            <w:bottom w:val="none" w:sz="0" w:space="0" w:color="auto"/>
            <w:right w:val="none" w:sz="0" w:space="0" w:color="auto"/>
          </w:divBdr>
        </w:div>
        <w:div w:id="403264038">
          <w:marLeft w:val="0"/>
          <w:marRight w:val="0"/>
          <w:marTop w:val="0"/>
          <w:marBottom w:val="0"/>
          <w:divBdr>
            <w:top w:val="none" w:sz="0" w:space="0" w:color="auto"/>
            <w:left w:val="none" w:sz="0" w:space="0" w:color="auto"/>
            <w:bottom w:val="none" w:sz="0" w:space="0" w:color="auto"/>
            <w:right w:val="none" w:sz="0" w:space="0" w:color="auto"/>
          </w:divBdr>
        </w:div>
        <w:div w:id="376659244">
          <w:marLeft w:val="0"/>
          <w:marRight w:val="0"/>
          <w:marTop w:val="0"/>
          <w:marBottom w:val="0"/>
          <w:divBdr>
            <w:top w:val="none" w:sz="0" w:space="0" w:color="auto"/>
            <w:left w:val="none" w:sz="0" w:space="0" w:color="auto"/>
            <w:bottom w:val="none" w:sz="0" w:space="0" w:color="auto"/>
            <w:right w:val="none" w:sz="0" w:space="0" w:color="auto"/>
          </w:divBdr>
        </w:div>
        <w:div w:id="2075084752">
          <w:marLeft w:val="0"/>
          <w:marRight w:val="0"/>
          <w:marTop w:val="0"/>
          <w:marBottom w:val="0"/>
          <w:divBdr>
            <w:top w:val="none" w:sz="0" w:space="0" w:color="auto"/>
            <w:left w:val="none" w:sz="0" w:space="0" w:color="auto"/>
            <w:bottom w:val="none" w:sz="0" w:space="0" w:color="auto"/>
            <w:right w:val="none" w:sz="0" w:space="0" w:color="auto"/>
          </w:divBdr>
        </w:div>
        <w:div w:id="221255491">
          <w:marLeft w:val="0"/>
          <w:marRight w:val="0"/>
          <w:marTop w:val="0"/>
          <w:marBottom w:val="0"/>
          <w:divBdr>
            <w:top w:val="none" w:sz="0" w:space="0" w:color="auto"/>
            <w:left w:val="none" w:sz="0" w:space="0" w:color="auto"/>
            <w:bottom w:val="none" w:sz="0" w:space="0" w:color="auto"/>
            <w:right w:val="none" w:sz="0" w:space="0" w:color="auto"/>
          </w:divBdr>
        </w:div>
        <w:div w:id="2067682670">
          <w:marLeft w:val="0"/>
          <w:marRight w:val="0"/>
          <w:marTop w:val="0"/>
          <w:marBottom w:val="0"/>
          <w:divBdr>
            <w:top w:val="none" w:sz="0" w:space="0" w:color="auto"/>
            <w:left w:val="none" w:sz="0" w:space="0" w:color="auto"/>
            <w:bottom w:val="none" w:sz="0" w:space="0" w:color="auto"/>
            <w:right w:val="none" w:sz="0" w:space="0" w:color="auto"/>
          </w:divBdr>
        </w:div>
        <w:div w:id="1889100707">
          <w:marLeft w:val="0"/>
          <w:marRight w:val="0"/>
          <w:marTop w:val="0"/>
          <w:marBottom w:val="0"/>
          <w:divBdr>
            <w:top w:val="none" w:sz="0" w:space="0" w:color="auto"/>
            <w:left w:val="none" w:sz="0" w:space="0" w:color="auto"/>
            <w:bottom w:val="none" w:sz="0" w:space="0" w:color="auto"/>
            <w:right w:val="none" w:sz="0" w:space="0" w:color="auto"/>
          </w:divBdr>
        </w:div>
        <w:div w:id="384838335">
          <w:marLeft w:val="0"/>
          <w:marRight w:val="0"/>
          <w:marTop w:val="0"/>
          <w:marBottom w:val="0"/>
          <w:divBdr>
            <w:top w:val="none" w:sz="0" w:space="0" w:color="auto"/>
            <w:left w:val="none" w:sz="0" w:space="0" w:color="auto"/>
            <w:bottom w:val="none" w:sz="0" w:space="0" w:color="auto"/>
            <w:right w:val="none" w:sz="0" w:space="0" w:color="auto"/>
          </w:divBdr>
        </w:div>
        <w:div w:id="1694261298">
          <w:marLeft w:val="0"/>
          <w:marRight w:val="0"/>
          <w:marTop w:val="0"/>
          <w:marBottom w:val="0"/>
          <w:divBdr>
            <w:top w:val="none" w:sz="0" w:space="0" w:color="auto"/>
            <w:left w:val="none" w:sz="0" w:space="0" w:color="auto"/>
            <w:bottom w:val="none" w:sz="0" w:space="0" w:color="auto"/>
            <w:right w:val="none" w:sz="0" w:space="0" w:color="auto"/>
          </w:divBdr>
        </w:div>
        <w:div w:id="328410765">
          <w:marLeft w:val="0"/>
          <w:marRight w:val="0"/>
          <w:marTop w:val="0"/>
          <w:marBottom w:val="0"/>
          <w:divBdr>
            <w:top w:val="none" w:sz="0" w:space="0" w:color="auto"/>
            <w:left w:val="none" w:sz="0" w:space="0" w:color="auto"/>
            <w:bottom w:val="none" w:sz="0" w:space="0" w:color="auto"/>
            <w:right w:val="none" w:sz="0" w:space="0" w:color="auto"/>
          </w:divBdr>
        </w:div>
        <w:div w:id="357242905">
          <w:marLeft w:val="0"/>
          <w:marRight w:val="0"/>
          <w:marTop w:val="0"/>
          <w:marBottom w:val="0"/>
          <w:divBdr>
            <w:top w:val="none" w:sz="0" w:space="0" w:color="auto"/>
            <w:left w:val="none" w:sz="0" w:space="0" w:color="auto"/>
            <w:bottom w:val="none" w:sz="0" w:space="0" w:color="auto"/>
            <w:right w:val="none" w:sz="0" w:space="0" w:color="auto"/>
          </w:divBdr>
        </w:div>
        <w:div w:id="268393503">
          <w:marLeft w:val="0"/>
          <w:marRight w:val="0"/>
          <w:marTop w:val="0"/>
          <w:marBottom w:val="0"/>
          <w:divBdr>
            <w:top w:val="none" w:sz="0" w:space="0" w:color="auto"/>
            <w:left w:val="none" w:sz="0" w:space="0" w:color="auto"/>
            <w:bottom w:val="none" w:sz="0" w:space="0" w:color="auto"/>
            <w:right w:val="none" w:sz="0" w:space="0" w:color="auto"/>
          </w:divBdr>
        </w:div>
        <w:div w:id="857935416">
          <w:marLeft w:val="0"/>
          <w:marRight w:val="0"/>
          <w:marTop w:val="0"/>
          <w:marBottom w:val="0"/>
          <w:divBdr>
            <w:top w:val="none" w:sz="0" w:space="0" w:color="auto"/>
            <w:left w:val="none" w:sz="0" w:space="0" w:color="auto"/>
            <w:bottom w:val="none" w:sz="0" w:space="0" w:color="auto"/>
            <w:right w:val="none" w:sz="0" w:space="0" w:color="auto"/>
          </w:divBdr>
        </w:div>
        <w:div w:id="39791351">
          <w:marLeft w:val="0"/>
          <w:marRight w:val="0"/>
          <w:marTop w:val="0"/>
          <w:marBottom w:val="0"/>
          <w:divBdr>
            <w:top w:val="none" w:sz="0" w:space="0" w:color="auto"/>
            <w:left w:val="none" w:sz="0" w:space="0" w:color="auto"/>
            <w:bottom w:val="none" w:sz="0" w:space="0" w:color="auto"/>
            <w:right w:val="none" w:sz="0" w:space="0" w:color="auto"/>
          </w:divBdr>
        </w:div>
        <w:div w:id="1666931325">
          <w:marLeft w:val="0"/>
          <w:marRight w:val="0"/>
          <w:marTop w:val="0"/>
          <w:marBottom w:val="0"/>
          <w:divBdr>
            <w:top w:val="none" w:sz="0" w:space="0" w:color="auto"/>
            <w:left w:val="none" w:sz="0" w:space="0" w:color="auto"/>
            <w:bottom w:val="none" w:sz="0" w:space="0" w:color="auto"/>
            <w:right w:val="none" w:sz="0" w:space="0" w:color="auto"/>
          </w:divBdr>
        </w:div>
        <w:div w:id="360789603">
          <w:marLeft w:val="0"/>
          <w:marRight w:val="0"/>
          <w:marTop w:val="0"/>
          <w:marBottom w:val="0"/>
          <w:divBdr>
            <w:top w:val="none" w:sz="0" w:space="0" w:color="auto"/>
            <w:left w:val="none" w:sz="0" w:space="0" w:color="auto"/>
            <w:bottom w:val="none" w:sz="0" w:space="0" w:color="auto"/>
            <w:right w:val="none" w:sz="0" w:space="0" w:color="auto"/>
          </w:divBdr>
        </w:div>
        <w:div w:id="2047682069">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3959484">
      <w:bodyDiv w:val="1"/>
      <w:marLeft w:val="0"/>
      <w:marRight w:val="0"/>
      <w:marTop w:val="0"/>
      <w:marBottom w:val="0"/>
      <w:divBdr>
        <w:top w:val="none" w:sz="0" w:space="0" w:color="auto"/>
        <w:left w:val="none" w:sz="0" w:space="0" w:color="auto"/>
        <w:bottom w:val="none" w:sz="0" w:space="0" w:color="auto"/>
        <w:right w:val="none" w:sz="0" w:space="0" w:color="auto"/>
      </w:divBdr>
      <w:divsChild>
        <w:div w:id="1553692440">
          <w:marLeft w:val="0"/>
          <w:marRight w:val="0"/>
          <w:marTop w:val="0"/>
          <w:marBottom w:val="0"/>
          <w:divBdr>
            <w:top w:val="none" w:sz="0" w:space="0" w:color="auto"/>
            <w:left w:val="none" w:sz="0" w:space="0" w:color="auto"/>
            <w:bottom w:val="none" w:sz="0" w:space="0" w:color="auto"/>
            <w:right w:val="none" w:sz="0" w:space="0" w:color="auto"/>
          </w:divBdr>
        </w:div>
        <w:div w:id="214316304">
          <w:marLeft w:val="0"/>
          <w:marRight w:val="0"/>
          <w:marTop w:val="0"/>
          <w:marBottom w:val="0"/>
          <w:divBdr>
            <w:top w:val="none" w:sz="0" w:space="0" w:color="auto"/>
            <w:left w:val="none" w:sz="0" w:space="0" w:color="auto"/>
            <w:bottom w:val="none" w:sz="0" w:space="0" w:color="auto"/>
            <w:right w:val="none" w:sz="0" w:space="0" w:color="auto"/>
          </w:divBdr>
        </w:div>
        <w:div w:id="1140271858">
          <w:marLeft w:val="0"/>
          <w:marRight w:val="0"/>
          <w:marTop w:val="0"/>
          <w:marBottom w:val="0"/>
          <w:divBdr>
            <w:top w:val="none" w:sz="0" w:space="0" w:color="auto"/>
            <w:left w:val="none" w:sz="0" w:space="0" w:color="auto"/>
            <w:bottom w:val="none" w:sz="0" w:space="0" w:color="auto"/>
            <w:right w:val="none" w:sz="0" w:space="0" w:color="auto"/>
          </w:divBdr>
        </w:div>
        <w:div w:id="398940865">
          <w:marLeft w:val="0"/>
          <w:marRight w:val="0"/>
          <w:marTop w:val="0"/>
          <w:marBottom w:val="0"/>
          <w:divBdr>
            <w:top w:val="none" w:sz="0" w:space="0" w:color="auto"/>
            <w:left w:val="none" w:sz="0" w:space="0" w:color="auto"/>
            <w:bottom w:val="none" w:sz="0" w:space="0" w:color="auto"/>
            <w:right w:val="none" w:sz="0" w:space="0" w:color="auto"/>
          </w:divBdr>
        </w:div>
        <w:div w:id="1088112020">
          <w:marLeft w:val="0"/>
          <w:marRight w:val="0"/>
          <w:marTop w:val="0"/>
          <w:marBottom w:val="0"/>
          <w:divBdr>
            <w:top w:val="none" w:sz="0" w:space="0" w:color="auto"/>
            <w:left w:val="none" w:sz="0" w:space="0" w:color="auto"/>
            <w:bottom w:val="none" w:sz="0" w:space="0" w:color="auto"/>
            <w:right w:val="none" w:sz="0" w:space="0" w:color="auto"/>
          </w:divBdr>
        </w:div>
        <w:div w:id="1268543989">
          <w:marLeft w:val="0"/>
          <w:marRight w:val="0"/>
          <w:marTop w:val="0"/>
          <w:marBottom w:val="0"/>
          <w:divBdr>
            <w:top w:val="none" w:sz="0" w:space="0" w:color="auto"/>
            <w:left w:val="none" w:sz="0" w:space="0" w:color="auto"/>
            <w:bottom w:val="none" w:sz="0" w:space="0" w:color="auto"/>
            <w:right w:val="none" w:sz="0" w:space="0" w:color="auto"/>
          </w:divBdr>
        </w:div>
        <w:div w:id="1561095913">
          <w:marLeft w:val="0"/>
          <w:marRight w:val="0"/>
          <w:marTop w:val="0"/>
          <w:marBottom w:val="0"/>
          <w:divBdr>
            <w:top w:val="none" w:sz="0" w:space="0" w:color="auto"/>
            <w:left w:val="none" w:sz="0" w:space="0" w:color="auto"/>
            <w:bottom w:val="none" w:sz="0" w:space="0" w:color="auto"/>
            <w:right w:val="none" w:sz="0" w:space="0" w:color="auto"/>
          </w:divBdr>
        </w:div>
        <w:div w:id="2131897217">
          <w:marLeft w:val="0"/>
          <w:marRight w:val="0"/>
          <w:marTop w:val="0"/>
          <w:marBottom w:val="0"/>
          <w:divBdr>
            <w:top w:val="none" w:sz="0" w:space="0" w:color="auto"/>
            <w:left w:val="none" w:sz="0" w:space="0" w:color="auto"/>
            <w:bottom w:val="none" w:sz="0" w:space="0" w:color="auto"/>
            <w:right w:val="none" w:sz="0" w:space="0" w:color="auto"/>
          </w:divBdr>
        </w:div>
        <w:div w:id="461197087">
          <w:marLeft w:val="0"/>
          <w:marRight w:val="0"/>
          <w:marTop w:val="0"/>
          <w:marBottom w:val="0"/>
          <w:divBdr>
            <w:top w:val="none" w:sz="0" w:space="0" w:color="auto"/>
            <w:left w:val="none" w:sz="0" w:space="0" w:color="auto"/>
            <w:bottom w:val="none" w:sz="0" w:space="0" w:color="auto"/>
            <w:right w:val="none" w:sz="0" w:space="0" w:color="auto"/>
          </w:divBdr>
        </w:div>
        <w:div w:id="1779905131">
          <w:marLeft w:val="0"/>
          <w:marRight w:val="0"/>
          <w:marTop w:val="0"/>
          <w:marBottom w:val="0"/>
          <w:divBdr>
            <w:top w:val="none" w:sz="0" w:space="0" w:color="auto"/>
            <w:left w:val="none" w:sz="0" w:space="0" w:color="auto"/>
            <w:bottom w:val="none" w:sz="0" w:space="0" w:color="auto"/>
            <w:right w:val="none" w:sz="0" w:space="0" w:color="auto"/>
          </w:divBdr>
        </w:div>
        <w:div w:id="1218858666">
          <w:marLeft w:val="0"/>
          <w:marRight w:val="0"/>
          <w:marTop w:val="0"/>
          <w:marBottom w:val="0"/>
          <w:divBdr>
            <w:top w:val="none" w:sz="0" w:space="0" w:color="auto"/>
            <w:left w:val="none" w:sz="0" w:space="0" w:color="auto"/>
            <w:bottom w:val="none" w:sz="0" w:space="0" w:color="auto"/>
            <w:right w:val="none" w:sz="0" w:space="0" w:color="auto"/>
          </w:divBdr>
        </w:div>
        <w:div w:id="1957979598">
          <w:marLeft w:val="0"/>
          <w:marRight w:val="0"/>
          <w:marTop w:val="0"/>
          <w:marBottom w:val="0"/>
          <w:divBdr>
            <w:top w:val="none" w:sz="0" w:space="0" w:color="auto"/>
            <w:left w:val="none" w:sz="0" w:space="0" w:color="auto"/>
            <w:bottom w:val="none" w:sz="0" w:space="0" w:color="auto"/>
            <w:right w:val="none" w:sz="0" w:space="0" w:color="auto"/>
          </w:divBdr>
        </w:div>
        <w:div w:id="639576545">
          <w:marLeft w:val="0"/>
          <w:marRight w:val="0"/>
          <w:marTop w:val="0"/>
          <w:marBottom w:val="0"/>
          <w:divBdr>
            <w:top w:val="none" w:sz="0" w:space="0" w:color="auto"/>
            <w:left w:val="none" w:sz="0" w:space="0" w:color="auto"/>
            <w:bottom w:val="none" w:sz="0" w:space="0" w:color="auto"/>
            <w:right w:val="none" w:sz="0" w:space="0" w:color="auto"/>
          </w:divBdr>
        </w:div>
        <w:div w:id="991906729">
          <w:marLeft w:val="0"/>
          <w:marRight w:val="0"/>
          <w:marTop w:val="0"/>
          <w:marBottom w:val="0"/>
          <w:divBdr>
            <w:top w:val="none" w:sz="0" w:space="0" w:color="auto"/>
            <w:left w:val="none" w:sz="0" w:space="0" w:color="auto"/>
            <w:bottom w:val="none" w:sz="0" w:space="0" w:color="auto"/>
            <w:right w:val="none" w:sz="0" w:space="0" w:color="auto"/>
          </w:divBdr>
        </w:div>
        <w:div w:id="642391336">
          <w:marLeft w:val="0"/>
          <w:marRight w:val="0"/>
          <w:marTop w:val="0"/>
          <w:marBottom w:val="0"/>
          <w:divBdr>
            <w:top w:val="none" w:sz="0" w:space="0" w:color="auto"/>
            <w:left w:val="none" w:sz="0" w:space="0" w:color="auto"/>
            <w:bottom w:val="none" w:sz="0" w:space="0" w:color="auto"/>
            <w:right w:val="none" w:sz="0" w:space="0" w:color="auto"/>
          </w:divBdr>
        </w:div>
        <w:div w:id="465319913">
          <w:marLeft w:val="0"/>
          <w:marRight w:val="0"/>
          <w:marTop w:val="0"/>
          <w:marBottom w:val="0"/>
          <w:divBdr>
            <w:top w:val="none" w:sz="0" w:space="0" w:color="auto"/>
            <w:left w:val="none" w:sz="0" w:space="0" w:color="auto"/>
            <w:bottom w:val="none" w:sz="0" w:space="0" w:color="auto"/>
            <w:right w:val="none" w:sz="0" w:space="0" w:color="auto"/>
          </w:divBdr>
        </w:div>
        <w:div w:id="26224410">
          <w:marLeft w:val="0"/>
          <w:marRight w:val="0"/>
          <w:marTop w:val="0"/>
          <w:marBottom w:val="0"/>
          <w:divBdr>
            <w:top w:val="none" w:sz="0" w:space="0" w:color="auto"/>
            <w:left w:val="none" w:sz="0" w:space="0" w:color="auto"/>
            <w:bottom w:val="none" w:sz="0" w:space="0" w:color="auto"/>
            <w:right w:val="none" w:sz="0" w:space="0" w:color="auto"/>
          </w:divBdr>
        </w:div>
        <w:div w:id="883450192">
          <w:marLeft w:val="0"/>
          <w:marRight w:val="0"/>
          <w:marTop w:val="0"/>
          <w:marBottom w:val="0"/>
          <w:divBdr>
            <w:top w:val="none" w:sz="0" w:space="0" w:color="auto"/>
            <w:left w:val="none" w:sz="0" w:space="0" w:color="auto"/>
            <w:bottom w:val="none" w:sz="0" w:space="0" w:color="auto"/>
            <w:right w:val="none" w:sz="0" w:space="0" w:color="auto"/>
          </w:divBdr>
        </w:div>
        <w:div w:id="1784376931">
          <w:marLeft w:val="0"/>
          <w:marRight w:val="0"/>
          <w:marTop w:val="0"/>
          <w:marBottom w:val="0"/>
          <w:divBdr>
            <w:top w:val="none" w:sz="0" w:space="0" w:color="auto"/>
            <w:left w:val="none" w:sz="0" w:space="0" w:color="auto"/>
            <w:bottom w:val="none" w:sz="0" w:space="0" w:color="auto"/>
            <w:right w:val="none" w:sz="0" w:space="0" w:color="auto"/>
          </w:divBdr>
        </w:div>
        <w:div w:id="1812550316">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38979377">
      <w:bodyDiv w:val="1"/>
      <w:marLeft w:val="0"/>
      <w:marRight w:val="0"/>
      <w:marTop w:val="0"/>
      <w:marBottom w:val="0"/>
      <w:divBdr>
        <w:top w:val="none" w:sz="0" w:space="0" w:color="auto"/>
        <w:left w:val="none" w:sz="0" w:space="0" w:color="auto"/>
        <w:bottom w:val="none" w:sz="0" w:space="0" w:color="auto"/>
        <w:right w:val="none" w:sz="0" w:space="0" w:color="auto"/>
      </w:divBdr>
      <w:divsChild>
        <w:div w:id="357505536">
          <w:marLeft w:val="0"/>
          <w:marRight w:val="0"/>
          <w:marTop w:val="0"/>
          <w:marBottom w:val="0"/>
          <w:divBdr>
            <w:top w:val="none" w:sz="0" w:space="0" w:color="auto"/>
            <w:left w:val="none" w:sz="0" w:space="0" w:color="auto"/>
            <w:bottom w:val="none" w:sz="0" w:space="0" w:color="auto"/>
            <w:right w:val="none" w:sz="0" w:space="0" w:color="auto"/>
          </w:divBdr>
        </w:div>
        <w:div w:id="49815676">
          <w:marLeft w:val="0"/>
          <w:marRight w:val="0"/>
          <w:marTop w:val="0"/>
          <w:marBottom w:val="0"/>
          <w:divBdr>
            <w:top w:val="none" w:sz="0" w:space="0" w:color="auto"/>
            <w:left w:val="none" w:sz="0" w:space="0" w:color="auto"/>
            <w:bottom w:val="none" w:sz="0" w:space="0" w:color="auto"/>
            <w:right w:val="none" w:sz="0" w:space="0" w:color="auto"/>
          </w:divBdr>
        </w:div>
        <w:div w:id="1203395938">
          <w:marLeft w:val="0"/>
          <w:marRight w:val="0"/>
          <w:marTop w:val="0"/>
          <w:marBottom w:val="0"/>
          <w:divBdr>
            <w:top w:val="none" w:sz="0" w:space="0" w:color="auto"/>
            <w:left w:val="none" w:sz="0" w:space="0" w:color="auto"/>
            <w:bottom w:val="none" w:sz="0" w:space="0" w:color="auto"/>
            <w:right w:val="none" w:sz="0" w:space="0" w:color="auto"/>
          </w:divBdr>
        </w:div>
        <w:div w:id="372581116">
          <w:marLeft w:val="0"/>
          <w:marRight w:val="0"/>
          <w:marTop w:val="0"/>
          <w:marBottom w:val="0"/>
          <w:divBdr>
            <w:top w:val="none" w:sz="0" w:space="0" w:color="auto"/>
            <w:left w:val="none" w:sz="0" w:space="0" w:color="auto"/>
            <w:bottom w:val="none" w:sz="0" w:space="0" w:color="auto"/>
            <w:right w:val="none" w:sz="0" w:space="0" w:color="auto"/>
          </w:divBdr>
        </w:div>
        <w:div w:id="1079248571">
          <w:marLeft w:val="0"/>
          <w:marRight w:val="0"/>
          <w:marTop w:val="0"/>
          <w:marBottom w:val="0"/>
          <w:divBdr>
            <w:top w:val="none" w:sz="0" w:space="0" w:color="auto"/>
            <w:left w:val="none" w:sz="0" w:space="0" w:color="auto"/>
            <w:bottom w:val="none" w:sz="0" w:space="0" w:color="auto"/>
            <w:right w:val="none" w:sz="0" w:space="0" w:color="auto"/>
          </w:divBdr>
        </w:div>
        <w:div w:id="788427753">
          <w:marLeft w:val="0"/>
          <w:marRight w:val="0"/>
          <w:marTop w:val="0"/>
          <w:marBottom w:val="0"/>
          <w:divBdr>
            <w:top w:val="none" w:sz="0" w:space="0" w:color="auto"/>
            <w:left w:val="none" w:sz="0" w:space="0" w:color="auto"/>
            <w:bottom w:val="none" w:sz="0" w:space="0" w:color="auto"/>
            <w:right w:val="none" w:sz="0" w:space="0" w:color="auto"/>
          </w:divBdr>
        </w:div>
        <w:div w:id="1723141415">
          <w:marLeft w:val="0"/>
          <w:marRight w:val="0"/>
          <w:marTop w:val="0"/>
          <w:marBottom w:val="0"/>
          <w:divBdr>
            <w:top w:val="none" w:sz="0" w:space="0" w:color="auto"/>
            <w:left w:val="none" w:sz="0" w:space="0" w:color="auto"/>
            <w:bottom w:val="none" w:sz="0" w:space="0" w:color="auto"/>
            <w:right w:val="none" w:sz="0" w:space="0" w:color="auto"/>
          </w:divBdr>
        </w:div>
        <w:div w:id="668093092">
          <w:marLeft w:val="0"/>
          <w:marRight w:val="0"/>
          <w:marTop w:val="0"/>
          <w:marBottom w:val="0"/>
          <w:divBdr>
            <w:top w:val="none" w:sz="0" w:space="0" w:color="auto"/>
            <w:left w:val="none" w:sz="0" w:space="0" w:color="auto"/>
            <w:bottom w:val="none" w:sz="0" w:space="0" w:color="auto"/>
            <w:right w:val="none" w:sz="0" w:space="0" w:color="auto"/>
          </w:divBdr>
        </w:div>
        <w:div w:id="539707805">
          <w:marLeft w:val="0"/>
          <w:marRight w:val="0"/>
          <w:marTop w:val="0"/>
          <w:marBottom w:val="0"/>
          <w:divBdr>
            <w:top w:val="none" w:sz="0" w:space="0" w:color="auto"/>
            <w:left w:val="none" w:sz="0" w:space="0" w:color="auto"/>
            <w:bottom w:val="none" w:sz="0" w:space="0" w:color="auto"/>
            <w:right w:val="none" w:sz="0" w:space="0" w:color="auto"/>
          </w:divBdr>
        </w:div>
        <w:div w:id="608391180">
          <w:marLeft w:val="0"/>
          <w:marRight w:val="0"/>
          <w:marTop w:val="0"/>
          <w:marBottom w:val="0"/>
          <w:divBdr>
            <w:top w:val="none" w:sz="0" w:space="0" w:color="auto"/>
            <w:left w:val="none" w:sz="0" w:space="0" w:color="auto"/>
            <w:bottom w:val="none" w:sz="0" w:space="0" w:color="auto"/>
            <w:right w:val="none" w:sz="0" w:space="0" w:color="auto"/>
          </w:divBdr>
        </w:div>
        <w:div w:id="1915240460">
          <w:marLeft w:val="0"/>
          <w:marRight w:val="0"/>
          <w:marTop w:val="0"/>
          <w:marBottom w:val="0"/>
          <w:divBdr>
            <w:top w:val="none" w:sz="0" w:space="0" w:color="auto"/>
            <w:left w:val="none" w:sz="0" w:space="0" w:color="auto"/>
            <w:bottom w:val="none" w:sz="0" w:space="0" w:color="auto"/>
            <w:right w:val="none" w:sz="0" w:space="0" w:color="auto"/>
          </w:divBdr>
        </w:div>
        <w:div w:id="970793517">
          <w:marLeft w:val="0"/>
          <w:marRight w:val="0"/>
          <w:marTop w:val="0"/>
          <w:marBottom w:val="0"/>
          <w:divBdr>
            <w:top w:val="none" w:sz="0" w:space="0" w:color="auto"/>
            <w:left w:val="none" w:sz="0" w:space="0" w:color="auto"/>
            <w:bottom w:val="none" w:sz="0" w:space="0" w:color="auto"/>
            <w:right w:val="none" w:sz="0" w:space="0" w:color="auto"/>
          </w:divBdr>
        </w:div>
        <w:div w:id="494683192">
          <w:marLeft w:val="0"/>
          <w:marRight w:val="0"/>
          <w:marTop w:val="0"/>
          <w:marBottom w:val="0"/>
          <w:divBdr>
            <w:top w:val="none" w:sz="0" w:space="0" w:color="auto"/>
            <w:left w:val="none" w:sz="0" w:space="0" w:color="auto"/>
            <w:bottom w:val="none" w:sz="0" w:space="0" w:color="auto"/>
            <w:right w:val="none" w:sz="0" w:space="0" w:color="auto"/>
          </w:divBdr>
        </w:div>
        <w:div w:id="1149399784">
          <w:marLeft w:val="0"/>
          <w:marRight w:val="0"/>
          <w:marTop w:val="0"/>
          <w:marBottom w:val="0"/>
          <w:divBdr>
            <w:top w:val="none" w:sz="0" w:space="0" w:color="auto"/>
            <w:left w:val="none" w:sz="0" w:space="0" w:color="auto"/>
            <w:bottom w:val="none" w:sz="0" w:space="0" w:color="auto"/>
            <w:right w:val="none" w:sz="0" w:space="0" w:color="auto"/>
          </w:divBdr>
        </w:div>
        <w:div w:id="1519470195">
          <w:marLeft w:val="0"/>
          <w:marRight w:val="0"/>
          <w:marTop w:val="0"/>
          <w:marBottom w:val="0"/>
          <w:divBdr>
            <w:top w:val="none" w:sz="0" w:space="0" w:color="auto"/>
            <w:left w:val="none" w:sz="0" w:space="0" w:color="auto"/>
            <w:bottom w:val="none" w:sz="0" w:space="0" w:color="auto"/>
            <w:right w:val="none" w:sz="0" w:space="0" w:color="auto"/>
          </w:divBdr>
        </w:div>
        <w:div w:id="961576935">
          <w:marLeft w:val="0"/>
          <w:marRight w:val="0"/>
          <w:marTop w:val="0"/>
          <w:marBottom w:val="0"/>
          <w:divBdr>
            <w:top w:val="none" w:sz="0" w:space="0" w:color="auto"/>
            <w:left w:val="none" w:sz="0" w:space="0" w:color="auto"/>
            <w:bottom w:val="none" w:sz="0" w:space="0" w:color="auto"/>
            <w:right w:val="none" w:sz="0" w:space="0" w:color="auto"/>
          </w:divBdr>
        </w:div>
        <w:div w:id="1985039825">
          <w:marLeft w:val="0"/>
          <w:marRight w:val="0"/>
          <w:marTop w:val="0"/>
          <w:marBottom w:val="0"/>
          <w:divBdr>
            <w:top w:val="none" w:sz="0" w:space="0" w:color="auto"/>
            <w:left w:val="none" w:sz="0" w:space="0" w:color="auto"/>
            <w:bottom w:val="none" w:sz="0" w:space="0" w:color="auto"/>
            <w:right w:val="none" w:sz="0" w:space="0" w:color="auto"/>
          </w:divBdr>
        </w:div>
        <w:div w:id="1987279574">
          <w:marLeft w:val="0"/>
          <w:marRight w:val="0"/>
          <w:marTop w:val="0"/>
          <w:marBottom w:val="0"/>
          <w:divBdr>
            <w:top w:val="none" w:sz="0" w:space="0" w:color="auto"/>
            <w:left w:val="none" w:sz="0" w:space="0" w:color="auto"/>
            <w:bottom w:val="none" w:sz="0" w:space="0" w:color="auto"/>
            <w:right w:val="none" w:sz="0" w:space="0" w:color="auto"/>
          </w:divBdr>
        </w:div>
        <w:div w:id="263463397">
          <w:marLeft w:val="0"/>
          <w:marRight w:val="0"/>
          <w:marTop w:val="0"/>
          <w:marBottom w:val="0"/>
          <w:divBdr>
            <w:top w:val="none" w:sz="0" w:space="0" w:color="auto"/>
            <w:left w:val="none" w:sz="0" w:space="0" w:color="auto"/>
            <w:bottom w:val="none" w:sz="0" w:space="0" w:color="auto"/>
            <w:right w:val="none" w:sz="0" w:space="0" w:color="auto"/>
          </w:divBdr>
        </w:div>
        <w:div w:id="1501313559">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0565192">
      <w:bodyDiv w:val="1"/>
      <w:marLeft w:val="0"/>
      <w:marRight w:val="0"/>
      <w:marTop w:val="0"/>
      <w:marBottom w:val="0"/>
      <w:divBdr>
        <w:top w:val="none" w:sz="0" w:space="0" w:color="auto"/>
        <w:left w:val="none" w:sz="0" w:space="0" w:color="auto"/>
        <w:bottom w:val="none" w:sz="0" w:space="0" w:color="auto"/>
        <w:right w:val="none" w:sz="0" w:space="0" w:color="auto"/>
      </w:divBdr>
      <w:divsChild>
        <w:div w:id="2016954190">
          <w:marLeft w:val="0"/>
          <w:marRight w:val="0"/>
          <w:marTop w:val="0"/>
          <w:marBottom w:val="0"/>
          <w:divBdr>
            <w:top w:val="none" w:sz="0" w:space="0" w:color="auto"/>
            <w:left w:val="none" w:sz="0" w:space="0" w:color="auto"/>
            <w:bottom w:val="none" w:sz="0" w:space="0" w:color="auto"/>
            <w:right w:val="none" w:sz="0" w:space="0" w:color="auto"/>
          </w:divBdr>
        </w:div>
        <w:div w:id="623316746">
          <w:marLeft w:val="0"/>
          <w:marRight w:val="0"/>
          <w:marTop w:val="0"/>
          <w:marBottom w:val="0"/>
          <w:divBdr>
            <w:top w:val="none" w:sz="0" w:space="0" w:color="auto"/>
            <w:left w:val="none" w:sz="0" w:space="0" w:color="auto"/>
            <w:bottom w:val="none" w:sz="0" w:space="0" w:color="auto"/>
            <w:right w:val="none" w:sz="0" w:space="0" w:color="auto"/>
          </w:divBdr>
        </w:div>
        <w:div w:id="2006325331">
          <w:marLeft w:val="0"/>
          <w:marRight w:val="0"/>
          <w:marTop w:val="0"/>
          <w:marBottom w:val="0"/>
          <w:divBdr>
            <w:top w:val="none" w:sz="0" w:space="0" w:color="auto"/>
            <w:left w:val="none" w:sz="0" w:space="0" w:color="auto"/>
            <w:bottom w:val="none" w:sz="0" w:space="0" w:color="auto"/>
            <w:right w:val="none" w:sz="0" w:space="0" w:color="auto"/>
          </w:divBdr>
        </w:div>
        <w:div w:id="1184632310">
          <w:marLeft w:val="0"/>
          <w:marRight w:val="0"/>
          <w:marTop w:val="0"/>
          <w:marBottom w:val="0"/>
          <w:divBdr>
            <w:top w:val="none" w:sz="0" w:space="0" w:color="auto"/>
            <w:left w:val="none" w:sz="0" w:space="0" w:color="auto"/>
            <w:bottom w:val="none" w:sz="0" w:space="0" w:color="auto"/>
            <w:right w:val="none" w:sz="0" w:space="0" w:color="auto"/>
          </w:divBdr>
        </w:div>
        <w:div w:id="452330720">
          <w:marLeft w:val="0"/>
          <w:marRight w:val="0"/>
          <w:marTop w:val="0"/>
          <w:marBottom w:val="0"/>
          <w:divBdr>
            <w:top w:val="none" w:sz="0" w:space="0" w:color="auto"/>
            <w:left w:val="none" w:sz="0" w:space="0" w:color="auto"/>
            <w:bottom w:val="none" w:sz="0" w:space="0" w:color="auto"/>
            <w:right w:val="none" w:sz="0" w:space="0" w:color="auto"/>
          </w:divBdr>
        </w:div>
        <w:div w:id="170529973">
          <w:marLeft w:val="0"/>
          <w:marRight w:val="0"/>
          <w:marTop w:val="0"/>
          <w:marBottom w:val="0"/>
          <w:divBdr>
            <w:top w:val="none" w:sz="0" w:space="0" w:color="auto"/>
            <w:left w:val="none" w:sz="0" w:space="0" w:color="auto"/>
            <w:bottom w:val="none" w:sz="0" w:space="0" w:color="auto"/>
            <w:right w:val="none" w:sz="0" w:space="0" w:color="auto"/>
          </w:divBdr>
        </w:div>
        <w:div w:id="1807090878">
          <w:marLeft w:val="0"/>
          <w:marRight w:val="0"/>
          <w:marTop w:val="0"/>
          <w:marBottom w:val="0"/>
          <w:divBdr>
            <w:top w:val="none" w:sz="0" w:space="0" w:color="auto"/>
            <w:left w:val="none" w:sz="0" w:space="0" w:color="auto"/>
            <w:bottom w:val="none" w:sz="0" w:space="0" w:color="auto"/>
            <w:right w:val="none" w:sz="0" w:space="0" w:color="auto"/>
          </w:divBdr>
        </w:div>
        <w:div w:id="98643188">
          <w:marLeft w:val="0"/>
          <w:marRight w:val="0"/>
          <w:marTop w:val="0"/>
          <w:marBottom w:val="0"/>
          <w:divBdr>
            <w:top w:val="none" w:sz="0" w:space="0" w:color="auto"/>
            <w:left w:val="none" w:sz="0" w:space="0" w:color="auto"/>
            <w:bottom w:val="none" w:sz="0" w:space="0" w:color="auto"/>
            <w:right w:val="none" w:sz="0" w:space="0" w:color="auto"/>
          </w:divBdr>
        </w:div>
        <w:div w:id="479200199">
          <w:marLeft w:val="0"/>
          <w:marRight w:val="0"/>
          <w:marTop w:val="0"/>
          <w:marBottom w:val="0"/>
          <w:divBdr>
            <w:top w:val="none" w:sz="0" w:space="0" w:color="auto"/>
            <w:left w:val="none" w:sz="0" w:space="0" w:color="auto"/>
            <w:bottom w:val="none" w:sz="0" w:space="0" w:color="auto"/>
            <w:right w:val="none" w:sz="0" w:space="0" w:color="auto"/>
          </w:divBdr>
        </w:div>
        <w:div w:id="1837572998">
          <w:marLeft w:val="0"/>
          <w:marRight w:val="0"/>
          <w:marTop w:val="0"/>
          <w:marBottom w:val="0"/>
          <w:divBdr>
            <w:top w:val="none" w:sz="0" w:space="0" w:color="auto"/>
            <w:left w:val="none" w:sz="0" w:space="0" w:color="auto"/>
            <w:bottom w:val="none" w:sz="0" w:space="0" w:color="auto"/>
            <w:right w:val="none" w:sz="0" w:space="0" w:color="auto"/>
          </w:divBdr>
        </w:div>
        <w:div w:id="1590042204">
          <w:marLeft w:val="0"/>
          <w:marRight w:val="0"/>
          <w:marTop w:val="0"/>
          <w:marBottom w:val="0"/>
          <w:divBdr>
            <w:top w:val="none" w:sz="0" w:space="0" w:color="auto"/>
            <w:left w:val="none" w:sz="0" w:space="0" w:color="auto"/>
            <w:bottom w:val="none" w:sz="0" w:space="0" w:color="auto"/>
            <w:right w:val="none" w:sz="0" w:space="0" w:color="auto"/>
          </w:divBdr>
        </w:div>
        <w:div w:id="1084493858">
          <w:marLeft w:val="0"/>
          <w:marRight w:val="0"/>
          <w:marTop w:val="0"/>
          <w:marBottom w:val="0"/>
          <w:divBdr>
            <w:top w:val="none" w:sz="0" w:space="0" w:color="auto"/>
            <w:left w:val="none" w:sz="0" w:space="0" w:color="auto"/>
            <w:bottom w:val="none" w:sz="0" w:space="0" w:color="auto"/>
            <w:right w:val="none" w:sz="0" w:space="0" w:color="auto"/>
          </w:divBdr>
        </w:div>
        <w:div w:id="2002268888">
          <w:marLeft w:val="0"/>
          <w:marRight w:val="0"/>
          <w:marTop w:val="0"/>
          <w:marBottom w:val="0"/>
          <w:divBdr>
            <w:top w:val="none" w:sz="0" w:space="0" w:color="auto"/>
            <w:left w:val="none" w:sz="0" w:space="0" w:color="auto"/>
            <w:bottom w:val="none" w:sz="0" w:space="0" w:color="auto"/>
            <w:right w:val="none" w:sz="0" w:space="0" w:color="auto"/>
          </w:divBdr>
        </w:div>
        <w:div w:id="430977515">
          <w:marLeft w:val="0"/>
          <w:marRight w:val="0"/>
          <w:marTop w:val="0"/>
          <w:marBottom w:val="0"/>
          <w:divBdr>
            <w:top w:val="none" w:sz="0" w:space="0" w:color="auto"/>
            <w:left w:val="none" w:sz="0" w:space="0" w:color="auto"/>
            <w:bottom w:val="none" w:sz="0" w:space="0" w:color="auto"/>
            <w:right w:val="none" w:sz="0" w:space="0" w:color="auto"/>
          </w:divBdr>
        </w:div>
        <w:div w:id="473451880">
          <w:marLeft w:val="0"/>
          <w:marRight w:val="0"/>
          <w:marTop w:val="0"/>
          <w:marBottom w:val="0"/>
          <w:divBdr>
            <w:top w:val="none" w:sz="0" w:space="0" w:color="auto"/>
            <w:left w:val="none" w:sz="0" w:space="0" w:color="auto"/>
            <w:bottom w:val="none" w:sz="0" w:space="0" w:color="auto"/>
            <w:right w:val="none" w:sz="0" w:space="0" w:color="auto"/>
          </w:divBdr>
        </w:div>
        <w:div w:id="475803951">
          <w:marLeft w:val="0"/>
          <w:marRight w:val="0"/>
          <w:marTop w:val="0"/>
          <w:marBottom w:val="0"/>
          <w:divBdr>
            <w:top w:val="none" w:sz="0" w:space="0" w:color="auto"/>
            <w:left w:val="none" w:sz="0" w:space="0" w:color="auto"/>
            <w:bottom w:val="none" w:sz="0" w:space="0" w:color="auto"/>
            <w:right w:val="none" w:sz="0" w:space="0" w:color="auto"/>
          </w:divBdr>
        </w:div>
        <w:div w:id="1995140382">
          <w:marLeft w:val="0"/>
          <w:marRight w:val="0"/>
          <w:marTop w:val="0"/>
          <w:marBottom w:val="0"/>
          <w:divBdr>
            <w:top w:val="none" w:sz="0" w:space="0" w:color="auto"/>
            <w:left w:val="none" w:sz="0" w:space="0" w:color="auto"/>
            <w:bottom w:val="none" w:sz="0" w:space="0" w:color="auto"/>
            <w:right w:val="none" w:sz="0" w:space="0" w:color="auto"/>
          </w:divBdr>
        </w:div>
        <w:div w:id="1299189215">
          <w:marLeft w:val="0"/>
          <w:marRight w:val="0"/>
          <w:marTop w:val="0"/>
          <w:marBottom w:val="0"/>
          <w:divBdr>
            <w:top w:val="none" w:sz="0" w:space="0" w:color="auto"/>
            <w:left w:val="none" w:sz="0" w:space="0" w:color="auto"/>
            <w:bottom w:val="none" w:sz="0" w:space="0" w:color="auto"/>
            <w:right w:val="none" w:sz="0" w:space="0" w:color="auto"/>
          </w:divBdr>
        </w:div>
        <w:div w:id="1011880166">
          <w:marLeft w:val="0"/>
          <w:marRight w:val="0"/>
          <w:marTop w:val="0"/>
          <w:marBottom w:val="0"/>
          <w:divBdr>
            <w:top w:val="none" w:sz="0" w:space="0" w:color="auto"/>
            <w:left w:val="none" w:sz="0" w:space="0" w:color="auto"/>
            <w:bottom w:val="none" w:sz="0" w:space="0" w:color="auto"/>
            <w:right w:val="none" w:sz="0" w:space="0" w:color="auto"/>
          </w:divBdr>
        </w:div>
        <w:div w:id="1219050641">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47464795">
      <w:bodyDiv w:val="1"/>
      <w:marLeft w:val="0"/>
      <w:marRight w:val="0"/>
      <w:marTop w:val="0"/>
      <w:marBottom w:val="0"/>
      <w:divBdr>
        <w:top w:val="none" w:sz="0" w:space="0" w:color="auto"/>
        <w:left w:val="none" w:sz="0" w:space="0" w:color="auto"/>
        <w:bottom w:val="none" w:sz="0" w:space="0" w:color="auto"/>
        <w:right w:val="none" w:sz="0" w:space="0" w:color="auto"/>
      </w:divBdr>
      <w:divsChild>
        <w:div w:id="2022121731">
          <w:marLeft w:val="0"/>
          <w:marRight w:val="0"/>
          <w:marTop w:val="0"/>
          <w:marBottom w:val="0"/>
          <w:divBdr>
            <w:top w:val="none" w:sz="0" w:space="0" w:color="auto"/>
            <w:left w:val="none" w:sz="0" w:space="0" w:color="auto"/>
            <w:bottom w:val="none" w:sz="0" w:space="0" w:color="auto"/>
            <w:right w:val="none" w:sz="0" w:space="0" w:color="auto"/>
          </w:divBdr>
        </w:div>
        <w:div w:id="2036691836">
          <w:marLeft w:val="0"/>
          <w:marRight w:val="0"/>
          <w:marTop w:val="0"/>
          <w:marBottom w:val="0"/>
          <w:divBdr>
            <w:top w:val="none" w:sz="0" w:space="0" w:color="auto"/>
            <w:left w:val="none" w:sz="0" w:space="0" w:color="auto"/>
            <w:bottom w:val="none" w:sz="0" w:space="0" w:color="auto"/>
            <w:right w:val="none" w:sz="0" w:space="0" w:color="auto"/>
          </w:divBdr>
        </w:div>
        <w:div w:id="106003482">
          <w:marLeft w:val="0"/>
          <w:marRight w:val="0"/>
          <w:marTop w:val="0"/>
          <w:marBottom w:val="0"/>
          <w:divBdr>
            <w:top w:val="none" w:sz="0" w:space="0" w:color="auto"/>
            <w:left w:val="none" w:sz="0" w:space="0" w:color="auto"/>
            <w:bottom w:val="none" w:sz="0" w:space="0" w:color="auto"/>
            <w:right w:val="none" w:sz="0" w:space="0" w:color="auto"/>
          </w:divBdr>
        </w:div>
        <w:div w:id="487938166">
          <w:marLeft w:val="0"/>
          <w:marRight w:val="0"/>
          <w:marTop w:val="0"/>
          <w:marBottom w:val="0"/>
          <w:divBdr>
            <w:top w:val="none" w:sz="0" w:space="0" w:color="auto"/>
            <w:left w:val="none" w:sz="0" w:space="0" w:color="auto"/>
            <w:bottom w:val="none" w:sz="0" w:space="0" w:color="auto"/>
            <w:right w:val="none" w:sz="0" w:space="0" w:color="auto"/>
          </w:divBdr>
        </w:div>
        <w:div w:id="1425884645">
          <w:marLeft w:val="0"/>
          <w:marRight w:val="0"/>
          <w:marTop w:val="0"/>
          <w:marBottom w:val="0"/>
          <w:divBdr>
            <w:top w:val="none" w:sz="0" w:space="0" w:color="auto"/>
            <w:left w:val="none" w:sz="0" w:space="0" w:color="auto"/>
            <w:bottom w:val="none" w:sz="0" w:space="0" w:color="auto"/>
            <w:right w:val="none" w:sz="0" w:space="0" w:color="auto"/>
          </w:divBdr>
        </w:div>
        <w:div w:id="74280398">
          <w:marLeft w:val="0"/>
          <w:marRight w:val="0"/>
          <w:marTop w:val="0"/>
          <w:marBottom w:val="0"/>
          <w:divBdr>
            <w:top w:val="none" w:sz="0" w:space="0" w:color="auto"/>
            <w:left w:val="none" w:sz="0" w:space="0" w:color="auto"/>
            <w:bottom w:val="none" w:sz="0" w:space="0" w:color="auto"/>
            <w:right w:val="none" w:sz="0" w:space="0" w:color="auto"/>
          </w:divBdr>
        </w:div>
        <w:div w:id="619648425">
          <w:marLeft w:val="0"/>
          <w:marRight w:val="0"/>
          <w:marTop w:val="0"/>
          <w:marBottom w:val="0"/>
          <w:divBdr>
            <w:top w:val="none" w:sz="0" w:space="0" w:color="auto"/>
            <w:left w:val="none" w:sz="0" w:space="0" w:color="auto"/>
            <w:bottom w:val="none" w:sz="0" w:space="0" w:color="auto"/>
            <w:right w:val="none" w:sz="0" w:space="0" w:color="auto"/>
          </w:divBdr>
        </w:div>
        <w:div w:id="40325348">
          <w:marLeft w:val="0"/>
          <w:marRight w:val="0"/>
          <w:marTop w:val="0"/>
          <w:marBottom w:val="0"/>
          <w:divBdr>
            <w:top w:val="none" w:sz="0" w:space="0" w:color="auto"/>
            <w:left w:val="none" w:sz="0" w:space="0" w:color="auto"/>
            <w:bottom w:val="none" w:sz="0" w:space="0" w:color="auto"/>
            <w:right w:val="none" w:sz="0" w:space="0" w:color="auto"/>
          </w:divBdr>
        </w:div>
        <w:div w:id="1297490125">
          <w:marLeft w:val="0"/>
          <w:marRight w:val="0"/>
          <w:marTop w:val="0"/>
          <w:marBottom w:val="0"/>
          <w:divBdr>
            <w:top w:val="none" w:sz="0" w:space="0" w:color="auto"/>
            <w:left w:val="none" w:sz="0" w:space="0" w:color="auto"/>
            <w:bottom w:val="none" w:sz="0" w:space="0" w:color="auto"/>
            <w:right w:val="none" w:sz="0" w:space="0" w:color="auto"/>
          </w:divBdr>
        </w:div>
        <w:div w:id="1913659314">
          <w:marLeft w:val="0"/>
          <w:marRight w:val="0"/>
          <w:marTop w:val="0"/>
          <w:marBottom w:val="0"/>
          <w:divBdr>
            <w:top w:val="none" w:sz="0" w:space="0" w:color="auto"/>
            <w:left w:val="none" w:sz="0" w:space="0" w:color="auto"/>
            <w:bottom w:val="none" w:sz="0" w:space="0" w:color="auto"/>
            <w:right w:val="none" w:sz="0" w:space="0" w:color="auto"/>
          </w:divBdr>
        </w:div>
        <w:div w:id="185021810">
          <w:marLeft w:val="0"/>
          <w:marRight w:val="0"/>
          <w:marTop w:val="0"/>
          <w:marBottom w:val="0"/>
          <w:divBdr>
            <w:top w:val="none" w:sz="0" w:space="0" w:color="auto"/>
            <w:left w:val="none" w:sz="0" w:space="0" w:color="auto"/>
            <w:bottom w:val="none" w:sz="0" w:space="0" w:color="auto"/>
            <w:right w:val="none" w:sz="0" w:space="0" w:color="auto"/>
          </w:divBdr>
        </w:div>
        <w:div w:id="1816753921">
          <w:marLeft w:val="0"/>
          <w:marRight w:val="0"/>
          <w:marTop w:val="0"/>
          <w:marBottom w:val="0"/>
          <w:divBdr>
            <w:top w:val="none" w:sz="0" w:space="0" w:color="auto"/>
            <w:left w:val="none" w:sz="0" w:space="0" w:color="auto"/>
            <w:bottom w:val="none" w:sz="0" w:space="0" w:color="auto"/>
            <w:right w:val="none" w:sz="0" w:space="0" w:color="auto"/>
          </w:divBdr>
        </w:div>
        <w:div w:id="518083257">
          <w:marLeft w:val="0"/>
          <w:marRight w:val="0"/>
          <w:marTop w:val="0"/>
          <w:marBottom w:val="0"/>
          <w:divBdr>
            <w:top w:val="none" w:sz="0" w:space="0" w:color="auto"/>
            <w:left w:val="none" w:sz="0" w:space="0" w:color="auto"/>
            <w:bottom w:val="none" w:sz="0" w:space="0" w:color="auto"/>
            <w:right w:val="none" w:sz="0" w:space="0" w:color="auto"/>
          </w:divBdr>
        </w:div>
        <w:div w:id="822741410">
          <w:marLeft w:val="0"/>
          <w:marRight w:val="0"/>
          <w:marTop w:val="0"/>
          <w:marBottom w:val="0"/>
          <w:divBdr>
            <w:top w:val="none" w:sz="0" w:space="0" w:color="auto"/>
            <w:left w:val="none" w:sz="0" w:space="0" w:color="auto"/>
            <w:bottom w:val="none" w:sz="0" w:space="0" w:color="auto"/>
            <w:right w:val="none" w:sz="0" w:space="0" w:color="auto"/>
          </w:divBdr>
        </w:div>
        <w:div w:id="89620263">
          <w:marLeft w:val="0"/>
          <w:marRight w:val="0"/>
          <w:marTop w:val="0"/>
          <w:marBottom w:val="0"/>
          <w:divBdr>
            <w:top w:val="none" w:sz="0" w:space="0" w:color="auto"/>
            <w:left w:val="none" w:sz="0" w:space="0" w:color="auto"/>
            <w:bottom w:val="none" w:sz="0" w:space="0" w:color="auto"/>
            <w:right w:val="none" w:sz="0" w:space="0" w:color="auto"/>
          </w:divBdr>
        </w:div>
        <w:div w:id="573780898">
          <w:marLeft w:val="0"/>
          <w:marRight w:val="0"/>
          <w:marTop w:val="0"/>
          <w:marBottom w:val="0"/>
          <w:divBdr>
            <w:top w:val="none" w:sz="0" w:space="0" w:color="auto"/>
            <w:left w:val="none" w:sz="0" w:space="0" w:color="auto"/>
            <w:bottom w:val="none" w:sz="0" w:space="0" w:color="auto"/>
            <w:right w:val="none" w:sz="0" w:space="0" w:color="auto"/>
          </w:divBdr>
        </w:div>
        <w:div w:id="1720397971">
          <w:marLeft w:val="0"/>
          <w:marRight w:val="0"/>
          <w:marTop w:val="0"/>
          <w:marBottom w:val="0"/>
          <w:divBdr>
            <w:top w:val="none" w:sz="0" w:space="0" w:color="auto"/>
            <w:left w:val="none" w:sz="0" w:space="0" w:color="auto"/>
            <w:bottom w:val="none" w:sz="0" w:space="0" w:color="auto"/>
            <w:right w:val="none" w:sz="0" w:space="0" w:color="auto"/>
          </w:divBdr>
        </w:div>
        <w:div w:id="2098748402">
          <w:marLeft w:val="0"/>
          <w:marRight w:val="0"/>
          <w:marTop w:val="0"/>
          <w:marBottom w:val="0"/>
          <w:divBdr>
            <w:top w:val="none" w:sz="0" w:space="0" w:color="auto"/>
            <w:left w:val="none" w:sz="0" w:space="0" w:color="auto"/>
            <w:bottom w:val="none" w:sz="0" w:space="0" w:color="auto"/>
            <w:right w:val="none" w:sz="0" w:space="0" w:color="auto"/>
          </w:divBdr>
        </w:div>
        <w:div w:id="1772705765">
          <w:marLeft w:val="0"/>
          <w:marRight w:val="0"/>
          <w:marTop w:val="0"/>
          <w:marBottom w:val="0"/>
          <w:divBdr>
            <w:top w:val="none" w:sz="0" w:space="0" w:color="auto"/>
            <w:left w:val="none" w:sz="0" w:space="0" w:color="auto"/>
            <w:bottom w:val="none" w:sz="0" w:space="0" w:color="auto"/>
            <w:right w:val="none" w:sz="0" w:space="0" w:color="auto"/>
          </w:divBdr>
        </w:div>
        <w:div w:id="494804388">
          <w:marLeft w:val="0"/>
          <w:marRight w:val="0"/>
          <w:marTop w:val="0"/>
          <w:marBottom w:val="0"/>
          <w:divBdr>
            <w:top w:val="none" w:sz="0" w:space="0" w:color="auto"/>
            <w:left w:val="none" w:sz="0" w:space="0" w:color="auto"/>
            <w:bottom w:val="none" w:sz="0" w:space="0" w:color="auto"/>
            <w:right w:val="none" w:sz="0" w:space="0" w:color="auto"/>
          </w:divBdr>
        </w:div>
      </w:divsChild>
    </w:div>
    <w:div w:id="977033436">
      <w:bodyDiv w:val="1"/>
      <w:marLeft w:val="0"/>
      <w:marRight w:val="0"/>
      <w:marTop w:val="0"/>
      <w:marBottom w:val="0"/>
      <w:divBdr>
        <w:top w:val="none" w:sz="0" w:space="0" w:color="auto"/>
        <w:left w:val="none" w:sz="0" w:space="0" w:color="auto"/>
        <w:bottom w:val="none" w:sz="0" w:space="0" w:color="auto"/>
        <w:right w:val="none" w:sz="0" w:space="0" w:color="auto"/>
      </w:divBdr>
      <w:divsChild>
        <w:div w:id="1186098950">
          <w:marLeft w:val="0"/>
          <w:marRight w:val="0"/>
          <w:marTop w:val="0"/>
          <w:marBottom w:val="0"/>
          <w:divBdr>
            <w:top w:val="none" w:sz="0" w:space="0" w:color="auto"/>
            <w:left w:val="none" w:sz="0" w:space="0" w:color="auto"/>
            <w:bottom w:val="none" w:sz="0" w:space="0" w:color="auto"/>
            <w:right w:val="none" w:sz="0" w:space="0" w:color="auto"/>
          </w:divBdr>
        </w:div>
        <w:div w:id="1399933901">
          <w:marLeft w:val="0"/>
          <w:marRight w:val="0"/>
          <w:marTop w:val="0"/>
          <w:marBottom w:val="0"/>
          <w:divBdr>
            <w:top w:val="none" w:sz="0" w:space="0" w:color="auto"/>
            <w:left w:val="none" w:sz="0" w:space="0" w:color="auto"/>
            <w:bottom w:val="none" w:sz="0" w:space="0" w:color="auto"/>
            <w:right w:val="none" w:sz="0" w:space="0" w:color="auto"/>
          </w:divBdr>
        </w:div>
        <w:div w:id="512185556">
          <w:marLeft w:val="0"/>
          <w:marRight w:val="0"/>
          <w:marTop w:val="0"/>
          <w:marBottom w:val="0"/>
          <w:divBdr>
            <w:top w:val="none" w:sz="0" w:space="0" w:color="auto"/>
            <w:left w:val="none" w:sz="0" w:space="0" w:color="auto"/>
            <w:bottom w:val="none" w:sz="0" w:space="0" w:color="auto"/>
            <w:right w:val="none" w:sz="0" w:space="0" w:color="auto"/>
          </w:divBdr>
        </w:div>
        <w:div w:id="1608927077">
          <w:marLeft w:val="0"/>
          <w:marRight w:val="0"/>
          <w:marTop w:val="0"/>
          <w:marBottom w:val="0"/>
          <w:divBdr>
            <w:top w:val="none" w:sz="0" w:space="0" w:color="auto"/>
            <w:left w:val="none" w:sz="0" w:space="0" w:color="auto"/>
            <w:bottom w:val="none" w:sz="0" w:space="0" w:color="auto"/>
            <w:right w:val="none" w:sz="0" w:space="0" w:color="auto"/>
          </w:divBdr>
        </w:div>
        <w:div w:id="233400489">
          <w:marLeft w:val="0"/>
          <w:marRight w:val="0"/>
          <w:marTop w:val="0"/>
          <w:marBottom w:val="0"/>
          <w:divBdr>
            <w:top w:val="none" w:sz="0" w:space="0" w:color="auto"/>
            <w:left w:val="none" w:sz="0" w:space="0" w:color="auto"/>
            <w:bottom w:val="none" w:sz="0" w:space="0" w:color="auto"/>
            <w:right w:val="none" w:sz="0" w:space="0" w:color="auto"/>
          </w:divBdr>
        </w:div>
        <w:div w:id="982929449">
          <w:marLeft w:val="0"/>
          <w:marRight w:val="0"/>
          <w:marTop w:val="0"/>
          <w:marBottom w:val="0"/>
          <w:divBdr>
            <w:top w:val="none" w:sz="0" w:space="0" w:color="auto"/>
            <w:left w:val="none" w:sz="0" w:space="0" w:color="auto"/>
            <w:bottom w:val="none" w:sz="0" w:space="0" w:color="auto"/>
            <w:right w:val="none" w:sz="0" w:space="0" w:color="auto"/>
          </w:divBdr>
        </w:div>
        <w:div w:id="1248223605">
          <w:marLeft w:val="0"/>
          <w:marRight w:val="0"/>
          <w:marTop w:val="0"/>
          <w:marBottom w:val="0"/>
          <w:divBdr>
            <w:top w:val="none" w:sz="0" w:space="0" w:color="auto"/>
            <w:left w:val="none" w:sz="0" w:space="0" w:color="auto"/>
            <w:bottom w:val="none" w:sz="0" w:space="0" w:color="auto"/>
            <w:right w:val="none" w:sz="0" w:space="0" w:color="auto"/>
          </w:divBdr>
        </w:div>
        <w:div w:id="2051417451">
          <w:marLeft w:val="0"/>
          <w:marRight w:val="0"/>
          <w:marTop w:val="0"/>
          <w:marBottom w:val="0"/>
          <w:divBdr>
            <w:top w:val="none" w:sz="0" w:space="0" w:color="auto"/>
            <w:left w:val="none" w:sz="0" w:space="0" w:color="auto"/>
            <w:bottom w:val="none" w:sz="0" w:space="0" w:color="auto"/>
            <w:right w:val="none" w:sz="0" w:space="0" w:color="auto"/>
          </w:divBdr>
        </w:div>
        <w:div w:id="436605579">
          <w:marLeft w:val="0"/>
          <w:marRight w:val="0"/>
          <w:marTop w:val="0"/>
          <w:marBottom w:val="0"/>
          <w:divBdr>
            <w:top w:val="none" w:sz="0" w:space="0" w:color="auto"/>
            <w:left w:val="none" w:sz="0" w:space="0" w:color="auto"/>
            <w:bottom w:val="none" w:sz="0" w:space="0" w:color="auto"/>
            <w:right w:val="none" w:sz="0" w:space="0" w:color="auto"/>
          </w:divBdr>
        </w:div>
        <w:div w:id="1913158396">
          <w:marLeft w:val="0"/>
          <w:marRight w:val="0"/>
          <w:marTop w:val="0"/>
          <w:marBottom w:val="0"/>
          <w:divBdr>
            <w:top w:val="none" w:sz="0" w:space="0" w:color="auto"/>
            <w:left w:val="none" w:sz="0" w:space="0" w:color="auto"/>
            <w:bottom w:val="none" w:sz="0" w:space="0" w:color="auto"/>
            <w:right w:val="none" w:sz="0" w:space="0" w:color="auto"/>
          </w:divBdr>
        </w:div>
        <w:div w:id="1402362787">
          <w:marLeft w:val="0"/>
          <w:marRight w:val="0"/>
          <w:marTop w:val="0"/>
          <w:marBottom w:val="0"/>
          <w:divBdr>
            <w:top w:val="none" w:sz="0" w:space="0" w:color="auto"/>
            <w:left w:val="none" w:sz="0" w:space="0" w:color="auto"/>
            <w:bottom w:val="none" w:sz="0" w:space="0" w:color="auto"/>
            <w:right w:val="none" w:sz="0" w:space="0" w:color="auto"/>
          </w:divBdr>
        </w:div>
        <w:div w:id="695496820">
          <w:marLeft w:val="0"/>
          <w:marRight w:val="0"/>
          <w:marTop w:val="0"/>
          <w:marBottom w:val="0"/>
          <w:divBdr>
            <w:top w:val="none" w:sz="0" w:space="0" w:color="auto"/>
            <w:left w:val="none" w:sz="0" w:space="0" w:color="auto"/>
            <w:bottom w:val="none" w:sz="0" w:space="0" w:color="auto"/>
            <w:right w:val="none" w:sz="0" w:space="0" w:color="auto"/>
          </w:divBdr>
        </w:div>
        <w:div w:id="1312902160">
          <w:marLeft w:val="0"/>
          <w:marRight w:val="0"/>
          <w:marTop w:val="0"/>
          <w:marBottom w:val="0"/>
          <w:divBdr>
            <w:top w:val="none" w:sz="0" w:space="0" w:color="auto"/>
            <w:left w:val="none" w:sz="0" w:space="0" w:color="auto"/>
            <w:bottom w:val="none" w:sz="0" w:space="0" w:color="auto"/>
            <w:right w:val="none" w:sz="0" w:space="0" w:color="auto"/>
          </w:divBdr>
        </w:div>
        <w:div w:id="703561291">
          <w:marLeft w:val="0"/>
          <w:marRight w:val="0"/>
          <w:marTop w:val="0"/>
          <w:marBottom w:val="0"/>
          <w:divBdr>
            <w:top w:val="none" w:sz="0" w:space="0" w:color="auto"/>
            <w:left w:val="none" w:sz="0" w:space="0" w:color="auto"/>
            <w:bottom w:val="none" w:sz="0" w:space="0" w:color="auto"/>
            <w:right w:val="none" w:sz="0" w:space="0" w:color="auto"/>
          </w:divBdr>
        </w:div>
        <w:div w:id="517357691">
          <w:marLeft w:val="0"/>
          <w:marRight w:val="0"/>
          <w:marTop w:val="0"/>
          <w:marBottom w:val="0"/>
          <w:divBdr>
            <w:top w:val="none" w:sz="0" w:space="0" w:color="auto"/>
            <w:left w:val="none" w:sz="0" w:space="0" w:color="auto"/>
            <w:bottom w:val="none" w:sz="0" w:space="0" w:color="auto"/>
            <w:right w:val="none" w:sz="0" w:space="0" w:color="auto"/>
          </w:divBdr>
        </w:div>
        <w:div w:id="1072896678">
          <w:marLeft w:val="0"/>
          <w:marRight w:val="0"/>
          <w:marTop w:val="0"/>
          <w:marBottom w:val="0"/>
          <w:divBdr>
            <w:top w:val="none" w:sz="0" w:space="0" w:color="auto"/>
            <w:left w:val="none" w:sz="0" w:space="0" w:color="auto"/>
            <w:bottom w:val="none" w:sz="0" w:space="0" w:color="auto"/>
            <w:right w:val="none" w:sz="0" w:space="0" w:color="auto"/>
          </w:divBdr>
        </w:div>
        <w:div w:id="1893926517">
          <w:marLeft w:val="0"/>
          <w:marRight w:val="0"/>
          <w:marTop w:val="0"/>
          <w:marBottom w:val="0"/>
          <w:divBdr>
            <w:top w:val="none" w:sz="0" w:space="0" w:color="auto"/>
            <w:left w:val="none" w:sz="0" w:space="0" w:color="auto"/>
            <w:bottom w:val="none" w:sz="0" w:space="0" w:color="auto"/>
            <w:right w:val="none" w:sz="0" w:space="0" w:color="auto"/>
          </w:divBdr>
        </w:div>
        <w:div w:id="1185631928">
          <w:marLeft w:val="0"/>
          <w:marRight w:val="0"/>
          <w:marTop w:val="0"/>
          <w:marBottom w:val="0"/>
          <w:divBdr>
            <w:top w:val="none" w:sz="0" w:space="0" w:color="auto"/>
            <w:left w:val="none" w:sz="0" w:space="0" w:color="auto"/>
            <w:bottom w:val="none" w:sz="0" w:space="0" w:color="auto"/>
            <w:right w:val="none" w:sz="0" w:space="0" w:color="auto"/>
          </w:divBdr>
        </w:div>
        <w:div w:id="2066373835">
          <w:marLeft w:val="0"/>
          <w:marRight w:val="0"/>
          <w:marTop w:val="0"/>
          <w:marBottom w:val="0"/>
          <w:divBdr>
            <w:top w:val="none" w:sz="0" w:space="0" w:color="auto"/>
            <w:left w:val="none" w:sz="0" w:space="0" w:color="auto"/>
            <w:bottom w:val="none" w:sz="0" w:space="0" w:color="auto"/>
            <w:right w:val="none" w:sz="0" w:space="0" w:color="auto"/>
          </w:divBdr>
        </w:div>
        <w:div w:id="208440497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9476084">
      <w:bodyDiv w:val="1"/>
      <w:marLeft w:val="0"/>
      <w:marRight w:val="0"/>
      <w:marTop w:val="0"/>
      <w:marBottom w:val="0"/>
      <w:divBdr>
        <w:top w:val="none" w:sz="0" w:space="0" w:color="auto"/>
        <w:left w:val="none" w:sz="0" w:space="0" w:color="auto"/>
        <w:bottom w:val="none" w:sz="0" w:space="0" w:color="auto"/>
        <w:right w:val="none" w:sz="0" w:space="0" w:color="auto"/>
      </w:divBdr>
      <w:divsChild>
        <w:div w:id="1657874266">
          <w:marLeft w:val="0"/>
          <w:marRight w:val="0"/>
          <w:marTop w:val="0"/>
          <w:marBottom w:val="0"/>
          <w:divBdr>
            <w:top w:val="none" w:sz="0" w:space="0" w:color="auto"/>
            <w:left w:val="none" w:sz="0" w:space="0" w:color="auto"/>
            <w:bottom w:val="none" w:sz="0" w:space="0" w:color="auto"/>
            <w:right w:val="none" w:sz="0" w:space="0" w:color="auto"/>
          </w:divBdr>
        </w:div>
        <w:div w:id="1568417757">
          <w:marLeft w:val="0"/>
          <w:marRight w:val="0"/>
          <w:marTop w:val="0"/>
          <w:marBottom w:val="0"/>
          <w:divBdr>
            <w:top w:val="none" w:sz="0" w:space="0" w:color="auto"/>
            <w:left w:val="none" w:sz="0" w:space="0" w:color="auto"/>
            <w:bottom w:val="none" w:sz="0" w:space="0" w:color="auto"/>
            <w:right w:val="none" w:sz="0" w:space="0" w:color="auto"/>
          </w:divBdr>
          <w:divsChild>
            <w:div w:id="955454014">
              <w:marLeft w:val="0"/>
              <w:marRight w:val="0"/>
              <w:marTop w:val="0"/>
              <w:marBottom w:val="0"/>
              <w:divBdr>
                <w:top w:val="none" w:sz="0" w:space="0" w:color="auto"/>
                <w:left w:val="none" w:sz="0" w:space="0" w:color="auto"/>
                <w:bottom w:val="none" w:sz="0" w:space="0" w:color="auto"/>
                <w:right w:val="none" w:sz="0" w:space="0" w:color="auto"/>
              </w:divBdr>
            </w:div>
          </w:divsChild>
        </w:div>
        <w:div w:id="1582370896">
          <w:marLeft w:val="0"/>
          <w:marRight w:val="0"/>
          <w:marTop w:val="0"/>
          <w:marBottom w:val="0"/>
          <w:divBdr>
            <w:top w:val="none" w:sz="0" w:space="0" w:color="auto"/>
            <w:left w:val="none" w:sz="0" w:space="0" w:color="auto"/>
            <w:bottom w:val="none" w:sz="0" w:space="0" w:color="auto"/>
            <w:right w:val="none" w:sz="0" w:space="0" w:color="auto"/>
          </w:divBdr>
        </w:div>
        <w:div w:id="483013072">
          <w:marLeft w:val="0"/>
          <w:marRight w:val="0"/>
          <w:marTop w:val="0"/>
          <w:marBottom w:val="0"/>
          <w:divBdr>
            <w:top w:val="none" w:sz="0" w:space="0" w:color="auto"/>
            <w:left w:val="none" w:sz="0" w:space="0" w:color="auto"/>
            <w:bottom w:val="none" w:sz="0" w:space="0" w:color="auto"/>
            <w:right w:val="none" w:sz="0" w:space="0" w:color="auto"/>
          </w:divBdr>
          <w:divsChild>
            <w:div w:id="1360203074">
              <w:marLeft w:val="0"/>
              <w:marRight w:val="0"/>
              <w:marTop w:val="0"/>
              <w:marBottom w:val="0"/>
              <w:divBdr>
                <w:top w:val="none" w:sz="0" w:space="0" w:color="auto"/>
                <w:left w:val="none" w:sz="0" w:space="0" w:color="auto"/>
                <w:bottom w:val="none" w:sz="0" w:space="0" w:color="auto"/>
                <w:right w:val="none" w:sz="0" w:space="0" w:color="auto"/>
              </w:divBdr>
            </w:div>
          </w:divsChild>
        </w:div>
        <w:div w:id="198058184">
          <w:marLeft w:val="0"/>
          <w:marRight w:val="0"/>
          <w:marTop w:val="0"/>
          <w:marBottom w:val="0"/>
          <w:divBdr>
            <w:top w:val="none" w:sz="0" w:space="0" w:color="auto"/>
            <w:left w:val="none" w:sz="0" w:space="0" w:color="auto"/>
            <w:bottom w:val="none" w:sz="0" w:space="0" w:color="auto"/>
            <w:right w:val="none" w:sz="0" w:space="0" w:color="auto"/>
          </w:divBdr>
        </w:div>
        <w:div w:id="905727133">
          <w:marLeft w:val="0"/>
          <w:marRight w:val="0"/>
          <w:marTop w:val="0"/>
          <w:marBottom w:val="0"/>
          <w:divBdr>
            <w:top w:val="none" w:sz="0" w:space="0" w:color="auto"/>
            <w:left w:val="none" w:sz="0" w:space="0" w:color="auto"/>
            <w:bottom w:val="none" w:sz="0" w:space="0" w:color="auto"/>
            <w:right w:val="none" w:sz="0" w:space="0" w:color="auto"/>
          </w:divBdr>
          <w:divsChild>
            <w:div w:id="437993758">
              <w:marLeft w:val="0"/>
              <w:marRight w:val="0"/>
              <w:marTop w:val="0"/>
              <w:marBottom w:val="0"/>
              <w:divBdr>
                <w:top w:val="none" w:sz="0" w:space="0" w:color="auto"/>
                <w:left w:val="none" w:sz="0" w:space="0" w:color="auto"/>
                <w:bottom w:val="none" w:sz="0" w:space="0" w:color="auto"/>
                <w:right w:val="none" w:sz="0" w:space="0" w:color="auto"/>
              </w:divBdr>
            </w:div>
          </w:divsChild>
        </w:div>
        <w:div w:id="821778061">
          <w:marLeft w:val="0"/>
          <w:marRight w:val="0"/>
          <w:marTop w:val="0"/>
          <w:marBottom w:val="0"/>
          <w:divBdr>
            <w:top w:val="none" w:sz="0" w:space="0" w:color="auto"/>
            <w:left w:val="none" w:sz="0" w:space="0" w:color="auto"/>
            <w:bottom w:val="none" w:sz="0" w:space="0" w:color="auto"/>
            <w:right w:val="none" w:sz="0" w:space="0" w:color="auto"/>
          </w:divBdr>
        </w:div>
        <w:div w:id="1130901569">
          <w:marLeft w:val="0"/>
          <w:marRight w:val="0"/>
          <w:marTop w:val="0"/>
          <w:marBottom w:val="0"/>
          <w:divBdr>
            <w:top w:val="none" w:sz="0" w:space="0" w:color="auto"/>
            <w:left w:val="none" w:sz="0" w:space="0" w:color="auto"/>
            <w:bottom w:val="none" w:sz="0" w:space="0" w:color="auto"/>
            <w:right w:val="none" w:sz="0" w:space="0" w:color="auto"/>
          </w:divBdr>
          <w:divsChild>
            <w:div w:id="1886210328">
              <w:marLeft w:val="0"/>
              <w:marRight w:val="0"/>
              <w:marTop w:val="0"/>
              <w:marBottom w:val="0"/>
              <w:divBdr>
                <w:top w:val="none" w:sz="0" w:space="0" w:color="auto"/>
                <w:left w:val="none" w:sz="0" w:space="0" w:color="auto"/>
                <w:bottom w:val="none" w:sz="0" w:space="0" w:color="auto"/>
                <w:right w:val="none" w:sz="0" w:space="0" w:color="auto"/>
              </w:divBdr>
            </w:div>
          </w:divsChild>
        </w:div>
        <w:div w:id="1160536716">
          <w:marLeft w:val="0"/>
          <w:marRight w:val="0"/>
          <w:marTop w:val="0"/>
          <w:marBottom w:val="0"/>
          <w:divBdr>
            <w:top w:val="none" w:sz="0" w:space="0" w:color="auto"/>
            <w:left w:val="none" w:sz="0" w:space="0" w:color="auto"/>
            <w:bottom w:val="none" w:sz="0" w:space="0" w:color="auto"/>
            <w:right w:val="none" w:sz="0" w:space="0" w:color="auto"/>
          </w:divBdr>
        </w:div>
        <w:div w:id="1478886558">
          <w:marLeft w:val="0"/>
          <w:marRight w:val="0"/>
          <w:marTop w:val="0"/>
          <w:marBottom w:val="0"/>
          <w:divBdr>
            <w:top w:val="none" w:sz="0" w:space="0" w:color="auto"/>
            <w:left w:val="none" w:sz="0" w:space="0" w:color="auto"/>
            <w:bottom w:val="none" w:sz="0" w:space="0" w:color="auto"/>
            <w:right w:val="none" w:sz="0" w:space="0" w:color="auto"/>
          </w:divBdr>
          <w:divsChild>
            <w:div w:id="823013034">
              <w:marLeft w:val="0"/>
              <w:marRight w:val="0"/>
              <w:marTop w:val="0"/>
              <w:marBottom w:val="0"/>
              <w:divBdr>
                <w:top w:val="none" w:sz="0" w:space="0" w:color="auto"/>
                <w:left w:val="none" w:sz="0" w:space="0" w:color="auto"/>
                <w:bottom w:val="none" w:sz="0" w:space="0" w:color="auto"/>
                <w:right w:val="none" w:sz="0" w:space="0" w:color="auto"/>
              </w:divBdr>
            </w:div>
          </w:divsChild>
        </w:div>
        <w:div w:id="834103705">
          <w:marLeft w:val="0"/>
          <w:marRight w:val="0"/>
          <w:marTop w:val="0"/>
          <w:marBottom w:val="0"/>
          <w:divBdr>
            <w:top w:val="none" w:sz="0" w:space="0" w:color="auto"/>
            <w:left w:val="none" w:sz="0" w:space="0" w:color="auto"/>
            <w:bottom w:val="none" w:sz="0" w:space="0" w:color="auto"/>
            <w:right w:val="none" w:sz="0" w:space="0" w:color="auto"/>
          </w:divBdr>
        </w:div>
        <w:div w:id="1216158394">
          <w:marLeft w:val="0"/>
          <w:marRight w:val="0"/>
          <w:marTop w:val="0"/>
          <w:marBottom w:val="0"/>
          <w:divBdr>
            <w:top w:val="none" w:sz="0" w:space="0" w:color="auto"/>
            <w:left w:val="none" w:sz="0" w:space="0" w:color="auto"/>
            <w:bottom w:val="none" w:sz="0" w:space="0" w:color="auto"/>
            <w:right w:val="none" w:sz="0" w:space="0" w:color="auto"/>
          </w:divBdr>
        </w:div>
        <w:div w:id="1740857748">
          <w:marLeft w:val="0"/>
          <w:marRight w:val="0"/>
          <w:marTop w:val="0"/>
          <w:marBottom w:val="0"/>
          <w:divBdr>
            <w:top w:val="none" w:sz="0" w:space="0" w:color="auto"/>
            <w:left w:val="none" w:sz="0" w:space="0" w:color="auto"/>
            <w:bottom w:val="none" w:sz="0" w:space="0" w:color="auto"/>
            <w:right w:val="none" w:sz="0" w:space="0" w:color="auto"/>
          </w:divBdr>
        </w:div>
        <w:div w:id="541866450">
          <w:marLeft w:val="0"/>
          <w:marRight w:val="0"/>
          <w:marTop w:val="0"/>
          <w:marBottom w:val="0"/>
          <w:divBdr>
            <w:top w:val="none" w:sz="0" w:space="0" w:color="auto"/>
            <w:left w:val="none" w:sz="0" w:space="0" w:color="auto"/>
            <w:bottom w:val="none" w:sz="0" w:space="0" w:color="auto"/>
            <w:right w:val="none" w:sz="0" w:space="0" w:color="auto"/>
          </w:divBdr>
        </w:div>
        <w:div w:id="1289974443">
          <w:marLeft w:val="0"/>
          <w:marRight w:val="0"/>
          <w:marTop w:val="0"/>
          <w:marBottom w:val="0"/>
          <w:divBdr>
            <w:top w:val="none" w:sz="0" w:space="0" w:color="auto"/>
            <w:left w:val="none" w:sz="0" w:space="0" w:color="auto"/>
            <w:bottom w:val="none" w:sz="0" w:space="0" w:color="auto"/>
            <w:right w:val="none" w:sz="0" w:space="0" w:color="auto"/>
          </w:divBdr>
        </w:div>
        <w:div w:id="670567994">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52045548">
      <w:bodyDiv w:val="1"/>
      <w:marLeft w:val="0"/>
      <w:marRight w:val="0"/>
      <w:marTop w:val="0"/>
      <w:marBottom w:val="0"/>
      <w:divBdr>
        <w:top w:val="none" w:sz="0" w:space="0" w:color="auto"/>
        <w:left w:val="none" w:sz="0" w:space="0" w:color="auto"/>
        <w:bottom w:val="none" w:sz="0" w:space="0" w:color="auto"/>
        <w:right w:val="none" w:sz="0" w:space="0" w:color="auto"/>
      </w:divBdr>
      <w:divsChild>
        <w:div w:id="1349916616">
          <w:marLeft w:val="0"/>
          <w:marRight w:val="0"/>
          <w:marTop w:val="0"/>
          <w:marBottom w:val="0"/>
          <w:divBdr>
            <w:top w:val="none" w:sz="0" w:space="0" w:color="auto"/>
            <w:left w:val="none" w:sz="0" w:space="0" w:color="auto"/>
            <w:bottom w:val="none" w:sz="0" w:space="0" w:color="auto"/>
            <w:right w:val="none" w:sz="0" w:space="0" w:color="auto"/>
          </w:divBdr>
        </w:div>
        <w:div w:id="1929390161">
          <w:marLeft w:val="0"/>
          <w:marRight w:val="0"/>
          <w:marTop w:val="0"/>
          <w:marBottom w:val="0"/>
          <w:divBdr>
            <w:top w:val="none" w:sz="0" w:space="0" w:color="auto"/>
            <w:left w:val="none" w:sz="0" w:space="0" w:color="auto"/>
            <w:bottom w:val="none" w:sz="0" w:space="0" w:color="auto"/>
            <w:right w:val="none" w:sz="0" w:space="0" w:color="auto"/>
          </w:divBdr>
        </w:div>
        <w:div w:id="1316060884">
          <w:marLeft w:val="0"/>
          <w:marRight w:val="0"/>
          <w:marTop w:val="0"/>
          <w:marBottom w:val="0"/>
          <w:divBdr>
            <w:top w:val="none" w:sz="0" w:space="0" w:color="auto"/>
            <w:left w:val="none" w:sz="0" w:space="0" w:color="auto"/>
            <w:bottom w:val="none" w:sz="0" w:space="0" w:color="auto"/>
            <w:right w:val="none" w:sz="0" w:space="0" w:color="auto"/>
          </w:divBdr>
        </w:div>
        <w:div w:id="751926361">
          <w:marLeft w:val="0"/>
          <w:marRight w:val="0"/>
          <w:marTop w:val="0"/>
          <w:marBottom w:val="0"/>
          <w:divBdr>
            <w:top w:val="none" w:sz="0" w:space="0" w:color="auto"/>
            <w:left w:val="none" w:sz="0" w:space="0" w:color="auto"/>
            <w:bottom w:val="none" w:sz="0" w:space="0" w:color="auto"/>
            <w:right w:val="none" w:sz="0" w:space="0" w:color="auto"/>
          </w:divBdr>
        </w:div>
        <w:div w:id="98763890">
          <w:marLeft w:val="0"/>
          <w:marRight w:val="0"/>
          <w:marTop w:val="0"/>
          <w:marBottom w:val="0"/>
          <w:divBdr>
            <w:top w:val="none" w:sz="0" w:space="0" w:color="auto"/>
            <w:left w:val="none" w:sz="0" w:space="0" w:color="auto"/>
            <w:bottom w:val="none" w:sz="0" w:space="0" w:color="auto"/>
            <w:right w:val="none" w:sz="0" w:space="0" w:color="auto"/>
          </w:divBdr>
        </w:div>
        <w:div w:id="193468047">
          <w:marLeft w:val="0"/>
          <w:marRight w:val="0"/>
          <w:marTop w:val="0"/>
          <w:marBottom w:val="0"/>
          <w:divBdr>
            <w:top w:val="none" w:sz="0" w:space="0" w:color="auto"/>
            <w:left w:val="none" w:sz="0" w:space="0" w:color="auto"/>
            <w:bottom w:val="none" w:sz="0" w:space="0" w:color="auto"/>
            <w:right w:val="none" w:sz="0" w:space="0" w:color="auto"/>
          </w:divBdr>
        </w:div>
        <w:div w:id="147477753">
          <w:marLeft w:val="0"/>
          <w:marRight w:val="0"/>
          <w:marTop w:val="0"/>
          <w:marBottom w:val="0"/>
          <w:divBdr>
            <w:top w:val="none" w:sz="0" w:space="0" w:color="auto"/>
            <w:left w:val="none" w:sz="0" w:space="0" w:color="auto"/>
            <w:bottom w:val="none" w:sz="0" w:space="0" w:color="auto"/>
            <w:right w:val="none" w:sz="0" w:space="0" w:color="auto"/>
          </w:divBdr>
        </w:div>
        <w:div w:id="1817844012">
          <w:marLeft w:val="0"/>
          <w:marRight w:val="0"/>
          <w:marTop w:val="0"/>
          <w:marBottom w:val="0"/>
          <w:divBdr>
            <w:top w:val="none" w:sz="0" w:space="0" w:color="auto"/>
            <w:left w:val="none" w:sz="0" w:space="0" w:color="auto"/>
            <w:bottom w:val="none" w:sz="0" w:space="0" w:color="auto"/>
            <w:right w:val="none" w:sz="0" w:space="0" w:color="auto"/>
          </w:divBdr>
        </w:div>
        <w:div w:id="705644181">
          <w:marLeft w:val="0"/>
          <w:marRight w:val="0"/>
          <w:marTop w:val="0"/>
          <w:marBottom w:val="0"/>
          <w:divBdr>
            <w:top w:val="none" w:sz="0" w:space="0" w:color="auto"/>
            <w:left w:val="none" w:sz="0" w:space="0" w:color="auto"/>
            <w:bottom w:val="none" w:sz="0" w:space="0" w:color="auto"/>
            <w:right w:val="none" w:sz="0" w:space="0" w:color="auto"/>
          </w:divBdr>
        </w:div>
        <w:div w:id="1407265299">
          <w:marLeft w:val="0"/>
          <w:marRight w:val="0"/>
          <w:marTop w:val="0"/>
          <w:marBottom w:val="0"/>
          <w:divBdr>
            <w:top w:val="none" w:sz="0" w:space="0" w:color="auto"/>
            <w:left w:val="none" w:sz="0" w:space="0" w:color="auto"/>
            <w:bottom w:val="none" w:sz="0" w:space="0" w:color="auto"/>
            <w:right w:val="none" w:sz="0" w:space="0" w:color="auto"/>
          </w:divBdr>
        </w:div>
        <w:div w:id="606155947">
          <w:marLeft w:val="0"/>
          <w:marRight w:val="0"/>
          <w:marTop w:val="0"/>
          <w:marBottom w:val="0"/>
          <w:divBdr>
            <w:top w:val="none" w:sz="0" w:space="0" w:color="auto"/>
            <w:left w:val="none" w:sz="0" w:space="0" w:color="auto"/>
            <w:bottom w:val="none" w:sz="0" w:space="0" w:color="auto"/>
            <w:right w:val="none" w:sz="0" w:space="0" w:color="auto"/>
          </w:divBdr>
        </w:div>
        <w:div w:id="327563442">
          <w:marLeft w:val="0"/>
          <w:marRight w:val="0"/>
          <w:marTop w:val="0"/>
          <w:marBottom w:val="0"/>
          <w:divBdr>
            <w:top w:val="none" w:sz="0" w:space="0" w:color="auto"/>
            <w:left w:val="none" w:sz="0" w:space="0" w:color="auto"/>
            <w:bottom w:val="none" w:sz="0" w:space="0" w:color="auto"/>
            <w:right w:val="none" w:sz="0" w:space="0" w:color="auto"/>
          </w:divBdr>
        </w:div>
        <w:div w:id="533885270">
          <w:marLeft w:val="0"/>
          <w:marRight w:val="0"/>
          <w:marTop w:val="0"/>
          <w:marBottom w:val="0"/>
          <w:divBdr>
            <w:top w:val="none" w:sz="0" w:space="0" w:color="auto"/>
            <w:left w:val="none" w:sz="0" w:space="0" w:color="auto"/>
            <w:bottom w:val="none" w:sz="0" w:space="0" w:color="auto"/>
            <w:right w:val="none" w:sz="0" w:space="0" w:color="auto"/>
          </w:divBdr>
        </w:div>
        <w:div w:id="541093074">
          <w:marLeft w:val="0"/>
          <w:marRight w:val="0"/>
          <w:marTop w:val="0"/>
          <w:marBottom w:val="0"/>
          <w:divBdr>
            <w:top w:val="none" w:sz="0" w:space="0" w:color="auto"/>
            <w:left w:val="none" w:sz="0" w:space="0" w:color="auto"/>
            <w:bottom w:val="none" w:sz="0" w:space="0" w:color="auto"/>
            <w:right w:val="none" w:sz="0" w:space="0" w:color="auto"/>
          </w:divBdr>
        </w:div>
        <w:div w:id="1302225993">
          <w:marLeft w:val="0"/>
          <w:marRight w:val="0"/>
          <w:marTop w:val="0"/>
          <w:marBottom w:val="0"/>
          <w:divBdr>
            <w:top w:val="none" w:sz="0" w:space="0" w:color="auto"/>
            <w:left w:val="none" w:sz="0" w:space="0" w:color="auto"/>
            <w:bottom w:val="none" w:sz="0" w:space="0" w:color="auto"/>
            <w:right w:val="none" w:sz="0" w:space="0" w:color="auto"/>
          </w:divBdr>
        </w:div>
        <w:div w:id="1497259989">
          <w:marLeft w:val="0"/>
          <w:marRight w:val="0"/>
          <w:marTop w:val="0"/>
          <w:marBottom w:val="0"/>
          <w:divBdr>
            <w:top w:val="none" w:sz="0" w:space="0" w:color="auto"/>
            <w:left w:val="none" w:sz="0" w:space="0" w:color="auto"/>
            <w:bottom w:val="none" w:sz="0" w:space="0" w:color="auto"/>
            <w:right w:val="none" w:sz="0" w:space="0" w:color="auto"/>
          </w:divBdr>
        </w:div>
        <w:div w:id="270170008">
          <w:marLeft w:val="0"/>
          <w:marRight w:val="0"/>
          <w:marTop w:val="0"/>
          <w:marBottom w:val="0"/>
          <w:divBdr>
            <w:top w:val="none" w:sz="0" w:space="0" w:color="auto"/>
            <w:left w:val="none" w:sz="0" w:space="0" w:color="auto"/>
            <w:bottom w:val="none" w:sz="0" w:space="0" w:color="auto"/>
            <w:right w:val="none" w:sz="0" w:space="0" w:color="auto"/>
          </w:divBdr>
        </w:div>
        <w:div w:id="960068622">
          <w:marLeft w:val="0"/>
          <w:marRight w:val="0"/>
          <w:marTop w:val="0"/>
          <w:marBottom w:val="0"/>
          <w:divBdr>
            <w:top w:val="none" w:sz="0" w:space="0" w:color="auto"/>
            <w:left w:val="none" w:sz="0" w:space="0" w:color="auto"/>
            <w:bottom w:val="none" w:sz="0" w:space="0" w:color="auto"/>
            <w:right w:val="none" w:sz="0" w:space="0" w:color="auto"/>
          </w:divBdr>
        </w:div>
        <w:div w:id="1409302294">
          <w:marLeft w:val="0"/>
          <w:marRight w:val="0"/>
          <w:marTop w:val="0"/>
          <w:marBottom w:val="0"/>
          <w:divBdr>
            <w:top w:val="none" w:sz="0" w:space="0" w:color="auto"/>
            <w:left w:val="none" w:sz="0" w:space="0" w:color="auto"/>
            <w:bottom w:val="none" w:sz="0" w:space="0" w:color="auto"/>
            <w:right w:val="none" w:sz="0" w:space="0" w:color="auto"/>
          </w:divBdr>
        </w:div>
        <w:div w:id="991837831">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4182179">
      <w:bodyDiv w:val="1"/>
      <w:marLeft w:val="0"/>
      <w:marRight w:val="0"/>
      <w:marTop w:val="0"/>
      <w:marBottom w:val="0"/>
      <w:divBdr>
        <w:top w:val="none" w:sz="0" w:space="0" w:color="auto"/>
        <w:left w:val="none" w:sz="0" w:space="0" w:color="auto"/>
        <w:bottom w:val="none" w:sz="0" w:space="0" w:color="auto"/>
        <w:right w:val="none" w:sz="0" w:space="0" w:color="auto"/>
      </w:divBdr>
      <w:divsChild>
        <w:div w:id="898900560">
          <w:marLeft w:val="0"/>
          <w:marRight w:val="0"/>
          <w:marTop w:val="0"/>
          <w:marBottom w:val="0"/>
          <w:divBdr>
            <w:top w:val="none" w:sz="0" w:space="0" w:color="auto"/>
            <w:left w:val="none" w:sz="0" w:space="0" w:color="auto"/>
            <w:bottom w:val="none" w:sz="0" w:space="0" w:color="auto"/>
            <w:right w:val="none" w:sz="0" w:space="0" w:color="auto"/>
          </w:divBdr>
        </w:div>
        <w:div w:id="1970548220">
          <w:marLeft w:val="0"/>
          <w:marRight w:val="0"/>
          <w:marTop w:val="0"/>
          <w:marBottom w:val="0"/>
          <w:divBdr>
            <w:top w:val="none" w:sz="0" w:space="0" w:color="auto"/>
            <w:left w:val="none" w:sz="0" w:space="0" w:color="auto"/>
            <w:bottom w:val="none" w:sz="0" w:space="0" w:color="auto"/>
            <w:right w:val="none" w:sz="0" w:space="0" w:color="auto"/>
          </w:divBdr>
        </w:div>
        <w:div w:id="843739393">
          <w:marLeft w:val="0"/>
          <w:marRight w:val="0"/>
          <w:marTop w:val="0"/>
          <w:marBottom w:val="0"/>
          <w:divBdr>
            <w:top w:val="none" w:sz="0" w:space="0" w:color="auto"/>
            <w:left w:val="none" w:sz="0" w:space="0" w:color="auto"/>
            <w:bottom w:val="none" w:sz="0" w:space="0" w:color="auto"/>
            <w:right w:val="none" w:sz="0" w:space="0" w:color="auto"/>
          </w:divBdr>
        </w:div>
        <w:div w:id="1342927720">
          <w:marLeft w:val="0"/>
          <w:marRight w:val="0"/>
          <w:marTop w:val="0"/>
          <w:marBottom w:val="0"/>
          <w:divBdr>
            <w:top w:val="none" w:sz="0" w:space="0" w:color="auto"/>
            <w:left w:val="none" w:sz="0" w:space="0" w:color="auto"/>
            <w:bottom w:val="none" w:sz="0" w:space="0" w:color="auto"/>
            <w:right w:val="none" w:sz="0" w:space="0" w:color="auto"/>
          </w:divBdr>
        </w:div>
        <w:div w:id="395319051">
          <w:marLeft w:val="0"/>
          <w:marRight w:val="0"/>
          <w:marTop w:val="0"/>
          <w:marBottom w:val="0"/>
          <w:divBdr>
            <w:top w:val="none" w:sz="0" w:space="0" w:color="auto"/>
            <w:left w:val="none" w:sz="0" w:space="0" w:color="auto"/>
            <w:bottom w:val="none" w:sz="0" w:space="0" w:color="auto"/>
            <w:right w:val="none" w:sz="0" w:space="0" w:color="auto"/>
          </w:divBdr>
        </w:div>
        <w:div w:id="89590501">
          <w:marLeft w:val="0"/>
          <w:marRight w:val="0"/>
          <w:marTop w:val="0"/>
          <w:marBottom w:val="0"/>
          <w:divBdr>
            <w:top w:val="none" w:sz="0" w:space="0" w:color="auto"/>
            <w:left w:val="none" w:sz="0" w:space="0" w:color="auto"/>
            <w:bottom w:val="none" w:sz="0" w:space="0" w:color="auto"/>
            <w:right w:val="none" w:sz="0" w:space="0" w:color="auto"/>
          </w:divBdr>
        </w:div>
        <w:div w:id="234513242">
          <w:marLeft w:val="0"/>
          <w:marRight w:val="0"/>
          <w:marTop w:val="0"/>
          <w:marBottom w:val="0"/>
          <w:divBdr>
            <w:top w:val="none" w:sz="0" w:space="0" w:color="auto"/>
            <w:left w:val="none" w:sz="0" w:space="0" w:color="auto"/>
            <w:bottom w:val="none" w:sz="0" w:space="0" w:color="auto"/>
            <w:right w:val="none" w:sz="0" w:space="0" w:color="auto"/>
          </w:divBdr>
        </w:div>
        <w:div w:id="732697516">
          <w:marLeft w:val="0"/>
          <w:marRight w:val="0"/>
          <w:marTop w:val="0"/>
          <w:marBottom w:val="0"/>
          <w:divBdr>
            <w:top w:val="none" w:sz="0" w:space="0" w:color="auto"/>
            <w:left w:val="none" w:sz="0" w:space="0" w:color="auto"/>
            <w:bottom w:val="none" w:sz="0" w:space="0" w:color="auto"/>
            <w:right w:val="none" w:sz="0" w:space="0" w:color="auto"/>
          </w:divBdr>
        </w:div>
        <w:div w:id="818959487">
          <w:marLeft w:val="0"/>
          <w:marRight w:val="0"/>
          <w:marTop w:val="0"/>
          <w:marBottom w:val="0"/>
          <w:divBdr>
            <w:top w:val="none" w:sz="0" w:space="0" w:color="auto"/>
            <w:left w:val="none" w:sz="0" w:space="0" w:color="auto"/>
            <w:bottom w:val="none" w:sz="0" w:space="0" w:color="auto"/>
            <w:right w:val="none" w:sz="0" w:space="0" w:color="auto"/>
          </w:divBdr>
        </w:div>
        <w:div w:id="1051884390">
          <w:marLeft w:val="0"/>
          <w:marRight w:val="0"/>
          <w:marTop w:val="0"/>
          <w:marBottom w:val="0"/>
          <w:divBdr>
            <w:top w:val="none" w:sz="0" w:space="0" w:color="auto"/>
            <w:left w:val="none" w:sz="0" w:space="0" w:color="auto"/>
            <w:bottom w:val="none" w:sz="0" w:space="0" w:color="auto"/>
            <w:right w:val="none" w:sz="0" w:space="0" w:color="auto"/>
          </w:divBdr>
        </w:div>
        <w:div w:id="734090669">
          <w:marLeft w:val="0"/>
          <w:marRight w:val="0"/>
          <w:marTop w:val="0"/>
          <w:marBottom w:val="0"/>
          <w:divBdr>
            <w:top w:val="none" w:sz="0" w:space="0" w:color="auto"/>
            <w:left w:val="none" w:sz="0" w:space="0" w:color="auto"/>
            <w:bottom w:val="none" w:sz="0" w:space="0" w:color="auto"/>
            <w:right w:val="none" w:sz="0" w:space="0" w:color="auto"/>
          </w:divBdr>
        </w:div>
        <w:div w:id="1965622587">
          <w:marLeft w:val="0"/>
          <w:marRight w:val="0"/>
          <w:marTop w:val="0"/>
          <w:marBottom w:val="0"/>
          <w:divBdr>
            <w:top w:val="none" w:sz="0" w:space="0" w:color="auto"/>
            <w:left w:val="none" w:sz="0" w:space="0" w:color="auto"/>
            <w:bottom w:val="none" w:sz="0" w:space="0" w:color="auto"/>
            <w:right w:val="none" w:sz="0" w:space="0" w:color="auto"/>
          </w:divBdr>
        </w:div>
        <w:div w:id="660080997">
          <w:marLeft w:val="0"/>
          <w:marRight w:val="0"/>
          <w:marTop w:val="0"/>
          <w:marBottom w:val="0"/>
          <w:divBdr>
            <w:top w:val="none" w:sz="0" w:space="0" w:color="auto"/>
            <w:left w:val="none" w:sz="0" w:space="0" w:color="auto"/>
            <w:bottom w:val="none" w:sz="0" w:space="0" w:color="auto"/>
            <w:right w:val="none" w:sz="0" w:space="0" w:color="auto"/>
          </w:divBdr>
        </w:div>
        <w:div w:id="85539893">
          <w:marLeft w:val="0"/>
          <w:marRight w:val="0"/>
          <w:marTop w:val="0"/>
          <w:marBottom w:val="0"/>
          <w:divBdr>
            <w:top w:val="none" w:sz="0" w:space="0" w:color="auto"/>
            <w:left w:val="none" w:sz="0" w:space="0" w:color="auto"/>
            <w:bottom w:val="none" w:sz="0" w:space="0" w:color="auto"/>
            <w:right w:val="none" w:sz="0" w:space="0" w:color="auto"/>
          </w:divBdr>
        </w:div>
        <w:div w:id="1526207883">
          <w:marLeft w:val="0"/>
          <w:marRight w:val="0"/>
          <w:marTop w:val="0"/>
          <w:marBottom w:val="0"/>
          <w:divBdr>
            <w:top w:val="none" w:sz="0" w:space="0" w:color="auto"/>
            <w:left w:val="none" w:sz="0" w:space="0" w:color="auto"/>
            <w:bottom w:val="none" w:sz="0" w:space="0" w:color="auto"/>
            <w:right w:val="none" w:sz="0" w:space="0" w:color="auto"/>
          </w:divBdr>
        </w:div>
        <w:div w:id="191651159">
          <w:marLeft w:val="0"/>
          <w:marRight w:val="0"/>
          <w:marTop w:val="0"/>
          <w:marBottom w:val="0"/>
          <w:divBdr>
            <w:top w:val="none" w:sz="0" w:space="0" w:color="auto"/>
            <w:left w:val="none" w:sz="0" w:space="0" w:color="auto"/>
            <w:bottom w:val="none" w:sz="0" w:space="0" w:color="auto"/>
            <w:right w:val="none" w:sz="0" w:space="0" w:color="auto"/>
          </w:divBdr>
        </w:div>
        <w:div w:id="153298952">
          <w:marLeft w:val="0"/>
          <w:marRight w:val="0"/>
          <w:marTop w:val="0"/>
          <w:marBottom w:val="0"/>
          <w:divBdr>
            <w:top w:val="none" w:sz="0" w:space="0" w:color="auto"/>
            <w:left w:val="none" w:sz="0" w:space="0" w:color="auto"/>
            <w:bottom w:val="none" w:sz="0" w:space="0" w:color="auto"/>
            <w:right w:val="none" w:sz="0" w:space="0" w:color="auto"/>
          </w:divBdr>
        </w:div>
        <w:div w:id="1486435024">
          <w:marLeft w:val="0"/>
          <w:marRight w:val="0"/>
          <w:marTop w:val="0"/>
          <w:marBottom w:val="0"/>
          <w:divBdr>
            <w:top w:val="none" w:sz="0" w:space="0" w:color="auto"/>
            <w:left w:val="none" w:sz="0" w:space="0" w:color="auto"/>
            <w:bottom w:val="none" w:sz="0" w:space="0" w:color="auto"/>
            <w:right w:val="none" w:sz="0" w:space="0" w:color="auto"/>
          </w:divBdr>
        </w:div>
        <w:div w:id="1620599252">
          <w:marLeft w:val="0"/>
          <w:marRight w:val="0"/>
          <w:marTop w:val="0"/>
          <w:marBottom w:val="0"/>
          <w:divBdr>
            <w:top w:val="none" w:sz="0" w:space="0" w:color="auto"/>
            <w:left w:val="none" w:sz="0" w:space="0" w:color="auto"/>
            <w:bottom w:val="none" w:sz="0" w:space="0" w:color="auto"/>
            <w:right w:val="none" w:sz="0" w:space="0" w:color="auto"/>
          </w:divBdr>
        </w:div>
        <w:div w:id="648368790">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1614738">
      <w:bodyDiv w:val="1"/>
      <w:marLeft w:val="0"/>
      <w:marRight w:val="0"/>
      <w:marTop w:val="0"/>
      <w:marBottom w:val="0"/>
      <w:divBdr>
        <w:top w:val="none" w:sz="0" w:space="0" w:color="auto"/>
        <w:left w:val="none" w:sz="0" w:space="0" w:color="auto"/>
        <w:bottom w:val="none" w:sz="0" w:space="0" w:color="auto"/>
        <w:right w:val="none" w:sz="0" w:space="0" w:color="auto"/>
      </w:divBdr>
      <w:divsChild>
        <w:div w:id="1643341008">
          <w:marLeft w:val="0"/>
          <w:marRight w:val="0"/>
          <w:marTop w:val="0"/>
          <w:marBottom w:val="0"/>
          <w:divBdr>
            <w:top w:val="none" w:sz="0" w:space="0" w:color="auto"/>
            <w:left w:val="none" w:sz="0" w:space="0" w:color="auto"/>
            <w:bottom w:val="none" w:sz="0" w:space="0" w:color="auto"/>
            <w:right w:val="none" w:sz="0" w:space="0" w:color="auto"/>
          </w:divBdr>
        </w:div>
        <w:div w:id="658732314">
          <w:marLeft w:val="0"/>
          <w:marRight w:val="0"/>
          <w:marTop w:val="0"/>
          <w:marBottom w:val="0"/>
          <w:divBdr>
            <w:top w:val="none" w:sz="0" w:space="0" w:color="auto"/>
            <w:left w:val="none" w:sz="0" w:space="0" w:color="auto"/>
            <w:bottom w:val="none" w:sz="0" w:space="0" w:color="auto"/>
            <w:right w:val="none" w:sz="0" w:space="0" w:color="auto"/>
          </w:divBdr>
        </w:div>
        <w:div w:id="548497877">
          <w:marLeft w:val="0"/>
          <w:marRight w:val="0"/>
          <w:marTop w:val="0"/>
          <w:marBottom w:val="0"/>
          <w:divBdr>
            <w:top w:val="none" w:sz="0" w:space="0" w:color="auto"/>
            <w:left w:val="none" w:sz="0" w:space="0" w:color="auto"/>
            <w:bottom w:val="none" w:sz="0" w:space="0" w:color="auto"/>
            <w:right w:val="none" w:sz="0" w:space="0" w:color="auto"/>
          </w:divBdr>
        </w:div>
        <w:div w:id="965429878">
          <w:marLeft w:val="0"/>
          <w:marRight w:val="0"/>
          <w:marTop w:val="0"/>
          <w:marBottom w:val="0"/>
          <w:divBdr>
            <w:top w:val="none" w:sz="0" w:space="0" w:color="auto"/>
            <w:left w:val="none" w:sz="0" w:space="0" w:color="auto"/>
            <w:bottom w:val="none" w:sz="0" w:space="0" w:color="auto"/>
            <w:right w:val="none" w:sz="0" w:space="0" w:color="auto"/>
          </w:divBdr>
        </w:div>
        <w:div w:id="743845234">
          <w:marLeft w:val="0"/>
          <w:marRight w:val="0"/>
          <w:marTop w:val="0"/>
          <w:marBottom w:val="0"/>
          <w:divBdr>
            <w:top w:val="none" w:sz="0" w:space="0" w:color="auto"/>
            <w:left w:val="none" w:sz="0" w:space="0" w:color="auto"/>
            <w:bottom w:val="none" w:sz="0" w:space="0" w:color="auto"/>
            <w:right w:val="none" w:sz="0" w:space="0" w:color="auto"/>
          </w:divBdr>
        </w:div>
        <w:div w:id="1987663563">
          <w:marLeft w:val="0"/>
          <w:marRight w:val="0"/>
          <w:marTop w:val="0"/>
          <w:marBottom w:val="0"/>
          <w:divBdr>
            <w:top w:val="none" w:sz="0" w:space="0" w:color="auto"/>
            <w:left w:val="none" w:sz="0" w:space="0" w:color="auto"/>
            <w:bottom w:val="none" w:sz="0" w:space="0" w:color="auto"/>
            <w:right w:val="none" w:sz="0" w:space="0" w:color="auto"/>
          </w:divBdr>
        </w:div>
        <w:div w:id="1371227281">
          <w:marLeft w:val="0"/>
          <w:marRight w:val="0"/>
          <w:marTop w:val="0"/>
          <w:marBottom w:val="0"/>
          <w:divBdr>
            <w:top w:val="none" w:sz="0" w:space="0" w:color="auto"/>
            <w:left w:val="none" w:sz="0" w:space="0" w:color="auto"/>
            <w:bottom w:val="none" w:sz="0" w:space="0" w:color="auto"/>
            <w:right w:val="none" w:sz="0" w:space="0" w:color="auto"/>
          </w:divBdr>
        </w:div>
        <w:div w:id="2076781938">
          <w:marLeft w:val="0"/>
          <w:marRight w:val="0"/>
          <w:marTop w:val="0"/>
          <w:marBottom w:val="0"/>
          <w:divBdr>
            <w:top w:val="none" w:sz="0" w:space="0" w:color="auto"/>
            <w:left w:val="none" w:sz="0" w:space="0" w:color="auto"/>
            <w:bottom w:val="none" w:sz="0" w:space="0" w:color="auto"/>
            <w:right w:val="none" w:sz="0" w:space="0" w:color="auto"/>
          </w:divBdr>
        </w:div>
        <w:div w:id="2057772353">
          <w:marLeft w:val="0"/>
          <w:marRight w:val="0"/>
          <w:marTop w:val="0"/>
          <w:marBottom w:val="0"/>
          <w:divBdr>
            <w:top w:val="none" w:sz="0" w:space="0" w:color="auto"/>
            <w:left w:val="none" w:sz="0" w:space="0" w:color="auto"/>
            <w:bottom w:val="none" w:sz="0" w:space="0" w:color="auto"/>
            <w:right w:val="none" w:sz="0" w:space="0" w:color="auto"/>
          </w:divBdr>
        </w:div>
        <w:div w:id="1779055980">
          <w:marLeft w:val="0"/>
          <w:marRight w:val="0"/>
          <w:marTop w:val="0"/>
          <w:marBottom w:val="0"/>
          <w:divBdr>
            <w:top w:val="none" w:sz="0" w:space="0" w:color="auto"/>
            <w:left w:val="none" w:sz="0" w:space="0" w:color="auto"/>
            <w:bottom w:val="none" w:sz="0" w:space="0" w:color="auto"/>
            <w:right w:val="none" w:sz="0" w:space="0" w:color="auto"/>
          </w:divBdr>
        </w:div>
        <w:div w:id="1680544897">
          <w:marLeft w:val="0"/>
          <w:marRight w:val="0"/>
          <w:marTop w:val="0"/>
          <w:marBottom w:val="0"/>
          <w:divBdr>
            <w:top w:val="none" w:sz="0" w:space="0" w:color="auto"/>
            <w:left w:val="none" w:sz="0" w:space="0" w:color="auto"/>
            <w:bottom w:val="none" w:sz="0" w:space="0" w:color="auto"/>
            <w:right w:val="none" w:sz="0" w:space="0" w:color="auto"/>
          </w:divBdr>
        </w:div>
        <w:div w:id="634675204">
          <w:marLeft w:val="0"/>
          <w:marRight w:val="0"/>
          <w:marTop w:val="0"/>
          <w:marBottom w:val="0"/>
          <w:divBdr>
            <w:top w:val="none" w:sz="0" w:space="0" w:color="auto"/>
            <w:left w:val="none" w:sz="0" w:space="0" w:color="auto"/>
            <w:bottom w:val="none" w:sz="0" w:space="0" w:color="auto"/>
            <w:right w:val="none" w:sz="0" w:space="0" w:color="auto"/>
          </w:divBdr>
        </w:div>
        <w:div w:id="588121589">
          <w:marLeft w:val="0"/>
          <w:marRight w:val="0"/>
          <w:marTop w:val="0"/>
          <w:marBottom w:val="0"/>
          <w:divBdr>
            <w:top w:val="none" w:sz="0" w:space="0" w:color="auto"/>
            <w:left w:val="none" w:sz="0" w:space="0" w:color="auto"/>
            <w:bottom w:val="none" w:sz="0" w:space="0" w:color="auto"/>
            <w:right w:val="none" w:sz="0" w:space="0" w:color="auto"/>
          </w:divBdr>
        </w:div>
        <w:div w:id="152844155">
          <w:marLeft w:val="0"/>
          <w:marRight w:val="0"/>
          <w:marTop w:val="0"/>
          <w:marBottom w:val="0"/>
          <w:divBdr>
            <w:top w:val="none" w:sz="0" w:space="0" w:color="auto"/>
            <w:left w:val="none" w:sz="0" w:space="0" w:color="auto"/>
            <w:bottom w:val="none" w:sz="0" w:space="0" w:color="auto"/>
            <w:right w:val="none" w:sz="0" w:space="0" w:color="auto"/>
          </w:divBdr>
        </w:div>
        <w:div w:id="77797140">
          <w:marLeft w:val="0"/>
          <w:marRight w:val="0"/>
          <w:marTop w:val="0"/>
          <w:marBottom w:val="0"/>
          <w:divBdr>
            <w:top w:val="none" w:sz="0" w:space="0" w:color="auto"/>
            <w:left w:val="none" w:sz="0" w:space="0" w:color="auto"/>
            <w:bottom w:val="none" w:sz="0" w:space="0" w:color="auto"/>
            <w:right w:val="none" w:sz="0" w:space="0" w:color="auto"/>
          </w:divBdr>
        </w:div>
        <w:div w:id="1521891257">
          <w:marLeft w:val="0"/>
          <w:marRight w:val="0"/>
          <w:marTop w:val="0"/>
          <w:marBottom w:val="0"/>
          <w:divBdr>
            <w:top w:val="none" w:sz="0" w:space="0" w:color="auto"/>
            <w:left w:val="none" w:sz="0" w:space="0" w:color="auto"/>
            <w:bottom w:val="none" w:sz="0" w:space="0" w:color="auto"/>
            <w:right w:val="none" w:sz="0" w:space="0" w:color="auto"/>
          </w:divBdr>
        </w:div>
        <w:div w:id="1472751582">
          <w:marLeft w:val="0"/>
          <w:marRight w:val="0"/>
          <w:marTop w:val="0"/>
          <w:marBottom w:val="0"/>
          <w:divBdr>
            <w:top w:val="none" w:sz="0" w:space="0" w:color="auto"/>
            <w:left w:val="none" w:sz="0" w:space="0" w:color="auto"/>
            <w:bottom w:val="none" w:sz="0" w:space="0" w:color="auto"/>
            <w:right w:val="none" w:sz="0" w:space="0" w:color="auto"/>
          </w:divBdr>
        </w:div>
        <w:div w:id="1362239821">
          <w:marLeft w:val="0"/>
          <w:marRight w:val="0"/>
          <w:marTop w:val="0"/>
          <w:marBottom w:val="0"/>
          <w:divBdr>
            <w:top w:val="none" w:sz="0" w:space="0" w:color="auto"/>
            <w:left w:val="none" w:sz="0" w:space="0" w:color="auto"/>
            <w:bottom w:val="none" w:sz="0" w:space="0" w:color="auto"/>
            <w:right w:val="none" w:sz="0" w:space="0" w:color="auto"/>
          </w:divBdr>
        </w:div>
        <w:div w:id="611983525">
          <w:marLeft w:val="0"/>
          <w:marRight w:val="0"/>
          <w:marTop w:val="0"/>
          <w:marBottom w:val="0"/>
          <w:divBdr>
            <w:top w:val="none" w:sz="0" w:space="0" w:color="auto"/>
            <w:left w:val="none" w:sz="0" w:space="0" w:color="auto"/>
            <w:bottom w:val="none" w:sz="0" w:space="0" w:color="auto"/>
            <w:right w:val="none" w:sz="0" w:space="0" w:color="auto"/>
          </w:divBdr>
        </w:div>
        <w:div w:id="1693065334">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3718441">
      <w:bodyDiv w:val="1"/>
      <w:marLeft w:val="0"/>
      <w:marRight w:val="0"/>
      <w:marTop w:val="0"/>
      <w:marBottom w:val="0"/>
      <w:divBdr>
        <w:top w:val="none" w:sz="0" w:space="0" w:color="auto"/>
        <w:left w:val="none" w:sz="0" w:space="0" w:color="auto"/>
        <w:bottom w:val="none" w:sz="0" w:space="0" w:color="auto"/>
        <w:right w:val="none" w:sz="0" w:space="0" w:color="auto"/>
      </w:divBdr>
      <w:divsChild>
        <w:div w:id="1623923049">
          <w:marLeft w:val="0"/>
          <w:marRight w:val="0"/>
          <w:marTop w:val="0"/>
          <w:marBottom w:val="0"/>
          <w:divBdr>
            <w:top w:val="none" w:sz="0" w:space="0" w:color="auto"/>
            <w:left w:val="none" w:sz="0" w:space="0" w:color="auto"/>
            <w:bottom w:val="none" w:sz="0" w:space="0" w:color="auto"/>
            <w:right w:val="none" w:sz="0" w:space="0" w:color="auto"/>
          </w:divBdr>
        </w:div>
        <w:div w:id="1455521274">
          <w:marLeft w:val="0"/>
          <w:marRight w:val="0"/>
          <w:marTop w:val="0"/>
          <w:marBottom w:val="0"/>
          <w:divBdr>
            <w:top w:val="none" w:sz="0" w:space="0" w:color="auto"/>
            <w:left w:val="none" w:sz="0" w:space="0" w:color="auto"/>
            <w:bottom w:val="none" w:sz="0" w:space="0" w:color="auto"/>
            <w:right w:val="none" w:sz="0" w:space="0" w:color="auto"/>
          </w:divBdr>
        </w:div>
        <w:div w:id="425616021">
          <w:marLeft w:val="0"/>
          <w:marRight w:val="0"/>
          <w:marTop w:val="0"/>
          <w:marBottom w:val="0"/>
          <w:divBdr>
            <w:top w:val="none" w:sz="0" w:space="0" w:color="auto"/>
            <w:left w:val="none" w:sz="0" w:space="0" w:color="auto"/>
            <w:bottom w:val="none" w:sz="0" w:space="0" w:color="auto"/>
            <w:right w:val="none" w:sz="0" w:space="0" w:color="auto"/>
          </w:divBdr>
        </w:div>
        <w:div w:id="148059822">
          <w:marLeft w:val="0"/>
          <w:marRight w:val="0"/>
          <w:marTop w:val="0"/>
          <w:marBottom w:val="0"/>
          <w:divBdr>
            <w:top w:val="none" w:sz="0" w:space="0" w:color="auto"/>
            <w:left w:val="none" w:sz="0" w:space="0" w:color="auto"/>
            <w:bottom w:val="none" w:sz="0" w:space="0" w:color="auto"/>
            <w:right w:val="none" w:sz="0" w:space="0" w:color="auto"/>
          </w:divBdr>
        </w:div>
        <w:div w:id="1510871591">
          <w:marLeft w:val="0"/>
          <w:marRight w:val="0"/>
          <w:marTop w:val="0"/>
          <w:marBottom w:val="0"/>
          <w:divBdr>
            <w:top w:val="none" w:sz="0" w:space="0" w:color="auto"/>
            <w:left w:val="none" w:sz="0" w:space="0" w:color="auto"/>
            <w:bottom w:val="none" w:sz="0" w:space="0" w:color="auto"/>
            <w:right w:val="none" w:sz="0" w:space="0" w:color="auto"/>
          </w:divBdr>
        </w:div>
        <w:div w:id="1790663120">
          <w:marLeft w:val="0"/>
          <w:marRight w:val="0"/>
          <w:marTop w:val="0"/>
          <w:marBottom w:val="0"/>
          <w:divBdr>
            <w:top w:val="none" w:sz="0" w:space="0" w:color="auto"/>
            <w:left w:val="none" w:sz="0" w:space="0" w:color="auto"/>
            <w:bottom w:val="none" w:sz="0" w:space="0" w:color="auto"/>
            <w:right w:val="none" w:sz="0" w:space="0" w:color="auto"/>
          </w:divBdr>
        </w:div>
        <w:div w:id="725108793">
          <w:marLeft w:val="0"/>
          <w:marRight w:val="0"/>
          <w:marTop w:val="0"/>
          <w:marBottom w:val="0"/>
          <w:divBdr>
            <w:top w:val="none" w:sz="0" w:space="0" w:color="auto"/>
            <w:left w:val="none" w:sz="0" w:space="0" w:color="auto"/>
            <w:bottom w:val="none" w:sz="0" w:space="0" w:color="auto"/>
            <w:right w:val="none" w:sz="0" w:space="0" w:color="auto"/>
          </w:divBdr>
        </w:div>
        <w:div w:id="1468430684">
          <w:marLeft w:val="0"/>
          <w:marRight w:val="0"/>
          <w:marTop w:val="0"/>
          <w:marBottom w:val="0"/>
          <w:divBdr>
            <w:top w:val="none" w:sz="0" w:space="0" w:color="auto"/>
            <w:left w:val="none" w:sz="0" w:space="0" w:color="auto"/>
            <w:bottom w:val="none" w:sz="0" w:space="0" w:color="auto"/>
            <w:right w:val="none" w:sz="0" w:space="0" w:color="auto"/>
          </w:divBdr>
        </w:div>
        <w:div w:id="1598707524">
          <w:marLeft w:val="0"/>
          <w:marRight w:val="0"/>
          <w:marTop w:val="0"/>
          <w:marBottom w:val="0"/>
          <w:divBdr>
            <w:top w:val="none" w:sz="0" w:space="0" w:color="auto"/>
            <w:left w:val="none" w:sz="0" w:space="0" w:color="auto"/>
            <w:bottom w:val="none" w:sz="0" w:space="0" w:color="auto"/>
            <w:right w:val="none" w:sz="0" w:space="0" w:color="auto"/>
          </w:divBdr>
        </w:div>
        <w:div w:id="2004550049">
          <w:marLeft w:val="0"/>
          <w:marRight w:val="0"/>
          <w:marTop w:val="0"/>
          <w:marBottom w:val="0"/>
          <w:divBdr>
            <w:top w:val="none" w:sz="0" w:space="0" w:color="auto"/>
            <w:left w:val="none" w:sz="0" w:space="0" w:color="auto"/>
            <w:bottom w:val="none" w:sz="0" w:space="0" w:color="auto"/>
            <w:right w:val="none" w:sz="0" w:space="0" w:color="auto"/>
          </w:divBdr>
        </w:div>
        <w:div w:id="2099789362">
          <w:marLeft w:val="0"/>
          <w:marRight w:val="0"/>
          <w:marTop w:val="0"/>
          <w:marBottom w:val="0"/>
          <w:divBdr>
            <w:top w:val="none" w:sz="0" w:space="0" w:color="auto"/>
            <w:left w:val="none" w:sz="0" w:space="0" w:color="auto"/>
            <w:bottom w:val="none" w:sz="0" w:space="0" w:color="auto"/>
            <w:right w:val="none" w:sz="0" w:space="0" w:color="auto"/>
          </w:divBdr>
        </w:div>
        <w:div w:id="464470385">
          <w:marLeft w:val="0"/>
          <w:marRight w:val="0"/>
          <w:marTop w:val="0"/>
          <w:marBottom w:val="0"/>
          <w:divBdr>
            <w:top w:val="none" w:sz="0" w:space="0" w:color="auto"/>
            <w:left w:val="none" w:sz="0" w:space="0" w:color="auto"/>
            <w:bottom w:val="none" w:sz="0" w:space="0" w:color="auto"/>
            <w:right w:val="none" w:sz="0" w:space="0" w:color="auto"/>
          </w:divBdr>
        </w:div>
        <w:div w:id="540938264">
          <w:marLeft w:val="0"/>
          <w:marRight w:val="0"/>
          <w:marTop w:val="0"/>
          <w:marBottom w:val="0"/>
          <w:divBdr>
            <w:top w:val="none" w:sz="0" w:space="0" w:color="auto"/>
            <w:left w:val="none" w:sz="0" w:space="0" w:color="auto"/>
            <w:bottom w:val="none" w:sz="0" w:space="0" w:color="auto"/>
            <w:right w:val="none" w:sz="0" w:space="0" w:color="auto"/>
          </w:divBdr>
        </w:div>
        <w:div w:id="55126141">
          <w:marLeft w:val="0"/>
          <w:marRight w:val="0"/>
          <w:marTop w:val="0"/>
          <w:marBottom w:val="0"/>
          <w:divBdr>
            <w:top w:val="none" w:sz="0" w:space="0" w:color="auto"/>
            <w:left w:val="none" w:sz="0" w:space="0" w:color="auto"/>
            <w:bottom w:val="none" w:sz="0" w:space="0" w:color="auto"/>
            <w:right w:val="none" w:sz="0" w:space="0" w:color="auto"/>
          </w:divBdr>
        </w:div>
        <w:div w:id="1661999695">
          <w:marLeft w:val="0"/>
          <w:marRight w:val="0"/>
          <w:marTop w:val="0"/>
          <w:marBottom w:val="0"/>
          <w:divBdr>
            <w:top w:val="none" w:sz="0" w:space="0" w:color="auto"/>
            <w:left w:val="none" w:sz="0" w:space="0" w:color="auto"/>
            <w:bottom w:val="none" w:sz="0" w:space="0" w:color="auto"/>
            <w:right w:val="none" w:sz="0" w:space="0" w:color="auto"/>
          </w:divBdr>
        </w:div>
        <w:div w:id="1307012157">
          <w:marLeft w:val="0"/>
          <w:marRight w:val="0"/>
          <w:marTop w:val="0"/>
          <w:marBottom w:val="0"/>
          <w:divBdr>
            <w:top w:val="none" w:sz="0" w:space="0" w:color="auto"/>
            <w:left w:val="none" w:sz="0" w:space="0" w:color="auto"/>
            <w:bottom w:val="none" w:sz="0" w:space="0" w:color="auto"/>
            <w:right w:val="none" w:sz="0" w:space="0" w:color="auto"/>
          </w:divBdr>
        </w:div>
        <w:div w:id="1975719311">
          <w:marLeft w:val="0"/>
          <w:marRight w:val="0"/>
          <w:marTop w:val="0"/>
          <w:marBottom w:val="0"/>
          <w:divBdr>
            <w:top w:val="none" w:sz="0" w:space="0" w:color="auto"/>
            <w:left w:val="none" w:sz="0" w:space="0" w:color="auto"/>
            <w:bottom w:val="none" w:sz="0" w:space="0" w:color="auto"/>
            <w:right w:val="none" w:sz="0" w:space="0" w:color="auto"/>
          </w:divBdr>
        </w:div>
        <w:div w:id="442381568">
          <w:marLeft w:val="0"/>
          <w:marRight w:val="0"/>
          <w:marTop w:val="0"/>
          <w:marBottom w:val="0"/>
          <w:divBdr>
            <w:top w:val="none" w:sz="0" w:space="0" w:color="auto"/>
            <w:left w:val="none" w:sz="0" w:space="0" w:color="auto"/>
            <w:bottom w:val="none" w:sz="0" w:space="0" w:color="auto"/>
            <w:right w:val="none" w:sz="0" w:space="0" w:color="auto"/>
          </w:divBdr>
        </w:div>
        <w:div w:id="1380395054">
          <w:marLeft w:val="0"/>
          <w:marRight w:val="0"/>
          <w:marTop w:val="0"/>
          <w:marBottom w:val="0"/>
          <w:divBdr>
            <w:top w:val="none" w:sz="0" w:space="0" w:color="auto"/>
            <w:left w:val="none" w:sz="0" w:space="0" w:color="auto"/>
            <w:bottom w:val="none" w:sz="0" w:space="0" w:color="auto"/>
            <w:right w:val="none" w:sz="0" w:space="0" w:color="auto"/>
          </w:divBdr>
        </w:div>
        <w:div w:id="61566583">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javascript:void(0)" TargetMode="External"/><Relationship Id="rId18"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javascript:void(0)" TargetMode="External"/><Relationship Id="rId17" Type="http://schemas.openxmlformats.org/officeDocument/2006/relationships/hyperlink" Target="https://gebete.glaubensstimme.de/" TargetMode="External"/><Relationship Id="rId2" Type="http://schemas.openxmlformats.org/officeDocument/2006/relationships/styles" Target="styles.xml"/><Relationship Id="rId16" Type="http://schemas.openxmlformats.org/officeDocument/2006/relationships/hyperlink" Target="https://briefe.glaubensstimm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hyperlink" Target="https://www.alte-lieder.de/" TargetMode="External"/><Relationship Id="rId10" Type="http://schemas.openxmlformats.org/officeDocument/2006/relationships/hyperlink" Target="javascript:void(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https://www.glaubensstimme.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155</Pages>
  <Words>25405</Words>
  <Characters>160053</Characters>
  <Application>Microsoft Office Word</Application>
  <DocSecurity>0</DocSecurity>
  <Lines>1333</Lines>
  <Paragraphs>370</Paragraphs>
  <ScaleCrop>false</ScaleCrop>
  <HeadingPairs>
    <vt:vector size="2" baseType="variant">
      <vt:variant>
        <vt:lpstr>Titel</vt:lpstr>
      </vt:variant>
      <vt:variant>
        <vt:i4>1</vt:i4>
      </vt:variant>
    </vt:vector>
  </HeadingPairs>
  <TitlesOfParts>
    <vt:vector size="1" baseType="lpstr">
      <vt:lpstr>Lieder</vt:lpstr>
    </vt:vector>
  </TitlesOfParts>
  <LinksUpToDate>false</LinksUpToDate>
  <CharactersWithSpaces>185088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2025-12-28T08:05:00Z</dcterms:created>
  <dcterms:modified xsi:type="dcterms:W3CDTF">2025-12-31T07:57:00Z</dcterms:modified>
  <dc:title>Lieder</dc:title>
  <dc:creator>Zinzendorf, Nikolaus von</dc:creator>
  <dc:language>de</dc:language>
</cp:coreProperties>
</file>